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CE818" w14:textId="633CB80F" w:rsidR="000B436A" w:rsidRDefault="005A365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WG1#117</w:t>
      </w:r>
      <w:r>
        <w:rPr>
          <w:rFonts w:ascii="Arial" w:hAnsi="Arial" w:cs="Arial"/>
          <w:b/>
          <w:bCs/>
        </w:rPr>
        <w:tab/>
      </w:r>
      <w:r>
        <w:rPr>
          <w:rFonts w:ascii="Arial" w:hAnsi="Arial" w:cs="Arial"/>
          <w:b/>
          <w:bCs/>
        </w:rPr>
        <w:tab/>
      </w:r>
      <w:r>
        <w:rPr>
          <w:rFonts w:ascii="Arial" w:hAnsi="Arial" w:cs="Arial"/>
          <w:b/>
          <w:bCs/>
        </w:rPr>
        <w:tab/>
        <w:t xml:space="preserve">    </w:t>
      </w:r>
      <w:r w:rsidR="008502D9" w:rsidRPr="008502D9">
        <w:rPr>
          <w:rFonts w:ascii="Arial" w:hAnsi="Arial" w:cs="Arial"/>
          <w:b/>
          <w:bCs/>
        </w:rPr>
        <w:t>R1-2404715</w:t>
      </w:r>
    </w:p>
    <w:p w14:paraId="19A0DFF3" w14:textId="77777777" w:rsidR="000B436A" w:rsidRDefault="005A3654">
      <w:pPr>
        <w:tabs>
          <w:tab w:val="center" w:pos="4536"/>
          <w:tab w:val="right" w:pos="9072"/>
        </w:tabs>
        <w:snapToGrid w:val="0"/>
        <w:spacing w:line="288" w:lineRule="auto"/>
        <w:rPr>
          <w:sz w:val="20"/>
        </w:rPr>
      </w:pPr>
      <w:r>
        <w:rPr>
          <w:rFonts w:ascii="Arial" w:eastAsia="宋体" w:hAnsi="Arial" w:hint="eastAsia"/>
          <w:b/>
          <w:sz w:val="22"/>
        </w:rPr>
        <w:t>Fukuoka City, Fukuoka, Japan</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24</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24</w:t>
      </w:r>
    </w:p>
    <w:p w14:paraId="4BBC313D" w14:textId="77777777" w:rsidR="000B436A" w:rsidRDefault="000B436A">
      <w:pPr>
        <w:tabs>
          <w:tab w:val="center" w:pos="4536"/>
          <w:tab w:val="right" w:pos="9072"/>
        </w:tabs>
        <w:snapToGrid w:val="0"/>
        <w:spacing w:line="288" w:lineRule="auto"/>
        <w:rPr>
          <w:rFonts w:ascii="Arial" w:hAnsi="Arial" w:cs="Arial"/>
          <w:b/>
          <w:bCs/>
        </w:rPr>
      </w:pPr>
    </w:p>
    <w:p w14:paraId="0DB9C156" w14:textId="77777777" w:rsidR="000B436A" w:rsidRDefault="005A365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2A3AC15B" w14:textId="77777777" w:rsidR="000B436A" w:rsidRDefault="005A365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2B1893FB" w14:textId="77777777" w:rsidR="000B436A" w:rsidRDefault="005A365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1E0EFE">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68F1C871" w14:textId="77777777" w:rsidR="000B436A" w:rsidRDefault="005A365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EA3831A" w14:textId="77777777" w:rsidR="000B436A" w:rsidRDefault="000B436A">
      <w:pPr>
        <w:snapToGrid w:val="0"/>
        <w:rPr>
          <w:b/>
          <w:sz w:val="16"/>
          <w:szCs w:val="16"/>
        </w:rPr>
      </w:pPr>
    </w:p>
    <w:p w14:paraId="01E92D14" w14:textId="77777777" w:rsidR="000B436A" w:rsidRDefault="005A3654">
      <w:pPr>
        <w:pStyle w:val="ListParagraph"/>
        <w:numPr>
          <w:ilvl w:val="0"/>
          <w:numId w:val="8"/>
        </w:numPr>
        <w:spacing w:before="120" w:after="120" w:line="257" w:lineRule="auto"/>
        <w:outlineLvl w:val="0"/>
        <w:rPr>
          <w:sz w:val="28"/>
        </w:rPr>
      </w:pPr>
      <w:r>
        <w:rPr>
          <w:sz w:val="28"/>
        </w:rPr>
        <w:t>Introduction</w:t>
      </w:r>
    </w:p>
    <w:p w14:paraId="69730752" w14:textId="77777777" w:rsidR="000B436A" w:rsidRDefault="005A365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0B436A" w14:paraId="5F1C9059" w14:textId="77777777">
        <w:tc>
          <w:tcPr>
            <w:tcW w:w="9895" w:type="dxa"/>
          </w:tcPr>
          <w:p w14:paraId="7CECB153" w14:textId="77777777" w:rsidR="000B436A" w:rsidRDefault="005A3654">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1F5BBA82" w14:textId="77777777" w:rsidR="000B436A" w:rsidRDefault="005A365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1D0EE2B9" w14:textId="77777777" w:rsidR="000B436A" w:rsidRDefault="005A365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65DA8890" w14:textId="77777777" w:rsidR="000B436A" w:rsidRDefault="005A3654">
      <w:pPr>
        <w:pStyle w:val="ListParagraph"/>
        <w:numPr>
          <w:ilvl w:val="0"/>
          <w:numId w:val="8"/>
        </w:numPr>
        <w:spacing w:before="120" w:after="120" w:line="257" w:lineRule="auto"/>
        <w:outlineLvl w:val="0"/>
        <w:rPr>
          <w:sz w:val="28"/>
        </w:rPr>
      </w:pPr>
      <w:r>
        <w:rPr>
          <w:sz w:val="28"/>
        </w:rPr>
        <w:t>Plan</w:t>
      </w:r>
    </w:p>
    <w:p w14:paraId="0BB5DB2D" w14:textId="77777777" w:rsidR="000B436A" w:rsidRDefault="005A3654">
      <w:pPr>
        <w:snapToGrid w:val="0"/>
        <w:spacing w:after="120" w:line="288" w:lineRule="auto"/>
        <w:jc w:val="both"/>
        <w:rPr>
          <w:sz w:val="20"/>
          <w:szCs w:val="20"/>
        </w:rPr>
      </w:pPr>
      <w:r>
        <w:rPr>
          <w:sz w:val="20"/>
          <w:szCs w:val="20"/>
        </w:rPr>
        <w:t>Per RAN1#116-</w:t>
      </w:r>
      <w:r>
        <w:rPr>
          <w:rFonts w:hint="eastAsia"/>
          <w:sz w:val="20"/>
          <w:szCs w:val="20"/>
          <w:lang w:eastAsia="zh-CN"/>
        </w:rPr>
        <w:t>bis</w:t>
      </w:r>
      <w:r>
        <w:rPr>
          <w:sz w:val="20"/>
          <w:szCs w:val="20"/>
        </w:rPr>
        <w:t xml:space="preserve">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0B436A" w14:paraId="156A3343" w14:textId="77777777">
        <w:tc>
          <w:tcPr>
            <w:tcW w:w="805" w:type="dxa"/>
            <w:shd w:val="clear" w:color="auto" w:fill="BFBFBF" w:themeFill="background1" w:themeFillShade="BF"/>
          </w:tcPr>
          <w:p w14:paraId="5AA5FF2C" w14:textId="77777777" w:rsidR="000B436A" w:rsidRDefault="000B436A"/>
        </w:tc>
        <w:tc>
          <w:tcPr>
            <w:tcW w:w="2705" w:type="dxa"/>
            <w:shd w:val="clear" w:color="auto" w:fill="BFBFBF" w:themeFill="background1" w:themeFillShade="BF"/>
          </w:tcPr>
          <w:p w14:paraId="2D3B332C" w14:textId="77777777" w:rsidR="000B436A" w:rsidRDefault="005A3654">
            <w:pPr>
              <w:rPr>
                <w:sz w:val="18"/>
                <w:szCs w:val="18"/>
              </w:rPr>
            </w:pPr>
            <w:r>
              <w:rPr>
                <w:sz w:val="18"/>
                <w:szCs w:val="18"/>
              </w:rPr>
              <w:t>Issue</w:t>
            </w:r>
          </w:p>
        </w:tc>
        <w:tc>
          <w:tcPr>
            <w:tcW w:w="6390" w:type="dxa"/>
            <w:shd w:val="clear" w:color="auto" w:fill="BFBFBF" w:themeFill="background1" w:themeFillShade="BF"/>
          </w:tcPr>
          <w:p w14:paraId="5326DFF2" w14:textId="77777777" w:rsidR="000B436A" w:rsidRDefault="005A3654">
            <w:pPr>
              <w:rPr>
                <w:sz w:val="18"/>
                <w:szCs w:val="18"/>
              </w:rPr>
            </w:pPr>
            <w:r>
              <w:rPr>
                <w:sz w:val="18"/>
                <w:szCs w:val="18"/>
              </w:rPr>
              <w:t>Topics</w:t>
            </w:r>
          </w:p>
        </w:tc>
      </w:tr>
      <w:tr w:rsidR="000B436A" w14:paraId="44F67F68" w14:textId="77777777">
        <w:trPr>
          <w:trHeight w:val="516"/>
        </w:trPr>
        <w:tc>
          <w:tcPr>
            <w:tcW w:w="805" w:type="dxa"/>
          </w:tcPr>
          <w:p w14:paraId="263D5DD8" w14:textId="77777777" w:rsidR="000B436A" w:rsidRDefault="005A3654">
            <w:pPr>
              <w:rPr>
                <w:sz w:val="18"/>
                <w:szCs w:val="18"/>
              </w:rPr>
            </w:pPr>
            <w:r>
              <w:rPr>
                <w:sz w:val="18"/>
                <w:szCs w:val="18"/>
              </w:rPr>
              <w:t>1</w:t>
            </w:r>
          </w:p>
        </w:tc>
        <w:tc>
          <w:tcPr>
            <w:tcW w:w="2705" w:type="dxa"/>
            <w:vMerge w:val="restart"/>
          </w:tcPr>
          <w:p w14:paraId="1B45EC68" w14:textId="77777777" w:rsidR="000B436A" w:rsidRDefault="005A3654">
            <w:pPr>
              <w:rPr>
                <w:sz w:val="18"/>
                <w:szCs w:val="18"/>
              </w:rPr>
            </w:pPr>
            <w:r>
              <w:rPr>
                <w:sz w:val="18"/>
                <w:szCs w:val="18"/>
              </w:rPr>
              <w:t>Trigger-event detection</w:t>
            </w:r>
          </w:p>
        </w:tc>
        <w:tc>
          <w:tcPr>
            <w:tcW w:w="6390" w:type="dxa"/>
            <w:shd w:val="clear" w:color="auto" w:fill="auto"/>
          </w:tcPr>
          <w:p w14:paraId="648B0973" w14:textId="77777777" w:rsidR="000B436A" w:rsidRDefault="005A3654">
            <w:pPr>
              <w:rPr>
                <w:sz w:val="18"/>
                <w:szCs w:val="18"/>
              </w:rPr>
            </w:pPr>
            <w:r>
              <w:rPr>
                <w:sz w:val="18"/>
                <w:szCs w:val="18"/>
              </w:rPr>
              <w:t xml:space="preserve">RS configuration for current/new beams for Event-2, e.g., left-over issue for current beam, and down-selection from option 3a~3c for new beam. </w:t>
            </w:r>
          </w:p>
        </w:tc>
      </w:tr>
      <w:tr w:rsidR="000B436A" w14:paraId="3526EDDE" w14:textId="77777777">
        <w:trPr>
          <w:trHeight w:val="516"/>
        </w:trPr>
        <w:tc>
          <w:tcPr>
            <w:tcW w:w="805" w:type="dxa"/>
          </w:tcPr>
          <w:p w14:paraId="3F829192" w14:textId="77777777" w:rsidR="000B436A" w:rsidRDefault="005A3654">
            <w:pPr>
              <w:rPr>
                <w:sz w:val="18"/>
                <w:szCs w:val="18"/>
              </w:rPr>
            </w:pPr>
            <w:r>
              <w:rPr>
                <w:sz w:val="18"/>
                <w:szCs w:val="18"/>
              </w:rPr>
              <w:t>2</w:t>
            </w:r>
          </w:p>
        </w:tc>
        <w:tc>
          <w:tcPr>
            <w:tcW w:w="2705" w:type="dxa"/>
            <w:vMerge/>
          </w:tcPr>
          <w:p w14:paraId="0F17713F" w14:textId="77777777" w:rsidR="000B436A" w:rsidRDefault="000B436A">
            <w:pPr>
              <w:snapToGrid w:val="0"/>
              <w:rPr>
                <w:sz w:val="18"/>
                <w:szCs w:val="18"/>
              </w:rPr>
            </w:pPr>
          </w:p>
        </w:tc>
        <w:tc>
          <w:tcPr>
            <w:tcW w:w="6390" w:type="dxa"/>
          </w:tcPr>
          <w:p w14:paraId="1160443F" w14:textId="77777777" w:rsidR="000B436A" w:rsidRDefault="005A3654">
            <w:pPr>
              <w:snapToGrid w:val="0"/>
              <w:rPr>
                <w:sz w:val="18"/>
                <w:szCs w:val="18"/>
              </w:rPr>
            </w:pPr>
            <w:r>
              <w:rPr>
                <w:sz w:val="18"/>
                <w:szCs w:val="18"/>
              </w:rPr>
              <w:t xml:space="preserve">Clarify usage for candidate Event 1, Event3 ~ Event 9, and then down-selection from the candidate events. </w:t>
            </w:r>
          </w:p>
        </w:tc>
      </w:tr>
      <w:tr w:rsidR="000B436A" w14:paraId="0689D087" w14:textId="77777777">
        <w:trPr>
          <w:trHeight w:val="516"/>
        </w:trPr>
        <w:tc>
          <w:tcPr>
            <w:tcW w:w="805" w:type="dxa"/>
          </w:tcPr>
          <w:p w14:paraId="31803457" w14:textId="77777777" w:rsidR="000B436A" w:rsidRDefault="005A3654">
            <w:pPr>
              <w:rPr>
                <w:sz w:val="18"/>
                <w:szCs w:val="18"/>
              </w:rPr>
            </w:pPr>
            <w:r>
              <w:rPr>
                <w:sz w:val="18"/>
                <w:szCs w:val="18"/>
              </w:rPr>
              <w:t>3</w:t>
            </w:r>
          </w:p>
        </w:tc>
        <w:tc>
          <w:tcPr>
            <w:tcW w:w="2705" w:type="dxa"/>
            <w:vMerge/>
          </w:tcPr>
          <w:p w14:paraId="1E64CD84" w14:textId="77777777" w:rsidR="000B436A" w:rsidRDefault="000B436A">
            <w:pPr>
              <w:snapToGrid w:val="0"/>
              <w:rPr>
                <w:sz w:val="18"/>
                <w:szCs w:val="18"/>
              </w:rPr>
            </w:pPr>
          </w:p>
        </w:tc>
        <w:tc>
          <w:tcPr>
            <w:tcW w:w="6390" w:type="dxa"/>
          </w:tcPr>
          <w:p w14:paraId="1C2D079D" w14:textId="77777777" w:rsidR="000B436A" w:rsidRDefault="005A3654">
            <w:pPr>
              <w:snapToGrid w:val="0"/>
              <w:rPr>
                <w:sz w:val="18"/>
                <w:szCs w:val="18"/>
              </w:rPr>
            </w:pPr>
            <w:r>
              <w:rPr>
                <w:sz w:val="18"/>
                <w:szCs w:val="18"/>
              </w:rPr>
              <w:t>Left-over for quality metrics, e.g., further introducing timer, counter or filter coefficient, and network control procedure.</w:t>
            </w:r>
          </w:p>
        </w:tc>
      </w:tr>
      <w:tr w:rsidR="000B436A" w14:paraId="6D81EEF6" w14:textId="77777777">
        <w:tc>
          <w:tcPr>
            <w:tcW w:w="805" w:type="dxa"/>
          </w:tcPr>
          <w:p w14:paraId="70119140" w14:textId="77777777" w:rsidR="000B436A" w:rsidRDefault="005A3654">
            <w:pPr>
              <w:rPr>
                <w:sz w:val="18"/>
                <w:szCs w:val="18"/>
              </w:rPr>
            </w:pPr>
            <w:r>
              <w:rPr>
                <w:sz w:val="18"/>
                <w:szCs w:val="18"/>
              </w:rPr>
              <w:t>4</w:t>
            </w:r>
          </w:p>
        </w:tc>
        <w:tc>
          <w:tcPr>
            <w:tcW w:w="2705" w:type="dxa"/>
            <w:vMerge w:val="restart"/>
          </w:tcPr>
          <w:p w14:paraId="6CFE25A8" w14:textId="77777777" w:rsidR="000B436A" w:rsidRDefault="005A3654">
            <w:pPr>
              <w:rPr>
                <w:sz w:val="18"/>
                <w:szCs w:val="18"/>
              </w:rPr>
            </w:pPr>
            <w:r>
              <w:rPr>
                <w:sz w:val="18"/>
                <w:szCs w:val="18"/>
              </w:rPr>
              <w:t>UL signaling content(s)</w:t>
            </w:r>
          </w:p>
        </w:tc>
        <w:tc>
          <w:tcPr>
            <w:tcW w:w="6390" w:type="dxa"/>
            <w:shd w:val="clear" w:color="auto" w:fill="auto"/>
          </w:tcPr>
          <w:p w14:paraId="6CF77CF7" w14:textId="77777777" w:rsidR="000B436A" w:rsidRDefault="005A3654">
            <w:pPr>
              <w:rPr>
                <w:sz w:val="18"/>
                <w:szCs w:val="18"/>
              </w:rPr>
            </w:pPr>
            <w:r>
              <w:rPr>
                <w:sz w:val="18"/>
                <w:szCs w:val="18"/>
              </w:rPr>
              <w:t>Down-selection from L1-RSRP report format candidates, including whether/how to report current beam.</w:t>
            </w:r>
          </w:p>
        </w:tc>
      </w:tr>
      <w:tr w:rsidR="000B436A" w14:paraId="466D098E" w14:textId="77777777">
        <w:tc>
          <w:tcPr>
            <w:tcW w:w="805" w:type="dxa"/>
          </w:tcPr>
          <w:p w14:paraId="2CB94E7A" w14:textId="77777777" w:rsidR="000B436A" w:rsidRDefault="005A3654">
            <w:pPr>
              <w:rPr>
                <w:sz w:val="18"/>
                <w:szCs w:val="18"/>
              </w:rPr>
            </w:pPr>
            <w:r>
              <w:rPr>
                <w:sz w:val="18"/>
                <w:szCs w:val="18"/>
              </w:rPr>
              <w:t>5</w:t>
            </w:r>
          </w:p>
        </w:tc>
        <w:tc>
          <w:tcPr>
            <w:tcW w:w="2705" w:type="dxa"/>
            <w:vMerge/>
          </w:tcPr>
          <w:p w14:paraId="5C046294" w14:textId="77777777" w:rsidR="000B436A" w:rsidRDefault="000B436A">
            <w:pPr>
              <w:rPr>
                <w:sz w:val="18"/>
                <w:szCs w:val="18"/>
              </w:rPr>
            </w:pPr>
          </w:p>
        </w:tc>
        <w:tc>
          <w:tcPr>
            <w:tcW w:w="6390" w:type="dxa"/>
          </w:tcPr>
          <w:p w14:paraId="2F46B3D0" w14:textId="77777777" w:rsidR="000B436A" w:rsidRDefault="005A3654">
            <w:pPr>
              <w:rPr>
                <w:sz w:val="18"/>
                <w:szCs w:val="18"/>
              </w:rPr>
            </w:pPr>
            <w:r>
              <w:rPr>
                <w:sz w:val="18"/>
                <w:szCs w:val="18"/>
              </w:rPr>
              <w:t>Additional content(s), e.g., L1-SINR</w:t>
            </w:r>
          </w:p>
        </w:tc>
      </w:tr>
      <w:tr w:rsidR="000B436A" w14:paraId="6BD8E7C3" w14:textId="77777777">
        <w:tc>
          <w:tcPr>
            <w:tcW w:w="805" w:type="dxa"/>
          </w:tcPr>
          <w:p w14:paraId="60146201" w14:textId="77777777" w:rsidR="000B436A" w:rsidRDefault="005A3654">
            <w:pPr>
              <w:rPr>
                <w:sz w:val="18"/>
                <w:szCs w:val="18"/>
              </w:rPr>
            </w:pPr>
            <w:r>
              <w:rPr>
                <w:sz w:val="18"/>
                <w:szCs w:val="18"/>
              </w:rPr>
              <w:t>6</w:t>
            </w:r>
          </w:p>
        </w:tc>
        <w:tc>
          <w:tcPr>
            <w:tcW w:w="2705" w:type="dxa"/>
            <w:vMerge w:val="restart"/>
          </w:tcPr>
          <w:p w14:paraId="09009CE7" w14:textId="77777777" w:rsidR="000B436A" w:rsidRDefault="005A3654">
            <w:pPr>
              <w:rPr>
                <w:sz w:val="18"/>
                <w:szCs w:val="18"/>
              </w:rPr>
            </w:pPr>
            <w:r>
              <w:rPr>
                <w:sz w:val="18"/>
                <w:szCs w:val="18"/>
              </w:rPr>
              <w:t>UL signaling medium/container</w:t>
            </w:r>
          </w:p>
        </w:tc>
        <w:tc>
          <w:tcPr>
            <w:tcW w:w="6390" w:type="dxa"/>
            <w:shd w:val="clear" w:color="auto" w:fill="auto"/>
          </w:tcPr>
          <w:p w14:paraId="779009E7" w14:textId="77777777" w:rsidR="000B436A" w:rsidRDefault="005A3654">
            <w:pPr>
              <w:rPr>
                <w:sz w:val="18"/>
                <w:szCs w:val="18"/>
              </w:rPr>
            </w:pPr>
            <w:r>
              <w:rPr>
                <w:sz w:val="18"/>
                <w:szCs w:val="18"/>
              </w:rPr>
              <w:t>Payload of first channel (one-bit vs multi-bit) for Mode-A and Mode-B</w:t>
            </w:r>
          </w:p>
        </w:tc>
      </w:tr>
      <w:tr w:rsidR="000B436A" w14:paraId="57B0F6D9" w14:textId="77777777">
        <w:tc>
          <w:tcPr>
            <w:tcW w:w="805" w:type="dxa"/>
          </w:tcPr>
          <w:p w14:paraId="7B4025FD" w14:textId="77777777" w:rsidR="000B436A" w:rsidRDefault="005A3654">
            <w:pPr>
              <w:rPr>
                <w:sz w:val="18"/>
                <w:szCs w:val="18"/>
              </w:rPr>
            </w:pPr>
            <w:r>
              <w:rPr>
                <w:sz w:val="18"/>
                <w:szCs w:val="18"/>
              </w:rPr>
              <w:t>7</w:t>
            </w:r>
          </w:p>
        </w:tc>
        <w:tc>
          <w:tcPr>
            <w:tcW w:w="2705" w:type="dxa"/>
            <w:vMerge/>
          </w:tcPr>
          <w:p w14:paraId="66FE4861" w14:textId="77777777" w:rsidR="000B436A" w:rsidRDefault="000B436A">
            <w:pPr>
              <w:rPr>
                <w:sz w:val="18"/>
                <w:szCs w:val="18"/>
              </w:rPr>
            </w:pPr>
          </w:p>
        </w:tc>
        <w:tc>
          <w:tcPr>
            <w:tcW w:w="6390" w:type="dxa"/>
          </w:tcPr>
          <w:p w14:paraId="442B999D" w14:textId="77777777" w:rsidR="000B436A" w:rsidRDefault="005A3654">
            <w:pPr>
              <w:rPr>
                <w:sz w:val="18"/>
                <w:szCs w:val="18"/>
              </w:rPr>
            </w:pPr>
            <w:r>
              <w:rPr>
                <w:sz w:val="18"/>
                <w:szCs w:val="18"/>
              </w:rPr>
              <w:t>Details on Step-2&amp;3 in Mode-A, e.g., DCI format, second channel</w:t>
            </w:r>
          </w:p>
        </w:tc>
      </w:tr>
      <w:tr w:rsidR="000B436A" w14:paraId="6CE51A5E" w14:textId="77777777">
        <w:tc>
          <w:tcPr>
            <w:tcW w:w="805" w:type="dxa"/>
          </w:tcPr>
          <w:p w14:paraId="3AFAC25E" w14:textId="77777777" w:rsidR="000B436A" w:rsidRDefault="005A3654">
            <w:pPr>
              <w:rPr>
                <w:sz w:val="18"/>
                <w:szCs w:val="18"/>
              </w:rPr>
            </w:pPr>
            <w:r>
              <w:rPr>
                <w:sz w:val="18"/>
                <w:szCs w:val="18"/>
              </w:rPr>
              <w:t>8</w:t>
            </w:r>
          </w:p>
        </w:tc>
        <w:tc>
          <w:tcPr>
            <w:tcW w:w="2705" w:type="dxa"/>
            <w:vMerge/>
          </w:tcPr>
          <w:p w14:paraId="40FF5A54" w14:textId="77777777" w:rsidR="000B436A" w:rsidRDefault="000B436A">
            <w:pPr>
              <w:rPr>
                <w:sz w:val="18"/>
                <w:szCs w:val="18"/>
              </w:rPr>
            </w:pPr>
          </w:p>
        </w:tc>
        <w:tc>
          <w:tcPr>
            <w:tcW w:w="6390" w:type="dxa"/>
          </w:tcPr>
          <w:p w14:paraId="1F391B9D" w14:textId="77777777" w:rsidR="000B436A" w:rsidRDefault="005A3654">
            <w:pPr>
              <w:rPr>
                <w:sz w:val="18"/>
                <w:szCs w:val="18"/>
              </w:rPr>
            </w:pPr>
            <w:r>
              <w:rPr>
                <w:sz w:val="18"/>
                <w:szCs w:val="18"/>
              </w:rPr>
              <w:t>Details on Step-2 in Mode-B, e.g., second channel</w:t>
            </w:r>
          </w:p>
        </w:tc>
      </w:tr>
      <w:tr w:rsidR="000B436A" w14:paraId="29A87B91" w14:textId="77777777">
        <w:tc>
          <w:tcPr>
            <w:tcW w:w="805" w:type="dxa"/>
          </w:tcPr>
          <w:p w14:paraId="2C317B2A" w14:textId="77777777" w:rsidR="000B436A" w:rsidRDefault="005A3654">
            <w:pPr>
              <w:rPr>
                <w:sz w:val="18"/>
                <w:szCs w:val="18"/>
              </w:rPr>
            </w:pPr>
            <w:r>
              <w:rPr>
                <w:sz w:val="18"/>
                <w:szCs w:val="18"/>
              </w:rPr>
              <w:t>9</w:t>
            </w:r>
          </w:p>
        </w:tc>
        <w:tc>
          <w:tcPr>
            <w:tcW w:w="2705" w:type="dxa"/>
          </w:tcPr>
          <w:p w14:paraId="014ECD35" w14:textId="77777777" w:rsidR="000B436A" w:rsidRDefault="005A3654">
            <w:pPr>
              <w:rPr>
                <w:sz w:val="18"/>
                <w:szCs w:val="18"/>
              </w:rPr>
            </w:pPr>
            <w:r>
              <w:rPr>
                <w:sz w:val="18"/>
                <w:szCs w:val="18"/>
              </w:rPr>
              <w:t>Other procedure as required</w:t>
            </w:r>
          </w:p>
        </w:tc>
        <w:tc>
          <w:tcPr>
            <w:tcW w:w="6390" w:type="dxa"/>
          </w:tcPr>
          <w:p w14:paraId="472320A7" w14:textId="77777777" w:rsidR="000B436A" w:rsidRDefault="005A3654">
            <w:pPr>
              <w:rPr>
                <w:sz w:val="18"/>
                <w:szCs w:val="18"/>
              </w:rPr>
            </w:pPr>
            <w:r>
              <w:rPr>
                <w:sz w:val="18"/>
                <w:szCs w:val="18"/>
              </w:rPr>
              <w:t xml:space="preserve">Activation-latency reduction, </w:t>
            </w:r>
            <w:proofErr w:type="spellStart"/>
            <w:r>
              <w:rPr>
                <w:sz w:val="18"/>
                <w:szCs w:val="18"/>
              </w:rPr>
              <w:t>etc</w:t>
            </w:r>
            <w:proofErr w:type="spellEnd"/>
          </w:p>
        </w:tc>
      </w:tr>
    </w:tbl>
    <w:p w14:paraId="3F9920E6" w14:textId="77777777" w:rsidR="000B436A" w:rsidRDefault="005A3654">
      <w:pPr>
        <w:snapToGrid w:val="0"/>
        <w:spacing w:before="120" w:line="288" w:lineRule="auto"/>
        <w:rPr>
          <w:sz w:val="20"/>
          <w:szCs w:val="20"/>
        </w:rPr>
      </w:pPr>
      <w:r>
        <w:rPr>
          <w:sz w:val="20"/>
          <w:szCs w:val="20"/>
        </w:rPr>
        <w:t>Then, based on the contributions from companies [2]-[36], the followings are provided in this document:</w:t>
      </w:r>
    </w:p>
    <w:p w14:paraId="708FEC5F" w14:textId="77777777" w:rsidR="000B436A" w:rsidRDefault="005A3654">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5C6BEA07"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14:paraId="32FDEF94"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14:paraId="52DCBCDB"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14:paraId="79461152" w14:textId="77777777"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14:paraId="101368FC" w14:textId="77777777" w:rsidR="000B436A" w:rsidRDefault="005A3654">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53AF3821" w14:textId="77777777"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040926C1" w14:textId="77777777" w:rsidR="000B436A" w:rsidRDefault="005A365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E2068A4" w14:textId="77777777" w:rsidR="000B436A" w:rsidRDefault="005A365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0B436A" w14:paraId="05D0E17F" w14:textId="77777777">
        <w:trPr>
          <w:trHeight w:val="271"/>
        </w:trPr>
        <w:tc>
          <w:tcPr>
            <w:tcW w:w="1747" w:type="dxa"/>
            <w:shd w:val="clear" w:color="auto" w:fill="D9D9D9" w:themeFill="background1" w:themeFillShade="D9"/>
          </w:tcPr>
          <w:p w14:paraId="6C5B540F" w14:textId="77777777" w:rsidR="000B436A" w:rsidRDefault="005A3654">
            <w:pPr>
              <w:jc w:val="center"/>
              <w:rPr>
                <w:b/>
                <w:bCs/>
                <w:sz w:val="18"/>
                <w:szCs w:val="18"/>
              </w:rPr>
            </w:pPr>
            <w:r>
              <w:rPr>
                <w:b/>
                <w:bCs/>
                <w:sz w:val="18"/>
                <w:szCs w:val="18"/>
              </w:rPr>
              <w:t>Company</w:t>
            </w:r>
          </w:p>
        </w:tc>
        <w:tc>
          <w:tcPr>
            <w:tcW w:w="2192" w:type="dxa"/>
            <w:shd w:val="clear" w:color="auto" w:fill="D9D9D9" w:themeFill="background1" w:themeFillShade="D9"/>
          </w:tcPr>
          <w:p w14:paraId="06B4C6A7" w14:textId="77777777" w:rsidR="000B436A" w:rsidRDefault="005A3654">
            <w:pPr>
              <w:jc w:val="center"/>
              <w:rPr>
                <w:b/>
                <w:bCs/>
                <w:sz w:val="18"/>
                <w:szCs w:val="18"/>
              </w:rPr>
            </w:pPr>
            <w:r>
              <w:rPr>
                <w:b/>
                <w:bCs/>
                <w:sz w:val="18"/>
                <w:szCs w:val="18"/>
              </w:rPr>
              <w:t>Point(s) of contact</w:t>
            </w:r>
          </w:p>
        </w:tc>
        <w:tc>
          <w:tcPr>
            <w:tcW w:w="5991" w:type="dxa"/>
            <w:shd w:val="clear" w:color="auto" w:fill="D9D9D9" w:themeFill="background1" w:themeFillShade="D9"/>
          </w:tcPr>
          <w:p w14:paraId="6035AA3D" w14:textId="77777777" w:rsidR="000B436A" w:rsidRDefault="005A3654">
            <w:pPr>
              <w:jc w:val="center"/>
              <w:rPr>
                <w:b/>
                <w:bCs/>
                <w:sz w:val="18"/>
                <w:szCs w:val="18"/>
              </w:rPr>
            </w:pPr>
            <w:r>
              <w:rPr>
                <w:b/>
                <w:bCs/>
                <w:sz w:val="18"/>
                <w:szCs w:val="18"/>
              </w:rPr>
              <w:t>Email address(es)</w:t>
            </w:r>
          </w:p>
        </w:tc>
      </w:tr>
      <w:tr w:rsidR="000B436A" w14:paraId="6FD91CA3" w14:textId="77777777">
        <w:trPr>
          <w:trHeight w:val="288"/>
        </w:trPr>
        <w:tc>
          <w:tcPr>
            <w:tcW w:w="1747" w:type="dxa"/>
          </w:tcPr>
          <w:p w14:paraId="396777DD" w14:textId="77777777" w:rsidR="000B436A" w:rsidRDefault="005A365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516E3200" w14:textId="77777777" w:rsidR="000B436A" w:rsidRDefault="005A3654">
            <w:pPr>
              <w:jc w:val="center"/>
              <w:rPr>
                <w:sz w:val="18"/>
                <w:szCs w:val="18"/>
                <w:lang w:eastAsia="zh-CN"/>
              </w:rPr>
            </w:pPr>
            <w:r>
              <w:rPr>
                <w:sz w:val="18"/>
                <w:szCs w:val="18"/>
                <w:lang w:eastAsia="zh-CN"/>
              </w:rPr>
              <w:t>Hong He</w:t>
            </w:r>
          </w:p>
        </w:tc>
        <w:tc>
          <w:tcPr>
            <w:tcW w:w="5991" w:type="dxa"/>
          </w:tcPr>
          <w:p w14:paraId="0B81063E" w14:textId="77777777" w:rsidR="000B436A" w:rsidRDefault="005A3654">
            <w:pPr>
              <w:jc w:val="center"/>
              <w:rPr>
                <w:sz w:val="18"/>
                <w:szCs w:val="18"/>
                <w:lang w:eastAsia="zh-CN"/>
              </w:rPr>
            </w:pPr>
            <w:r>
              <w:rPr>
                <w:sz w:val="18"/>
                <w:szCs w:val="18"/>
                <w:lang w:eastAsia="zh-CN"/>
              </w:rPr>
              <w:t>hhe5@apple.com</w:t>
            </w:r>
          </w:p>
        </w:tc>
      </w:tr>
      <w:tr w:rsidR="000B436A" w14:paraId="70D20DD1" w14:textId="77777777">
        <w:trPr>
          <w:trHeight w:val="288"/>
        </w:trPr>
        <w:tc>
          <w:tcPr>
            <w:tcW w:w="1747" w:type="dxa"/>
          </w:tcPr>
          <w:p w14:paraId="772C882E" w14:textId="77777777" w:rsidR="000B436A" w:rsidRDefault="005A3654">
            <w:pPr>
              <w:jc w:val="center"/>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2192" w:type="dxa"/>
          </w:tcPr>
          <w:p w14:paraId="02714D5E" w14:textId="77777777" w:rsidR="000B436A" w:rsidRDefault="005A3654">
            <w:pPr>
              <w:jc w:val="center"/>
              <w:rPr>
                <w:sz w:val="18"/>
                <w:szCs w:val="18"/>
                <w:lang w:eastAsia="zh-CN"/>
              </w:rPr>
            </w:pPr>
            <w:r>
              <w:rPr>
                <w:rFonts w:eastAsia="PMingLiU"/>
                <w:sz w:val="18"/>
                <w:szCs w:val="18"/>
                <w:lang w:eastAsia="zh-TW"/>
              </w:rPr>
              <w:t>Denny Huang</w:t>
            </w:r>
          </w:p>
        </w:tc>
        <w:tc>
          <w:tcPr>
            <w:tcW w:w="5991" w:type="dxa"/>
          </w:tcPr>
          <w:p w14:paraId="4FB1BDFA" w14:textId="77777777" w:rsidR="000B436A" w:rsidRDefault="005A3654">
            <w:pPr>
              <w:jc w:val="center"/>
              <w:rPr>
                <w:sz w:val="18"/>
                <w:szCs w:val="18"/>
                <w:lang w:eastAsia="zh-CN"/>
              </w:rPr>
            </w:pPr>
            <w:r>
              <w:rPr>
                <w:rFonts w:eastAsia="PMingLiU"/>
                <w:sz w:val="18"/>
                <w:szCs w:val="18"/>
                <w:lang w:eastAsia="zh-TW"/>
              </w:rPr>
              <w:t>Denny_Huang@asus.com</w:t>
            </w:r>
          </w:p>
        </w:tc>
      </w:tr>
      <w:tr w:rsidR="000B436A" w14:paraId="60E770F6" w14:textId="77777777">
        <w:trPr>
          <w:trHeight w:val="288"/>
        </w:trPr>
        <w:tc>
          <w:tcPr>
            <w:tcW w:w="1747" w:type="dxa"/>
          </w:tcPr>
          <w:p w14:paraId="4568EE48" w14:textId="77777777" w:rsidR="000B436A" w:rsidRDefault="005A3654">
            <w:pPr>
              <w:jc w:val="center"/>
              <w:rPr>
                <w:sz w:val="18"/>
                <w:szCs w:val="18"/>
                <w:lang w:eastAsia="zh-CN"/>
              </w:rPr>
            </w:pPr>
            <w:r>
              <w:rPr>
                <w:rFonts w:hint="eastAsia"/>
                <w:sz w:val="18"/>
                <w:szCs w:val="18"/>
                <w:lang w:eastAsia="zh-CN"/>
              </w:rPr>
              <w:t>CATT</w:t>
            </w:r>
          </w:p>
        </w:tc>
        <w:tc>
          <w:tcPr>
            <w:tcW w:w="2192" w:type="dxa"/>
          </w:tcPr>
          <w:p w14:paraId="658A1499" w14:textId="77777777" w:rsidR="000B436A" w:rsidRDefault="005A3654">
            <w:pPr>
              <w:jc w:val="center"/>
              <w:rPr>
                <w:sz w:val="18"/>
                <w:szCs w:val="18"/>
                <w:lang w:eastAsia="zh-CN"/>
              </w:rPr>
            </w:pPr>
            <w:r>
              <w:rPr>
                <w:rFonts w:hint="eastAsia"/>
                <w:sz w:val="18"/>
                <w:szCs w:val="18"/>
                <w:lang w:eastAsia="zh-CN"/>
              </w:rPr>
              <w:t>Jiayi Yang</w:t>
            </w:r>
          </w:p>
        </w:tc>
        <w:tc>
          <w:tcPr>
            <w:tcW w:w="5991" w:type="dxa"/>
          </w:tcPr>
          <w:p w14:paraId="7D45269E" w14:textId="77777777" w:rsidR="000B436A" w:rsidRDefault="005A3654">
            <w:pPr>
              <w:jc w:val="center"/>
              <w:rPr>
                <w:sz w:val="18"/>
                <w:szCs w:val="18"/>
                <w:lang w:eastAsia="zh-CN"/>
              </w:rPr>
            </w:pPr>
            <w:r>
              <w:rPr>
                <w:sz w:val="18"/>
                <w:szCs w:val="18"/>
              </w:rPr>
              <w:t>y</w:t>
            </w:r>
            <w:r>
              <w:rPr>
                <w:rFonts w:hint="eastAsia"/>
                <w:sz w:val="18"/>
                <w:szCs w:val="18"/>
                <w:lang w:eastAsia="zh-CN"/>
              </w:rPr>
              <w:t>angjiayi@catt.cn</w:t>
            </w:r>
          </w:p>
        </w:tc>
      </w:tr>
      <w:tr w:rsidR="000B436A" w14:paraId="6660073A" w14:textId="77777777">
        <w:trPr>
          <w:trHeight w:val="288"/>
        </w:trPr>
        <w:tc>
          <w:tcPr>
            <w:tcW w:w="1747" w:type="dxa"/>
          </w:tcPr>
          <w:p w14:paraId="29E5670F" w14:textId="77777777" w:rsidR="000B436A" w:rsidRDefault="005A3654">
            <w:pPr>
              <w:jc w:val="center"/>
              <w:rPr>
                <w:sz w:val="18"/>
                <w:szCs w:val="18"/>
                <w:lang w:eastAsia="zh-CN"/>
              </w:rPr>
            </w:pPr>
            <w:r>
              <w:rPr>
                <w:sz w:val="18"/>
                <w:szCs w:val="18"/>
                <w:lang w:eastAsia="zh-CN"/>
              </w:rPr>
              <w:t>CEWiT</w:t>
            </w:r>
          </w:p>
        </w:tc>
        <w:tc>
          <w:tcPr>
            <w:tcW w:w="2192" w:type="dxa"/>
          </w:tcPr>
          <w:p w14:paraId="60AF6E2F" w14:textId="77777777" w:rsidR="000B436A" w:rsidRDefault="005A3654">
            <w:pPr>
              <w:jc w:val="center"/>
              <w:rPr>
                <w:sz w:val="18"/>
                <w:szCs w:val="18"/>
                <w:lang w:eastAsia="zh-CN"/>
              </w:rPr>
            </w:pPr>
            <w:proofErr w:type="spellStart"/>
            <w:r>
              <w:rPr>
                <w:sz w:val="18"/>
                <w:szCs w:val="18"/>
                <w:lang w:eastAsia="zh-CN"/>
              </w:rPr>
              <w:t>Pardh</w:t>
            </w:r>
            <w:proofErr w:type="spellEnd"/>
          </w:p>
        </w:tc>
        <w:tc>
          <w:tcPr>
            <w:tcW w:w="5991" w:type="dxa"/>
          </w:tcPr>
          <w:p w14:paraId="4522E2B5" w14:textId="77777777" w:rsidR="000B436A" w:rsidRDefault="005A3654">
            <w:pPr>
              <w:jc w:val="center"/>
              <w:rPr>
                <w:sz w:val="18"/>
                <w:szCs w:val="18"/>
              </w:rPr>
            </w:pPr>
            <w:r>
              <w:rPr>
                <w:sz w:val="18"/>
                <w:szCs w:val="18"/>
              </w:rPr>
              <w:t>pardhasarathy.j@cewit.org.in</w:t>
            </w:r>
          </w:p>
        </w:tc>
      </w:tr>
      <w:tr w:rsidR="000B436A" w14:paraId="15FBA5E9" w14:textId="77777777">
        <w:trPr>
          <w:trHeight w:val="288"/>
        </w:trPr>
        <w:tc>
          <w:tcPr>
            <w:tcW w:w="1747" w:type="dxa"/>
          </w:tcPr>
          <w:p w14:paraId="0D02353C" w14:textId="77777777" w:rsidR="000B436A" w:rsidRDefault="005A365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28C0E743" w14:textId="77777777" w:rsidR="000B436A" w:rsidRDefault="005A365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0B74AC1E" w14:textId="77777777" w:rsidR="000B436A" w:rsidRDefault="005A3654">
            <w:pPr>
              <w:jc w:val="center"/>
              <w:rPr>
                <w:sz w:val="18"/>
                <w:szCs w:val="18"/>
              </w:rPr>
            </w:pPr>
            <w:r>
              <w:rPr>
                <w:rFonts w:hint="eastAsia"/>
                <w:sz w:val="18"/>
                <w:szCs w:val="18"/>
                <w:lang w:eastAsia="zh-CN"/>
              </w:rPr>
              <w:t>l</w:t>
            </w:r>
            <w:r>
              <w:rPr>
                <w:sz w:val="18"/>
                <w:szCs w:val="18"/>
                <w:lang w:eastAsia="zh-CN"/>
              </w:rPr>
              <w:t>iyanwx@chinamobile.com</w:t>
            </w:r>
          </w:p>
        </w:tc>
      </w:tr>
      <w:tr w:rsidR="000B436A" w14:paraId="64F73A60" w14:textId="77777777">
        <w:trPr>
          <w:trHeight w:val="288"/>
        </w:trPr>
        <w:tc>
          <w:tcPr>
            <w:tcW w:w="1747" w:type="dxa"/>
          </w:tcPr>
          <w:p w14:paraId="72189928" w14:textId="77777777" w:rsidR="000B436A" w:rsidRDefault="005A3654">
            <w:pPr>
              <w:jc w:val="center"/>
              <w:rPr>
                <w:sz w:val="18"/>
                <w:szCs w:val="18"/>
                <w:lang w:eastAsia="zh-CN"/>
              </w:rPr>
            </w:pPr>
            <w:r>
              <w:rPr>
                <w:sz w:val="18"/>
                <w:szCs w:val="18"/>
                <w:lang w:eastAsia="zh-CN"/>
              </w:rPr>
              <w:t>Ericsson</w:t>
            </w:r>
          </w:p>
        </w:tc>
        <w:tc>
          <w:tcPr>
            <w:tcW w:w="2192" w:type="dxa"/>
          </w:tcPr>
          <w:p w14:paraId="34B8989B" w14:textId="77777777" w:rsidR="000B436A" w:rsidRDefault="005A3654">
            <w:pPr>
              <w:jc w:val="center"/>
              <w:rPr>
                <w:sz w:val="18"/>
                <w:szCs w:val="18"/>
                <w:lang w:eastAsia="zh-CN"/>
              </w:rPr>
            </w:pPr>
            <w:r>
              <w:rPr>
                <w:sz w:val="18"/>
                <w:szCs w:val="18"/>
                <w:lang w:eastAsia="zh-CN"/>
              </w:rPr>
              <w:t>Claes Tidestav</w:t>
            </w:r>
          </w:p>
        </w:tc>
        <w:tc>
          <w:tcPr>
            <w:tcW w:w="5991" w:type="dxa"/>
          </w:tcPr>
          <w:p w14:paraId="28C33C90" w14:textId="77777777" w:rsidR="000B436A" w:rsidRDefault="005A3654">
            <w:pPr>
              <w:jc w:val="center"/>
              <w:rPr>
                <w:sz w:val="18"/>
                <w:szCs w:val="18"/>
                <w:lang w:eastAsia="zh-CN"/>
              </w:rPr>
            </w:pPr>
            <w:r>
              <w:rPr>
                <w:sz w:val="18"/>
                <w:szCs w:val="18"/>
                <w:lang w:eastAsia="zh-CN"/>
              </w:rPr>
              <w:t>claes.tidestav@ericsson.com</w:t>
            </w:r>
          </w:p>
        </w:tc>
      </w:tr>
      <w:tr w:rsidR="000B436A" w14:paraId="1AD2FFA6" w14:textId="77777777">
        <w:trPr>
          <w:trHeight w:val="288"/>
        </w:trPr>
        <w:tc>
          <w:tcPr>
            <w:tcW w:w="1747" w:type="dxa"/>
          </w:tcPr>
          <w:p w14:paraId="7B875B73" w14:textId="77777777" w:rsidR="000B436A" w:rsidRDefault="005A365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12CC3E2C" w14:textId="77777777" w:rsidR="000B436A" w:rsidRDefault="005A365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079C6F8" w14:textId="77777777" w:rsidR="000B436A" w:rsidRDefault="005A3654">
            <w:pPr>
              <w:jc w:val="center"/>
              <w:rPr>
                <w:sz w:val="18"/>
                <w:szCs w:val="18"/>
                <w:lang w:eastAsia="zh-CN"/>
              </w:rPr>
            </w:pPr>
            <w:r>
              <w:rPr>
                <w:sz w:val="18"/>
                <w:szCs w:val="18"/>
                <w:lang w:eastAsia="zh-CN"/>
              </w:rPr>
              <w:t>cs.kim@etri.re.kr</w:t>
            </w:r>
          </w:p>
        </w:tc>
      </w:tr>
      <w:tr w:rsidR="000B436A" w14:paraId="403CF058" w14:textId="77777777">
        <w:trPr>
          <w:trHeight w:val="288"/>
        </w:trPr>
        <w:tc>
          <w:tcPr>
            <w:tcW w:w="1747" w:type="dxa"/>
          </w:tcPr>
          <w:p w14:paraId="2BA637D5" w14:textId="77777777" w:rsidR="000B436A" w:rsidRDefault="005A365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22B8A685" w14:textId="77777777" w:rsidR="000B436A" w:rsidRDefault="005A365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0D90260" w14:textId="77777777" w:rsidR="000B436A" w:rsidRDefault="00211DAC">
            <w:pPr>
              <w:jc w:val="center"/>
              <w:rPr>
                <w:sz w:val="18"/>
                <w:szCs w:val="18"/>
                <w:lang w:eastAsia="zh-CN"/>
              </w:rPr>
            </w:pPr>
            <w:hyperlink r:id="rId8" w:history="1">
              <w:r w:rsidR="005A3654">
                <w:rPr>
                  <w:sz w:val="18"/>
                  <w:szCs w:val="18"/>
                  <w:lang w:eastAsia="zh-CN"/>
                </w:rPr>
                <w:t>wangguotong@fujitsu.com</w:t>
              </w:r>
            </w:hyperlink>
          </w:p>
        </w:tc>
      </w:tr>
      <w:tr w:rsidR="000B436A" w14:paraId="4055D8BC" w14:textId="77777777">
        <w:trPr>
          <w:trHeight w:val="288"/>
        </w:trPr>
        <w:tc>
          <w:tcPr>
            <w:tcW w:w="1747" w:type="dxa"/>
          </w:tcPr>
          <w:p w14:paraId="7CDD4724" w14:textId="77777777" w:rsidR="000B436A" w:rsidRDefault="005A3654">
            <w:pPr>
              <w:jc w:val="center"/>
              <w:rPr>
                <w:sz w:val="18"/>
                <w:szCs w:val="18"/>
                <w:lang w:eastAsia="zh-CN"/>
              </w:rPr>
            </w:pPr>
            <w:r>
              <w:rPr>
                <w:rFonts w:eastAsiaTheme="minorEastAsia"/>
                <w:sz w:val="18"/>
                <w:szCs w:val="18"/>
              </w:rPr>
              <w:t>FUTUREWEI</w:t>
            </w:r>
          </w:p>
        </w:tc>
        <w:tc>
          <w:tcPr>
            <w:tcW w:w="2192" w:type="dxa"/>
          </w:tcPr>
          <w:p w14:paraId="4FFF34DA" w14:textId="77777777" w:rsidR="000B436A" w:rsidRDefault="005A3654">
            <w:pPr>
              <w:jc w:val="center"/>
              <w:rPr>
                <w:sz w:val="18"/>
                <w:szCs w:val="18"/>
                <w:lang w:eastAsia="zh-CN"/>
              </w:rPr>
            </w:pPr>
            <w:r>
              <w:rPr>
                <w:sz w:val="18"/>
                <w:szCs w:val="18"/>
                <w:lang w:eastAsia="zh-CN"/>
              </w:rPr>
              <w:t>Weimin Xiao</w:t>
            </w:r>
          </w:p>
        </w:tc>
        <w:tc>
          <w:tcPr>
            <w:tcW w:w="5991" w:type="dxa"/>
          </w:tcPr>
          <w:p w14:paraId="0C9B63F1" w14:textId="77777777" w:rsidR="000B436A" w:rsidRDefault="005A3654">
            <w:pPr>
              <w:jc w:val="center"/>
            </w:pPr>
            <w:r>
              <w:rPr>
                <w:sz w:val="18"/>
                <w:szCs w:val="18"/>
                <w:lang w:eastAsia="zh-CN"/>
              </w:rPr>
              <w:t>weimin.xiao@futurewei.com</w:t>
            </w:r>
          </w:p>
        </w:tc>
      </w:tr>
      <w:tr w:rsidR="000B436A" w14:paraId="1C5308B4" w14:textId="77777777">
        <w:trPr>
          <w:trHeight w:val="288"/>
        </w:trPr>
        <w:tc>
          <w:tcPr>
            <w:tcW w:w="1747" w:type="dxa"/>
          </w:tcPr>
          <w:p w14:paraId="38688960" w14:textId="77777777" w:rsidR="000B436A" w:rsidRDefault="005A3654">
            <w:pPr>
              <w:jc w:val="center"/>
              <w:rPr>
                <w:sz w:val="18"/>
                <w:szCs w:val="18"/>
                <w:lang w:eastAsia="zh-CN"/>
              </w:rPr>
            </w:pPr>
            <w:r>
              <w:rPr>
                <w:rFonts w:eastAsiaTheme="minorEastAsia"/>
                <w:sz w:val="18"/>
                <w:szCs w:val="18"/>
              </w:rPr>
              <w:t>FUTUREWEI</w:t>
            </w:r>
          </w:p>
        </w:tc>
        <w:tc>
          <w:tcPr>
            <w:tcW w:w="2192" w:type="dxa"/>
          </w:tcPr>
          <w:p w14:paraId="1D6B02FE" w14:textId="77777777" w:rsidR="000B436A" w:rsidRDefault="005A3654">
            <w:pPr>
              <w:jc w:val="center"/>
              <w:rPr>
                <w:sz w:val="18"/>
                <w:szCs w:val="18"/>
                <w:lang w:eastAsia="zh-CN"/>
              </w:rPr>
            </w:pPr>
            <w:r>
              <w:rPr>
                <w:rFonts w:eastAsiaTheme="minorEastAsia"/>
                <w:sz w:val="18"/>
                <w:szCs w:val="18"/>
              </w:rPr>
              <w:t>Zhigang Rong</w:t>
            </w:r>
          </w:p>
        </w:tc>
        <w:tc>
          <w:tcPr>
            <w:tcW w:w="5991" w:type="dxa"/>
          </w:tcPr>
          <w:p w14:paraId="2D5E78F5" w14:textId="77777777" w:rsidR="000B436A" w:rsidRDefault="005A3654">
            <w:pPr>
              <w:jc w:val="center"/>
            </w:pPr>
            <w:r>
              <w:rPr>
                <w:rFonts w:eastAsiaTheme="minorEastAsia"/>
                <w:sz w:val="18"/>
                <w:szCs w:val="18"/>
              </w:rPr>
              <w:t>zrong@futurewei.com</w:t>
            </w:r>
          </w:p>
        </w:tc>
      </w:tr>
      <w:tr w:rsidR="000B436A" w14:paraId="611EA5BE" w14:textId="77777777">
        <w:trPr>
          <w:trHeight w:val="288"/>
        </w:trPr>
        <w:tc>
          <w:tcPr>
            <w:tcW w:w="1747" w:type="dxa"/>
          </w:tcPr>
          <w:p w14:paraId="38818F9F" w14:textId="77777777" w:rsidR="000B436A" w:rsidRDefault="005A3654">
            <w:pPr>
              <w:jc w:val="center"/>
              <w:rPr>
                <w:sz w:val="18"/>
                <w:szCs w:val="18"/>
                <w:lang w:eastAsia="zh-CN"/>
              </w:rPr>
            </w:pPr>
            <w:r>
              <w:rPr>
                <w:rFonts w:eastAsiaTheme="minorEastAsia"/>
                <w:sz w:val="18"/>
                <w:szCs w:val="18"/>
              </w:rPr>
              <w:t>Google</w:t>
            </w:r>
          </w:p>
        </w:tc>
        <w:tc>
          <w:tcPr>
            <w:tcW w:w="2192" w:type="dxa"/>
          </w:tcPr>
          <w:p w14:paraId="5D6FA35F" w14:textId="77777777" w:rsidR="000B436A" w:rsidRDefault="005A3654">
            <w:pPr>
              <w:jc w:val="center"/>
              <w:rPr>
                <w:sz w:val="18"/>
                <w:szCs w:val="18"/>
                <w:lang w:eastAsia="zh-CN"/>
              </w:rPr>
            </w:pPr>
            <w:r>
              <w:rPr>
                <w:rFonts w:eastAsiaTheme="minorEastAsia"/>
                <w:sz w:val="18"/>
                <w:szCs w:val="18"/>
              </w:rPr>
              <w:t>Alex Liou</w:t>
            </w:r>
          </w:p>
        </w:tc>
        <w:tc>
          <w:tcPr>
            <w:tcW w:w="5991" w:type="dxa"/>
          </w:tcPr>
          <w:p w14:paraId="1EDB60D6" w14:textId="77777777" w:rsidR="000B436A" w:rsidRDefault="005A3654">
            <w:pPr>
              <w:jc w:val="center"/>
            </w:pPr>
            <w:r>
              <w:rPr>
                <w:rFonts w:eastAsiaTheme="minorEastAsia"/>
                <w:sz w:val="18"/>
                <w:szCs w:val="18"/>
              </w:rPr>
              <w:t>alexliou@google.com</w:t>
            </w:r>
          </w:p>
        </w:tc>
      </w:tr>
      <w:tr w:rsidR="000B436A" w14:paraId="70389CFF" w14:textId="77777777">
        <w:trPr>
          <w:trHeight w:val="288"/>
        </w:trPr>
        <w:tc>
          <w:tcPr>
            <w:tcW w:w="1747" w:type="dxa"/>
          </w:tcPr>
          <w:p w14:paraId="6FC9461C" w14:textId="77777777" w:rsidR="000B436A" w:rsidRDefault="005A365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7938314" w14:textId="77777777" w:rsidR="000B436A" w:rsidRDefault="005A3654">
            <w:pPr>
              <w:jc w:val="center"/>
              <w:rPr>
                <w:sz w:val="18"/>
                <w:szCs w:val="18"/>
                <w:lang w:eastAsia="zh-CN"/>
              </w:rPr>
            </w:pPr>
            <w:r>
              <w:rPr>
                <w:rFonts w:eastAsia="MS Mincho"/>
                <w:sz w:val="18"/>
                <w:szCs w:val="18"/>
                <w:lang w:eastAsia="ja-JP"/>
              </w:rPr>
              <w:t>Keyvan Zarifi</w:t>
            </w:r>
          </w:p>
        </w:tc>
        <w:tc>
          <w:tcPr>
            <w:tcW w:w="5991" w:type="dxa"/>
          </w:tcPr>
          <w:p w14:paraId="1118671E" w14:textId="77777777" w:rsidR="000B436A" w:rsidRDefault="005A3654">
            <w:pPr>
              <w:jc w:val="center"/>
            </w:pPr>
            <w:r>
              <w:rPr>
                <w:rFonts w:eastAsia="MS Mincho"/>
                <w:sz w:val="18"/>
                <w:szCs w:val="18"/>
                <w:lang w:eastAsia="ja-JP"/>
              </w:rPr>
              <w:t>Keyvan.zarifi@huawei.com</w:t>
            </w:r>
          </w:p>
        </w:tc>
      </w:tr>
      <w:tr w:rsidR="000B436A" w14:paraId="2F009F1F" w14:textId="77777777">
        <w:trPr>
          <w:trHeight w:val="288"/>
        </w:trPr>
        <w:tc>
          <w:tcPr>
            <w:tcW w:w="1747" w:type="dxa"/>
          </w:tcPr>
          <w:p w14:paraId="46EBDE32" w14:textId="77777777" w:rsidR="000B436A" w:rsidRDefault="005A365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61B7EBDE" w14:textId="77777777" w:rsidR="000B436A" w:rsidRDefault="005A3654">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67E09D54" w14:textId="77777777" w:rsidR="000B436A" w:rsidRDefault="005A3654">
            <w:pPr>
              <w:jc w:val="center"/>
            </w:pPr>
            <w:r>
              <w:rPr>
                <w:rFonts w:eastAsia="MS Mincho"/>
                <w:sz w:val="18"/>
                <w:szCs w:val="18"/>
                <w:lang w:eastAsia="ja-JP"/>
              </w:rPr>
              <w:t>asen.fanbo@huawei.com</w:t>
            </w:r>
          </w:p>
        </w:tc>
      </w:tr>
      <w:tr w:rsidR="000B436A" w14:paraId="1E1300F8" w14:textId="77777777">
        <w:trPr>
          <w:trHeight w:val="288"/>
        </w:trPr>
        <w:tc>
          <w:tcPr>
            <w:tcW w:w="1747" w:type="dxa"/>
          </w:tcPr>
          <w:p w14:paraId="45E5288D" w14:textId="77777777" w:rsidR="000B436A" w:rsidRDefault="005A365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03517D39" w14:textId="77777777" w:rsidR="000B436A" w:rsidRDefault="005A365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683D9892" w14:textId="77777777" w:rsidR="000B436A" w:rsidRDefault="005A365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0B436A" w14:paraId="04C77703" w14:textId="77777777">
        <w:trPr>
          <w:trHeight w:val="288"/>
        </w:trPr>
        <w:tc>
          <w:tcPr>
            <w:tcW w:w="1747" w:type="dxa"/>
          </w:tcPr>
          <w:p w14:paraId="5A18F219" w14:textId="77777777" w:rsidR="000B436A" w:rsidRDefault="005A3654">
            <w:pPr>
              <w:jc w:val="center"/>
              <w:rPr>
                <w:sz w:val="18"/>
                <w:szCs w:val="18"/>
                <w:lang w:eastAsia="zh-CN"/>
              </w:rPr>
            </w:pPr>
            <w:proofErr w:type="spellStart"/>
            <w:r>
              <w:rPr>
                <w:sz w:val="18"/>
                <w:szCs w:val="18"/>
                <w:lang w:eastAsia="zh-CN"/>
              </w:rPr>
              <w:t>InterDigital</w:t>
            </w:r>
            <w:proofErr w:type="spellEnd"/>
          </w:p>
        </w:tc>
        <w:tc>
          <w:tcPr>
            <w:tcW w:w="2192" w:type="dxa"/>
          </w:tcPr>
          <w:p w14:paraId="0A0C9847" w14:textId="77777777" w:rsidR="000B436A" w:rsidRDefault="005A3654">
            <w:pPr>
              <w:jc w:val="center"/>
              <w:rPr>
                <w:sz w:val="18"/>
                <w:szCs w:val="18"/>
                <w:lang w:eastAsia="zh-CN"/>
              </w:rPr>
            </w:pPr>
            <w:r>
              <w:rPr>
                <w:sz w:val="18"/>
                <w:szCs w:val="18"/>
                <w:lang w:eastAsia="zh-CN"/>
              </w:rPr>
              <w:t>Jonghyun Park</w:t>
            </w:r>
          </w:p>
        </w:tc>
        <w:tc>
          <w:tcPr>
            <w:tcW w:w="5991" w:type="dxa"/>
          </w:tcPr>
          <w:p w14:paraId="203AA48D" w14:textId="77777777" w:rsidR="000B436A" w:rsidRDefault="005A3654">
            <w:pPr>
              <w:jc w:val="center"/>
              <w:rPr>
                <w:sz w:val="18"/>
                <w:szCs w:val="18"/>
                <w:lang w:eastAsia="zh-CN"/>
              </w:rPr>
            </w:pPr>
            <w:r>
              <w:rPr>
                <w:sz w:val="18"/>
                <w:szCs w:val="18"/>
                <w:lang w:eastAsia="zh-CN"/>
              </w:rPr>
              <w:t>jonghyun.park@interdigital.com</w:t>
            </w:r>
          </w:p>
        </w:tc>
      </w:tr>
      <w:tr w:rsidR="000B436A" w14:paraId="6C217D4F" w14:textId="77777777">
        <w:trPr>
          <w:trHeight w:val="288"/>
        </w:trPr>
        <w:tc>
          <w:tcPr>
            <w:tcW w:w="1747" w:type="dxa"/>
          </w:tcPr>
          <w:p w14:paraId="732D73FF" w14:textId="77777777" w:rsidR="000B436A" w:rsidRDefault="005A365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31C7E989" w14:textId="77777777" w:rsidR="000B436A" w:rsidRDefault="005A365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5D56F5D3" w14:textId="77777777" w:rsidR="000B436A" w:rsidRDefault="005A3654">
            <w:pPr>
              <w:jc w:val="center"/>
              <w:rPr>
                <w:sz w:val="18"/>
                <w:szCs w:val="18"/>
                <w:lang w:eastAsia="zh-CN"/>
              </w:rPr>
            </w:pPr>
            <w:r>
              <w:rPr>
                <w:rFonts w:eastAsia="MS Mincho"/>
                <w:sz w:val="18"/>
                <w:szCs w:val="18"/>
                <w:lang w:eastAsia="ja-JP"/>
              </w:rPr>
              <w:t>sh-kamiwatari@kddi.com</w:t>
            </w:r>
          </w:p>
        </w:tc>
      </w:tr>
      <w:tr w:rsidR="000B436A" w14:paraId="5E9B8246" w14:textId="77777777">
        <w:trPr>
          <w:trHeight w:val="288"/>
        </w:trPr>
        <w:tc>
          <w:tcPr>
            <w:tcW w:w="1747" w:type="dxa"/>
          </w:tcPr>
          <w:p w14:paraId="5BD141D9" w14:textId="77777777" w:rsidR="000B436A" w:rsidRDefault="005A3654">
            <w:pPr>
              <w:jc w:val="center"/>
              <w:rPr>
                <w:sz w:val="18"/>
                <w:szCs w:val="18"/>
                <w:lang w:eastAsia="zh-CN"/>
              </w:rPr>
            </w:pPr>
            <w:r>
              <w:rPr>
                <w:rFonts w:eastAsia="Malgun Gothic"/>
                <w:sz w:val="18"/>
                <w:szCs w:val="18"/>
              </w:rPr>
              <w:t>LG</w:t>
            </w:r>
          </w:p>
        </w:tc>
        <w:tc>
          <w:tcPr>
            <w:tcW w:w="2192" w:type="dxa"/>
          </w:tcPr>
          <w:p w14:paraId="05D80F4E" w14:textId="77777777" w:rsidR="000B436A" w:rsidRDefault="005A3654">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4CCFE546" w14:textId="77777777" w:rsidR="000B436A" w:rsidRDefault="005A3654">
            <w:pPr>
              <w:jc w:val="center"/>
              <w:rPr>
                <w:sz w:val="18"/>
                <w:szCs w:val="18"/>
                <w:lang w:eastAsia="zh-CN"/>
              </w:rPr>
            </w:pPr>
            <w:r>
              <w:rPr>
                <w:rFonts w:eastAsia="Malgun Gothic"/>
                <w:sz w:val="18"/>
                <w:szCs w:val="18"/>
              </w:rPr>
              <w:t>ht.kim@lge.com</w:t>
            </w:r>
          </w:p>
        </w:tc>
      </w:tr>
      <w:tr w:rsidR="000B436A" w14:paraId="01FF0484" w14:textId="77777777">
        <w:trPr>
          <w:trHeight w:val="288"/>
        </w:trPr>
        <w:tc>
          <w:tcPr>
            <w:tcW w:w="1747" w:type="dxa"/>
          </w:tcPr>
          <w:p w14:paraId="0EE19B16" w14:textId="77777777" w:rsidR="000B436A" w:rsidRDefault="005A365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000764CD" w14:textId="77777777" w:rsidR="000B436A" w:rsidRDefault="005A365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36B2BCBA" w14:textId="77777777" w:rsidR="000B436A" w:rsidRDefault="005A3654">
            <w:pPr>
              <w:jc w:val="center"/>
              <w:rPr>
                <w:sz w:val="18"/>
                <w:szCs w:val="18"/>
              </w:rPr>
            </w:pPr>
            <w:r>
              <w:rPr>
                <w:rFonts w:eastAsia="PMingLiU"/>
                <w:sz w:val="18"/>
                <w:szCs w:val="18"/>
                <w:lang w:eastAsia="zh-TW"/>
              </w:rPr>
              <w:t>rebecca.chen@mediatek.com</w:t>
            </w:r>
          </w:p>
        </w:tc>
      </w:tr>
      <w:tr w:rsidR="000B436A" w14:paraId="227E5D32" w14:textId="77777777">
        <w:trPr>
          <w:trHeight w:val="288"/>
        </w:trPr>
        <w:tc>
          <w:tcPr>
            <w:tcW w:w="1747" w:type="dxa"/>
          </w:tcPr>
          <w:p w14:paraId="2F5CEE02" w14:textId="77777777" w:rsidR="000B436A" w:rsidRDefault="005A3654">
            <w:pPr>
              <w:jc w:val="center"/>
              <w:rPr>
                <w:rFonts w:eastAsia="PMingLiU"/>
                <w:sz w:val="18"/>
                <w:szCs w:val="18"/>
                <w:lang w:eastAsia="zh-TW"/>
              </w:rPr>
            </w:pPr>
            <w:r>
              <w:rPr>
                <w:sz w:val="18"/>
                <w:szCs w:val="18"/>
                <w:lang w:eastAsia="zh-CN"/>
              </w:rPr>
              <w:t>NEC</w:t>
            </w:r>
          </w:p>
        </w:tc>
        <w:tc>
          <w:tcPr>
            <w:tcW w:w="2192" w:type="dxa"/>
          </w:tcPr>
          <w:p w14:paraId="1B238318" w14:textId="77777777" w:rsidR="000B436A" w:rsidRDefault="005A365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3C68FB52" w14:textId="77777777" w:rsidR="000B436A" w:rsidRDefault="005A3654">
            <w:pPr>
              <w:jc w:val="center"/>
              <w:rPr>
                <w:rFonts w:eastAsia="PMingLiU"/>
                <w:sz w:val="18"/>
                <w:szCs w:val="18"/>
                <w:lang w:eastAsia="zh-TW"/>
              </w:rPr>
            </w:pPr>
            <w:r>
              <w:rPr>
                <w:sz w:val="18"/>
                <w:szCs w:val="18"/>
                <w:lang w:eastAsia="zh-CN"/>
              </w:rPr>
              <w:t>guan_peng@nec.cn</w:t>
            </w:r>
          </w:p>
        </w:tc>
      </w:tr>
      <w:tr w:rsidR="000B436A" w14:paraId="7FEB2A2A" w14:textId="77777777">
        <w:trPr>
          <w:trHeight w:val="288"/>
        </w:trPr>
        <w:tc>
          <w:tcPr>
            <w:tcW w:w="1747" w:type="dxa"/>
          </w:tcPr>
          <w:p w14:paraId="64CA09EC" w14:textId="77777777" w:rsidR="000B436A" w:rsidRDefault="005A365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5EB9CDE" w14:textId="77777777" w:rsidR="000B436A" w:rsidRDefault="005A365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2AEDCD56" w14:textId="77777777" w:rsidR="000B436A" w:rsidRDefault="005A3654">
            <w:pPr>
              <w:jc w:val="center"/>
              <w:rPr>
                <w:rFonts w:eastAsia="PMingLiU"/>
                <w:sz w:val="18"/>
                <w:szCs w:val="18"/>
                <w:lang w:eastAsia="zh-TW"/>
              </w:rPr>
            </w:pPr>
            <w:r>
              <w:rPr>
                <w:sz w:val="18"/>
                <w:szCs w:val="18"/>
                <w:lang w:eastAsia="zh-CN"/>
              </w:rPr>
              <w:t>gao_yukai@nec.cn</w:t>
            </w:r>
          </w:p>
        </w:tc>
      </w:tr>
      <w:tr w:rsidR="000B436A" w14:paraId="47A16EEF" w14:textId="77777777">
        <w:trPr>
          <w:trHeight w:val="271"/>
        </w:trPr>
        <w:tc>
          <w:tcPr>
            <w:tcW w:w="1747" w:type="dxa"/>
          </w:tcPr>
          <w:p w14:paraId="7BBD89DC" w14:textId="77777777" w:rsidR="000B436A" w:rsidRDefault="005A365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315EBFD3" w14:textId="77777777" w:rsidR="000B436A" w:rsidRDefault="005A365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1AF1C1B8" w14:textId="77777777" w:rsidR="000B436A" w:rsidRDefault="005A365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0B436A" w14:paraId="50AEC8D6" w14:textId="77777777">
        <w:trPr>
          <w:trHeight w:val="288"/>
        </w:trPr>
        <w:tc>
          <w:tcPr>
            <w:tcW w:w="1747" w:type="dxa"/>
          </w:tcPr>
          <w:p w14:paraId="17299E6B" w14:textId="77777777" w:rsidR="000B436A" w:rsidRDefault="005A3654">
            <w:pPr>
              <w:jc w:val="center"/>
              <w:rPr>
                <w:sz w:val="18"/>
                <w:szCs w:val="18"/>
                <w:lang w:eastAsia="zh-CN"/>
              </w:rPr>
            </w:pPr>
            <w:r>
              <w:rPr>
                <w:sz w:val="18"/>
                <w:szCs w:val="18"/>
              </w:rPr>
              <w:t>Nokia</w:t>
            </w:r>
          </w:p>
        </w:tc>
        <w:tc>
          <w:tcPr>
            <w:tcW w:w="2192" w:type="dxa"/>
          </w:tcPr>
          <w:p w14:paraId="32AF2F50" w14:textId="77777777" w:rsidR="000B436A" w:rsidRDefault="005A3654">
            <w:pPr>
              <w:jc w:val="center"/>
              <w:rPr>
                <w:sz w:val="18"/>
                <w:szCs w:val="18"/>
                <w:lang w:eastAsia="zh-CN"/>
              </w:rPr>
            </w:pPr>
            <w:r>
              <w:rPr>
                <w:sz w:val="18"/>
                <w:szCs w:val="18"/>
              </w:rPr>
              <w:t>Mihai Enescu</w:t>
            </w:r>
          </w:p>
        </w:tc>
        <w:tc>
          <w:tcPr>
            <w:tcW w:w="5991" w:type="dxa"/>
          </w:tcPr>
          <w:p w14:paraId="05B6CBA2" w14:textId="77777777" w:rsidR="000B436A" w:rsidRDefault="005A3654">
            <w:pPr>
              <w:jc w:val="center"/>
              <w:rPr>
                <w:sz w:val="18"/>
                <w:szCs w:val="18"/>
                <w:lang w:eastAsia="zh-CN"/>
              </w:rPr>
            </w:pPr>
            <w:r>
              <w:rPr>
                <w:sz w:val="18"/>
                <w:szCs w:val="18"/>
              </w:rPr>
              <w:t>mihai.enescu@nokia.com</w:t>
            </w:r>
          </w:p>
        </w:tc>
      </w:tr>
      <w:tr w:rsidR="000B436A" w14:paraId="5C188DA8" w14:textId="77777777">
        <w:trPr>
          <w:trHeight w:val="288"/>
        </w:trPr>
        <w:tc>
          <w:tcPr>
            <w:tcW w:w="1747" w:type="dxa"/>
          </w:tcPr>
          <w:p w14:paraId="5C5BA26A" w14:textId="77777777" w:rsidR="000B436A" w:rsidRDefault="005A3654">
            <w:pPr>
              <w:jc w:val="center"/>
              <w:rPr>
                <w:sz w:val="18"/>
                <w:szCs w:val="18"/>
              </w:rPr>
            </w:pPr>
            <w:r>
              <w:rPr>
                <w:sz w:val="18"/>
                <w:szCs w:val="18"/>
              </w:rPr>
              <w:t>Nokia</w:t>
            </w:r>
          </w:p>
        </w:tc>
        <w:tc>
          <w:tcPr>
            <w:tcW w:w="2192" w:type="dxa"/>
          </w:tcPr>
          <w:p w14:paraId="4272B332" w14:textId="77777777" w:rsidR="000B436A" w:rsidRDefault="005A3654">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45515437" w14:textId="77777777" w:rsidR="000B436A" w:rsidRDefault="005A3654">
            <w:pPr>
              <w:jc w:val="center"/>
              <w:rPr>
                <w:sz w:val="18"/>
                <w:szCs w:val="18"/>
              </w:rPr>
            </w:pPr>
            <w:r>
              <w:rPr>
                <w:sz w:val="18"/>
                <w:szCs w:val="18"/>
              </w:rPr>
              <w:t>youngsoo.yuk@nokia.com</w:t>
            </w:r>
          </w:p>
        </w:tc>
      </w:tr>
      <w:tr w:rsidR="000B436A" w14:paraId="659E0267" w14:textId="77777777">
        <w:trPr>
          <w:trHeight w:val="288"/>
        </w:trPr>
        <w:tc>
          <w:tcPr>
            <w:tcW w:w="1747" w:type="dxa"/>
          </w:tcPr>
          <w:p w14:paraId="34FF5168" w14:textId="77777777" w:rsidR="000B436A" w:rsidRDefault="005A365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1E2C16C" w14:textId="77777777" w:rsidR="000B436A" w:rsidRDefault="005A365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33232061" w14:textId="77777777" w:rsidR="000B436A" w:rsidRDefault="005A3654">
            <w:pPr>
              <w:jc w:val="center"/>
              <w:rPr>
                <w:sz w:val="18"/>
                <w:szCs w:val="18"/>
                <w:lang w:eastAsia="zh-CN"/>
              </w:rPr>
            </w:pPr>
            <w:r>
              <w:rPr>
                <w:rFonts w:eastAsia="MS Mincho"/>
                <w:sz w:val="18"/>
                <w:szCs w:val="18"/>
                <w:lang w:eastAsia="ja-JP"/>
              </w:rPr>
              <w:t>Mamoru.okumura.nz@nttdocomo.com</w:t>
            </w:r>
          </w:p>
        </w:tc>
      </w:tr>
      <w:tr w:rsidR="000B436A" w14:paraId="3A6A4BB5" w14:textId="77777777">
        <w:trPr>
          <w:trHeight w:val="288"/>
        </w:trPr>
        <w:tc>
          <w:tcPr>
            <w:tcW w:w="1747" w:type="dxa"/>
          </w:tcPr>
          <w:p w14:paraId="79CF0919" w14:textId="77777777" w:rsidR="000B436A" w:rsidRDefault="005A3654">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69D0290" w14:textId="77777777" w:rsidR="000B436A" w:rsidRDefault="005A3654">
            <w:pPr>
              <w:jc w:val="center"/>
              <w:rPr>
                <w:rFonts w:eastAsia="MS Mincho"/>
                <w:sz w:val="18"/>
                <w:szCs w:val="18"/>
                <w:lang w:eastAsia="ja-JP"/>
              </w:rPr>
            </w:pPr>
            <w:r>
              <w:rPr>
                <w:rFonts w:eastAsiaTheme="minorEastAsia"/>
                <w:sz w:val="18"/>
                <w:szCs w:val="18"/>
              </w:rPr>
              <w:t>Li Guo</w:t>
            </w:r>
          </w:p>
        </w:tc>
        <w:tc>
          <w:tcPr>
            <w:tcW w:w="5991" w:type="dxa"/>
          </w:tcPr>
          <w:p w14:paraId="2078192B" w14:textId="77777777" w:rsidR="000B436A" w:rsidRDefault="005A3654">
            <w:pPr>
              <w:jc w:val="center"/>
              <w:rPr>
                <w:rFonts w:eastAsia="MS Mincho"/>
                <w:sz w:val="18"/>
                <w:szCs w:val="18"/>
                <w:lang w:eastAsia="ja-JP"/>
              </w:rPr>
            </w:pPr>
            <w:r>
              <w:rPr>
                <w:rFonts w:eastAsiaTheme="minorEastAsia"/>
                <w:sz w:val="18"/>
                <w:szCs w:val="18"/>
              </w:rPr>
              <w:t>guoli@oppo.com</w:t>
            </w:r>
          </w:p>
        </w:tc>
      </w:tr>
      <w:tr w:rsidR="000B436A" w14:paraId="4BB37FD2" w14:textId="77777777">
        <w:trPr>
          <w:trHeight w:val="288"/>
        </w:trPr>
        <w:tc>
          <w:tcPr>
            <w:tcW w:w="1747" w:type="dxa"/>
          </w:tcPr>
          <w:p w14:paraId="1AE7245D" w14:textId="77777777" w:rsidR="000B436A" w:rsidRDefault="005A3654">
            <w:pPr>
              <w:jc w:val="center"/>
              <w:rPr>
                <w:sz w:val="18"/>
                <w:szCs w:val="18"/>
                <w:lang w:eastAsia="zh-CN"/>
              </w:rPr>
            </w:pPr>
            <w:r>
              <w:rPr>
                <w:sz w:val="18"/>
                <w:szCs w:val="18"/>
              </w:rPr>
              <w:t>Panasonic</w:t>
            </w:r>
          </w:p>
        </w:tc>
        <w:tc>
          <w:tcPr>
            <w:tcW w:w="2192" w:type="dxa"/>
          </w:tcPr>
          <w:p w14:paraId="306AD3CF" w14:textId="77777777" w:rsidR="000B436A" w:rsidRDefault="005A3654">
            <w:pPr>
              <w:jc w:val="center"/>
              <w:rPr>
                <w:sz w:val="18"/>
                <w:szCs w:val="18"/>
                <w:lang w:eastAsia="zh-CN"/>
              </w:rPr>
            </w:pPr>
            <w:r>
              <w:rPr>
                <w:sz w:val="18"/>
                <w:szCs w:val="18"/>
              </w:rPr>
              <w:t>Khalid Zeineddine</w:t>
            </w:r>
          </w:p>
        </w:tc>
        <w:tc>
          <w:tcPr>
            <w:tcW w:w="5991" w:type="dxa"/>
          </w:tcPr>
          <w:p w14:paraId="0D4C85BE" w14:textId="77777777" w:rsidR="000B436A" w:rsidRDefault="005A3654">
            <w:pPr>
              <w:jc w:val="center"/>
              <w:rPr>
                <w:sz w:val="18"/>
                <w:szCs w:val="18"/>
                <w:lang w:eastAsia="zh-CN"/>
              </w:rPr>
            </w:pPr>
            <w:r>
              <w:rPr>
                <w:sz w:val="18"/>
                <w:szCs w:val="18"/>
              </w:rPr>
              <w:t>khalid.zeineddine@eu.panasonic.com</w:t>
            </w:r>
          </w:p>
        </w:tc>
      </w:tr>
      <w:tr w:rsidR="000B436A" w14:paraId="62D658A3" w14:textId="77777777">
        <w:trPr>
          <w:trHeight w:val="288"/>
        </w:trPr>
        <w:tc>
          <w:tcPr>
            <w:tcW w:w="1747" w:type="dxa"/>
          </w:tcPr>
          <w:p w14:paraId="403B852A" w14:textId="77777777" w:rsidR="000B436A" w:rsidRDefault="005A3654">
            <w:pPr>
              <w:jc w:val="center"/>
              <w:rPr>
                <w:sz w:val="18"/>
                <w:szCs w:val="18"/>
              </w:rPr>
            </w:pPr>
            <w:r>
              <w:rPr>
                <w:sz w:val="18"/>
                <w:szCs w:val="18"/>
                <w:lang w:eastAsia="zh-CN"/>
              </w:rPr>
              <w:t>Qualcomm</w:t>
            </w:r>
          </w:p>
        </w:tc>
        <w:tc>
          <w:tcPr>
            <w:tcW w:w="2192" w:type="dxa"/>
          </w:tcPr>
          <w:p w14:paraId="467068FC" w14:textId="77777777" w:rsidR="000B436A" w:rsidRDefault="005A365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61786562" w14:textId="77777777" w:rsidR="000B436A" w:rsidRDefault="005A3654">
            <w:pPr>
              <w:jc w:val="center"/>
              <w:rPr>
                <w:sz w:val="18"/>
                <w:szCs w:val="18"/>
              </w:rPr>
            </w:pPr>
            <w:r>
              <w:rPr>
                <w:sz w:val="18"/>
                <w:szCs w:val="18"/>
                <w:lang w:eastAsia="zh-CN"/>
              </w:rPr>
              <w:t>wnam@qti.qualcomm.com</w:t>
            </w:r>
          </w:p>
        </w:tc>
      </w:tr>
      <w:tr w:rsidR="000B436A" w14:paraId="109085A9" w14:textId="77777777">
        <w:trPr>
          <w:trHeight w:val="288"/>
        </w:trPr>
        <w:tc>
          <w:tcPr>
            <w:tcW w:w="1747" w:type="dxa"/>
          </w:tcPr>
          <w:p w14:paraId="54133E9A" w14:textId="77777777" w:rsidR="000B436A" w:rsidRDefault="005A365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01558E8A" w14:textId="77777777" w:rsidR="000B436A" w:rsidRDefault="005A3654">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4A49E986" w14:textId="77777777" w:rsidR="000B436A" w:rsidRDefault="005A3654">
            <w:pPr>
              <w:jc w:val="center"/>
              <w:rPr>
                <w:sz w:val="18"/>
                <w:szCs w:val="18"/>
                <w:lang w:eastAsia="zh-CN"/>
              </w:rPr>
            </w:pPr>
            <w:r>
              <w:rPr>
                <w:rFonts w:hint="eastAsia"/>
                <w:sz w:val="18"/>
                <w:szCs w:val="18"/>
                <w:lang w:eastAsia="zh-CN"/>
              </w:rPr>
              <w:t>z</w:t>
            </w:r>
            <w:r>
              <w:rPr>
                <w:sz w:val="18"/>
                <w:szCs w:val="18"/>
                <w:lang w:eastAsia="zh-CN"/>
              </w:rPr>
              <w:t>hongke@ruijie.com.cn</w:t>
            </w:r>
          </w:p>
        </w:tc>
      </w:tr>
      <w:tr w:rsidR="000B436A" w14:paraId="2B378D0A" w14:textId="77777777">
        <w:trPr>
          <w:trHeight w:val="288"/>
        </w:trPr>
        <w:tc>
          <w:tcPr>
            <w:tcW w:w="1747" w:type="dxa"/>
          </w:tcPr>
          <w:p w14:paraId="13646A61" w14:textId="77777777" w:rsidR="000B436A" w:rsidRDefault="005A3654">
            <w:pPr>
              <w:jc w:val="center"/>
              <w:rPr>
                <w:sz w:val="18"/>
                <w:szCs w:val="18"/>
              </w:rPr>
            </w:pPr>
            <w:r>
              <w:rPr>
                <w:sz w:val="18"/>
                <w:szCs w:val="18"/>
                <w:lang w:eastAsia="zh-CN"/>
              </w:rPr>
              <w:t>Samsung</w:t>
            </w:r>
          </w:p>
        </w:tc>
        <w:tc>
          <w:tcPr>
            <w:tcW w:w="2192" w:type="dxa"/>
          </w:tcPr>
          <w:p w14:paraId="0E51D7BE" w14:textId="77777777" w:rsidR="000B436A" w:rsidRDefault="005A3654">
            <w:pPr>
              <w:jc w:val="center"/>
              <w:rPr>
                <w:sz w:val="18"/>
                <w:szCs w:val="18"/>
              </w:rPr>
            </w:pPr>
            <w:r>
              <w:rPr>
                <w:sz w:val="18"/>
                <w:szCs w:val="18"/>
                <w:lang w:eastAsia="zh-CN"/>
              </w:rPr>
              <w:t>Dalin Zhu</w:t>
            </w:r>
          </w:p>
        </w:tc>
        <w:tc>
          <w:tcPr>
            <w:tcW w:w="5991" w:type="dxa"/>
          </w:tcPr>
          <w:p w14:paraId="74CE58F4" w14:textId="77777777" w:rsidR="000B436A" w:rsidRDefault="005A3654">
            <w:pPr>
              <w:jc w:val="center"/>
              <w:rPr>
                <w:sz w:val="18"/>
                <w:szCs w:val="18"/>
              </w:rPr>
            </w:pPr>
            <w:r>
              <w:rPr>
                <w:sz w:val="18"/>
                <w:szCs w:val="18"/>
                <w:lang w:eastAsia="zh-CN"/>
              </w:rPr>
              <w:t>dalin.zhu@samsung.com</w:t>
            </w:r>
          </w:p>
        </w:tc>
      </w:tr>
      <w:tr w:rsidR="000B436A" w14:paraId="7E355BE8" w14:textId="77777777">
        <w:trPr>
          <w:trHeight w:val="288"/>
        </w:trPr>
        <w:tc>
          <w:tcPr>
            <w:tcW w:w="1747" w:type="dxa"/>
          </w:tcPr>
          <w:p w14:paraId="0D2A90FA" w14:textId="77777777" w:rsidR="000B436A" w:rsidRDefault="005A3654">
            <w:pPr>
              <w:jc w:val="center"/>
              <w:rPr>
                <w:sz w:val="18"/>
                <w:szCs w:val="18"/>
              </w:rPr>
            </w:pPr>
            <w:r>
              <w:rPr>
                <w:sz w:val="18"/>
                <w:szCs w:val="18"/>
                <w:lang w:eastAsia="zh-CN"/>
              </w:rPr>
              <w:t>Samsung</w:t>
            </w:r>
          </w:p>
        </w:tc>
        <w:tc>
          <w:tcPr>
            <w:tcW w:w="2192" w:type="dxa"/>
          </w:tcPr>
          <w:p w14:paraId="35088037" w14:textId="77777777" w:rsidR="000B436A" w:rsidRDefault="005A3654">
            <w:pPr>
              <w:jc w:val="center"/>
              <w:rPr>
                <w:sz w:val="18"/>
                <w:szCs w:val="18"/>
              </w:rPr>
            </w:pPr>
            <w:r>
              <w:rPr>
                <w:sz w:val="18"/>
                <w:szCs w:val="18"/>
                <w:lang w:eastAsia="zh-CN"/>
              </w:rPr>
              <w:t>Sa Zhang</w:t>
            </w:r>
          </w:p>
        </w:tc>
        <w:tc>
          <w:tcPr>
            <w:tcW w:w="5991" w:type="dxa"/>
          </w:tcPr>
          <w:p w14:paraId="222B9D11" w14:textId="77777777" w:rsidR="000B436A" w:rsidRDefault="005A3654">
            <w:pPr>
              <w:jc w:val="center"/>
              <w:rPr>
                <w:sz w:val="18"/>
                <w:szCs w:val="18"/>
              </w:rPr>
            </w:pPr>
            <w:r>
              <w:rPr>
                <w:sz w:val="18"/>
                <w:szCs w:val="18"/>
                <w:lang w:eastAsia="zh-CN"/>
              </w:rPr>
              <w:t>sa.zhang@samsung.com</w:t>
            </w:r>
          </w:p>
        </w:tc>
      </w:tr>
      <w:tr w:rsidR="000B436A" w14:paraId="402E6FE9" w14:textId="77777777">
        <w:trPr>
          <w:trHeight w:val="288"/>
        </w:trPr>
        <w:tc>
          <w:tcPr>
            <w:tcW w:w="1747" w:type="dxa"/>
            <w:shd w:val="clear" w:color="auto" w:fill="FFFFFF" w:themeFill="background1"/>
          </w:tcPr>
          <w:p w14:paraId="6013BF1A" w14:textId="77777777" w:rsidR="000B436A" w:rsidRDefault="005A365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09730F8" w14:textId="77777777" w:rsidR="000B436A" w:rsidRDefault="005A365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733E82D7" w14:textId="77777777" w:rsidR="000B436A" w:rsidRDefault="005A3654">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0B436A" w14:paraId="3ECECE97" w14:textId="77777777">
        <w:trPr>
          <w:trHeight w:val="288"/>
        </w:trPr>
        <w:tc>
          <w:tcPr>
            <w:tcW w:w="1747" w:type="dxa"/>
            <w:shd w:val="clear" w:color="auto" w:fill="FFFFFF" w:themeFill="background1"/>
          </w:tcPr>
          <w:p w14:paraId="50881695" w14:textId="77777777" w:rsidR="000B436A" w:rsidRDefault="005A365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0FD74346" w14:textId="77777777" w:rsidR="000B436A" w:rsidRDefault="005A3654">
            <w:pPr>
              <w:jc w:val="center"/>
              <w:rPr>
                <w:rFonts w:eastAsia="MS Mincho"/>
                <w:sz w:val="18"/>
                <w:szCs w:val="18"/>
                <w:lang w:eastAsia="ja-JP"/>
              </w:rPr>
            </w:pPr>
            <w:r>
              <w:rPr>
                <w:rFonts w:hint="eastAsia"/>
                <w:sz w:val="18"/>
                <w:szCs w:val="18"/>
                <w:lang w:eastAsia="zh-CN"/>
              </w:rPr>
              <w:t>T</w:t>
            </w:r>
            <w:r>
              <w:rPr>
                <w:sz w:val="18"/>
                <w:szCs w:val="18"/>
                <w:lang w:eastAsia="zh-CN"/>
              </w:rPr>
              <w:t>ingting Fan</w:t>
            </w:r>
          </w:p>
        </w:tc>
        <w:tc>
          <w:tcPr>
            <w:tcW w:w="5991" w:type="dxa"/>
            <w:shd w:val="clear" w:color="auto" w:fill="FFFFFF" w:themeFill="background1"/>
          </w:tcPr>
          <w:p w14:paraId="503C928B" w14:textId="77777777" w:rsidR="000B436A" w:rsidRDefault="005A3654">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0B436A" w14:paraId="099D4381" w14:textId="77777777">
        <w:trPr>
          <w:trHeight w:val="288"/>
        </w:trPr>
        <w:tc>
          <w:tcPr>
            <w:tcW w:w="1747" w:type="dxa"/>
          </w:tcPr>
          <w:p w14:paraId="1ED84682" w14:textId="77777777" w:rsidR="000B436A" w:rsidRDefault="005A3654">
            <w:pPr>
              <w:jc w:val="center"/>
              <w:rPr>
                <w:rFonts w:eastAsia="MS Mincho"/>
                <w:sz w:val="18"/>
                <w:szCs w:val="18"/>
                <w:lang w:eastAsia="ja-JP"/>
              </w:rPr>
            </w:pPr>
            <w:r>
              <w:rPr>
                <w:rFonts w:eastAsia="Yu Mincho" w:hint="eastAsia"/>
                <w:sz w:val="18"/>
                <w:szCs w:val="18"/>
                <w:lang w:eastAsia="ja-JP"/>
              </w:rPr>
              <w:t>S</w:t>
            </w:r>
            <w:r>
              <w:rPr>
                <w:rFonts w:eastAsia="Yu Mincho"/>
                <w:sz w:val="18"/>
                <w:szCs w:val="18"/>
                <w:lang w:eastAsia="ja-JP"/>
              </w:rPr>
              <w:t>preadtrum</w:t>
            </w:r>
          </w:p>
        </w:tc>
        <w:tc>
          <w:tcPr>
            <w:tcW w:w="2192" w:type="dxa"/>
          </w:tcPr>
          <w:p w14:paraId="6A159FEC" w14:textId="77777777" w:rsidR="000B436A" w:rsidRDefault="005A3654">
            <w:pPr>
              <w:jc w:val="center"/>
              <w:rPr>
                <w:rFonts w:eastAsia="MS Mincho"/>
                <w:sz w:val="18"/>
                <w:szCs w:val="18"/>
                <w:lang w:eastAsia="ja-JP"/>
              </w:rPr>
            </w:pPr>
            <w:r>
              <w:rPr>
                <w:rFonts w:eastAsia="Yu Mincho" w:hint="eastAsia"/>
                <w:sz w:val="18"/>
                <w:szCs w:val="18"/>
                <w:lang w:eastAsia="ja-JP"/>
              </w:rPr>
              <w:t>Yu Yang</w:t>
            </w:r>
          </w:p>
        </w:tc>
        <w:tc>
          <w:tcPr>
            <w:tcW w:w="5991" w:type="dxa"/>
          </w:tcPr>
          <w:p w14:paraId="5AA51180" w14:textId="77777777" w:rsidR="000B436A" w:rsidRDefault="005A365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0B436A" w14:paraId="1D479C36" w14:textId="77777777">
        <w:trPr>
          <w:trHeight w:val="288"/>
        </w:trPr>
        <w:tc>
          <w:tcPr>
            <w:tcW w:w="1747" w:type="dxa"/>
          </w:tcPr>
          <w:p w14:paraId="713363D5" w14:textId="77777777" w:rsidR="000B436A" w:rsidRDefault="005A365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5B89D684" w14:textId="77777777" w:rsidR="000B436A" w:rsidRDefault="005A365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51F774C5" w14:textId="77777777" w:rsidR="000B436A" w:rsidRDefault="005A365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0B436A" w14:paraId="408BE5BE" w14:textId="77777777">
        <w:trPr>
          <w:trHeight w:val="288"/>
        </w:trPr>
        <w:tc>
          <w:tcPr>
            <w:tcW w:w="1747" w:type="dxa"/>
          </w:tcPr>
          <w:p w14:paraId="5F4073A5" w14:textId="77777777" w:rsidR="000B436A" w:rsidRDefault="005A3654">
            <w:pPr>
              <w:jc w:val="center"/>
              <w:rPr>
                <w:rFonts w:eastAsia="Yu Mincho"/>
                <w:sz w:val="18"/>
                <w:szCs w:val="18"/>
                <w:lang w:eastAsia="ja-JP"/>
              </w:rPr>
            </w:pPr>
            <w:r>
              <w:rPr>
                <w:rFonts w:eastAsiaTheme="minorEastAsia"/>
                <w:sz w:val="18"/>
                <w:szCs w:val="18"/>
                <w:lang w:eastAsia="zh-CN"/>
              </w:rPr>
              <w:t>Xiaomi</w:t>
            </w:r>
          </w:p>
        </w:tc>
        <w:tc>
          <w:tcPr>
            <w:tcW w:w="2192" w:type="dxa"/>
          </w:tcPr>
          <w:p w14:paraId="46A16B57" w14:textId="77777777" w:rsidR="000B436A" w:rsidRDefault="005A365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399FBFBF" w14:textId="77777777" w:rsidR="000B436A" w:rsidRDefault="005A365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0B436A" w14:paraId="762947FC" w14:textId="77777777">
        <w:trPr>
          <w:trHeight w:val="288"/>
        </w:trPr>
        <w:tc>
          <w:tcPr>
            <w:tcW w:w="1747" w:type="dxa"/>
          </w:tcPr>
          <w:p w14:paraId="51F97E51" w14:textId="77777777" w:rsidR="000B436A" w:rsidRDefault="005A3654">
            <w:pPr>
              <w:jc w:val="center"/>
              <w:rPr>
                <w:sz w:val="18"/>
                <w:szCs w:val="18"/>
                <w:lang w:eastAsia="zh-CN"/>
              </w:rPr>
            </w:pPr>
            <w:r>
              <w:rPr>
                <w:sz w:val="18"/>
                <w:szCs w:val="18"/>
                <w:lang w:eastAsia="zh-CN"/>
              </w:rPr>
              <w:t>ZTE</w:t>
            </w:r>
          </w:p>
        </w:tc>
        <w:tc>
          <w:tcPr>
            <w:tcW w:w="2192" w:type="dxa"/>
          </w:tcPr>
          <w:p w14:paraId="6B6FD086" w14:textId="77777777" w:rsidR="000B436A" w:rsidRDefault="005A3654">
            <w:pPr>
              <w:jc w:val="center"/>
              <w:rPr>
                <w:sz w:val="18"/>
                <w:szCs w:val="18"/>
                <w:lang w:eastAsia="zh-CN"/>
              </w:rPr>
            </w:pPr>
            <w:r>
              <w:rPr>
                <w:sz w:val="18"/>
                <w:szCs w:val="18"/>
                <w:lang w:eastAsia="zh-CN"/>
              </w:rPr>
              <w:t>Yang Zhang</w:t>
            </w:r>
          </w:p>
        </w:tc>
        <w:tc>
          <w:tcPr>
            <w:tcW w:w="5991" w:type="dxa"/>
          </w:tcPr>
          <w:p w14:paraId="3B9FA27C" w14:textId="77777777" w:rsidR="000B436A" w:rsidRDefault="005A3654">
            <w:pPr>
              <w:jc w:val="center"/>
              <w:rPr>
                <w:sz w:val="18"/>
                <w:szCs w:val="18"/>
                <w:lang w:eastAsia="zh-CN"/>
              </w:rPr>
            </w:pPr>
            <w:r>
              <w:rPr>
                <w:sz w:val="18"/>
                <w:szCs w:val="18"/>
                <w:lang w:eastAsia="zh-CN"/>
              </w:rPr>
              <w:t>zhang.yang220@zte.com.cn</w:t>
            </w:r>
          </w:p>
        </w:tc>
      </w:tr>
      <w:tr w:rsidR="000B436A" w14:paraId="173EE061" w14:textId="77777777">
        <w:trPr>
          <w:trHeight w:val="288"/>
        </w:trPr>
        <w:tc>
          <w:tcPr>
            <w:tcW w:w="1747" w:type="dxa"/>
          </w:tcPr>
          <w:p w14:paraId="28BB7FB1" w14:textId="77777777" w:rsidR="000B436A" w:rsidRDefault="005A3654">
            <w:pPr>
              <w:jc w:val="center"/>
              <w:rPr>
                <w:sz w:val="18"/>
                <w:szCs w:val="18"/>
                <w:lang w:eastAsia="zh-CN"/>
              </w:rPr>
            </w:pPr>
            <w:r>
              <w:rPr>
                <w:rFonts w:hint="eastAsia"/>
                <w:sz w:val="18"/>
                <w:szCs w:val="18"/>
                <w:lang w:eastAsia="zh-CN"/>
              </w:rPr>
              <w:t>T</w:t>
            </w:r>
            <w:r>
              <w:rPr>
                <w:sz w:val="18"/>
                <w:szCs w:val="18"/>
                <w:lang w:eastAsia="zh-CN"/>
              </w:rPr>
              <w:t>CL</w:t>
            </w:r>
          </w:p>
        </w:tc>
        <w:tc>
          <w:tcPr>
            <w:tcW w:w="2192" w:type="dxa"/>
          </w:tcPr>
          <w:p w14:paraId="3C1E6791" w14:textId="77777777" w:rsidR="000B436A" w:rsidRDefault="005A3654">
            <w:pPr>
              <w:jc w:val="center"/>
              <w:rPr>
                <w:sz w:val="18"/>
                <w:szCs w:val="18"/>
                <w:lang w:eastAsia="zh-CN"/>
              </w:rPr>
            </w:pPr>
            <w:r>
              <w:rPr>
                <w:sz w:val="18"/>
                <w:szCs w:val="18"/>
                <w:lang w:eastAsia="zh-CN"/>
              </w:rPr>
              <w:t>Kai Liu</w:t>
            </w:r>
          </w:p>
        </w:tc>
        <w:tc>
          <w:tcPr>
            <w:tcW w:w="5991" w:type="dxa"/>
          </w:tcPr>
          <w:p w14:paraId="7577FD57" w14:textId="77777777" w:rsidR="000B436A" w:rsidRDefault="005A3654">
            <w:pPr>
              <w:jc w:val="center"/>
              <w:rPr>
                <w:sz w:val="18"/>
                <w:szCs w:val="18"/>
                <w:lang w:eastAsia="zh-CN"/>
              </w:rPr>
            </w:pPr>
            <w:r>
              <w:rPr>
                <w:sz w:val="18"/>
                <w:szCs w:val="18"/>
                <w:lang w:eastAsia="zh-CN"/>
              </w:rPr>
              <w:t>kliu3@tcl.com</w:t>
            </w:r>
          </w:p>
        </w:tc>
      </w:tr>
      <w:tr w:rsidR="000B436A" w14:paraId="3C872E20" w14:textId="77777777">
        <w:trPr>
          <w:trHeight w:val="288"/>
        </w:trPr>
        <w:tc>
          <w:tcPr>
            <w:tcW w:w="1747" w:type="dxa"/>
          </w:tcPr>
          <w:p w14:paraId="6232A0C2" w14:textId="77777777" w:rsidR="000B436A" w:rsidRDefault="000B436A">
            <w:pPr>
              <w:jc w:val="center"/>
              <w:rPr>
                <w:rFonts w:eastAsia="MS Mincho"/>
                <w:sz w:val="18"/>
                <w:szCs w:val="18"/>
                <w:lang w:eastAsia="ja-JP"/>
              </w:rPr>
            </w:pPr>
          </w:p>
        </w:tc>
        <w:tc>
          <w:tcPr>
            <w:tcW w:w="2192" w:type="dxa"/>
          </w:tcPr>
          <w:p w14:paraId="4B4E232B" w14:textId="77777777" w:rsidR="000B436A" w:rsidRDefault="000B436A">
            <w:pPr>
              <w:jc w:val="center"/>
              <w:rPr>
                <w:rFonts w:eastAsiaTheme="minorEastAsia"/>
                <w:sz w:val="18"/>
                <w:szCs w:val="18"/>
                <w:lang w:eastAsia="zh-CN"/>
              </w:rPr>
            </w:pPr>
          </w:p>
        </w:tc>
        <w:tc>
          <w:tcPr>
            <w:tcW w:w="5991" w:type="dxa"/>
          </w:tcPr>
          <w:p w14:paraId="0FA809A8" w14:textId="77777777" w:rsidR="000B436A" w:rsidRDefault="000B436A">
            <w:pPr>
              <w:jc w:val="center"/>
              <w:rPr>
                <w:rFonts w:eastAsiaTheme="minorEastAsia"/>
                <w:sz w:val="18"/>
                <w:szCs w:val="18"/>
                <w:lang w:eastAsia="zh-CN"/>
              </w:rPr>
            </w:pPr>
          </w:p>
        </w:tc>
      </w:tr>
    </w:tbl>
    <w:p w14:paraId="29014F07" w14:textId="77777777" w:rsidR="000B436A" w:rsidRDefault="005A3654">
      <w:pPr>
        <w:rPr>
          <w:rFonts w:eastAsia="PMingLiU"/>
          <w:sz w:val="28"/>
          <w:szCs w:val="26"/>
          <w:lang w:eastAsia="zh-TW"/>
        </w:rPr>
      </w:pPr>
      <w:r>
        <w:rPr>
          <w:rFonts w:eastAsia="PMingLiU"/>
          <w:lang w:eastAsia="zh-TW"/>
        </w:rPr>
        <w:br w:type="page"/>
      </w:r>
    </w:p>
    <w:p w14:paraId="32418B5F" w14:textId="77777777"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178C8E76" w14:textId="77777777" w:rsidR="000B436A" w:rsidRDefault="005A3654">
      <w:pPr>
        <w:pStyle w:val="Heading2"/>
        <w:rPr>
          <w:sz w:val="24"/>
          <w:szCs w:val="18"/>
        </w:rPr>
      </w:pPr>
      <w:r>
        <w:rPr>
          <w:sz w:val="24"/>
          <w:szCs w:val="18"/>
        </w:rPr>
        <w:t>Issue 1 – Trigger-event detection</w:t>
      </w:r>
    </w:p>
    <w:p w14:paraId="0641FB45" w14:textId="77777777" w:rsidR="000B436A" w:rsidRDefault="005A365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263"/>
        <w:gridCol w:w="8132"/>
      </w:tblGrid>
      <w:tr w:rsidR="000B436A" w14:paraId="409C45EF"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13499" w14:textId="77777777" w:rsidR="000B436A" w:rsidRDefault="005A3654">
            <w:pPr>
              <w:snapToGrid w:val="0"/>
              <w:jc w:val="both"/>
              <w:rPr>
                <w:b/>
                <w:sz w:val="18"/>
                <w:szCs w:val="18"/>
                <w:lang w:eastAsia="zh-CN"/>
              </w:rPr>
            </w:pPr>
            <w:r>
              <w:rPr>
                <w:b/>
                <w:sz w:val="18"/>
                <w:szCs w:val="18"/>
                <w:lang w:eastAsia="zh-CN"/>
              </w:rPr>
              <w:t>#</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BA3B4" w14:textId="77777777" w:rsidR="000B436A" w:rsidRDefault="005A3654">
            <w:pPr>
              <w:snapToGrid w:val="0"/>
              <w:jc w:val="both"/>
              <w:rPr>
                <w:b/>
                <w:sz w:val="18"/>
                <w:szCs w:val="18"/>
                <w:lang w:eastAsia="zh-CN"/>
              </w:rPr>
            </w:pPr>
            <w:r>
              <w:rPr>
                <w:b/>
                <w:sz w:val="18"/>
                <w:szCs w:val="18"/>
                <w:lang w:eastAsia="zh-CN"/>
              </w:rPr>
              <w:t>Issue</w:t>
            </w:r>
          </w:p>
        </w:tc>
        <w:tc>
          <w:tcPr>
            <w:tcW w:w="8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40D3A" w14:textId="77777777"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14:paraId="630C9F3D"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4633AFD3" w14:textId="77777777" w:rsidR="000B436A" w:rsidRDefault="005A3654">
            <w:pPr>
              <w:snapToGrid w:val="0"/>
              <w:rPr>
                <w:color w:val="000000" w:themeColor="text1"/>
                <w:sz w:val="18"/>
                <w:szCs w:val="18"/>
              </w:rPr>
            </w:pPr>
            <w:r>
              <w:rPr>
                <w:color w:val="000000" w:themeColor="text1"/>
                <w:sz w:val="18"/>
                <w:szCs w:val="18"/>
              </w:rPr>
              <w:t>1.1</w:t>
            </w:r>
          </w:p>
        </w:tc>
        <w:tc>
          <w:tcPr>
            <w:tcW w:w="1263" w:type="dxa"/>
            <w:tcBorders>
              <w:top w:val="single" w:sz="4" w:space="0" w:color="auto"/>
              <w:left w:val="single" w:sz="4" w:space="0" w:color="auto"/>
              <w:bottom w:val="single" w:sz="4" w:space="0" w:color="auto"/>
              <w:right w:val="single" w:sz="4" w:space="0" w:color="auto"/>
            </w:tcBorders>
          </w:tcPr>
          <w:p w14:paraId="47ED0EDD" w14:textId="77777777" w:rsidR="000B436A" w:rsidRDefault="005A3654">
            <w:pPr>
              <w:contextualSpacing/>
              <w:rPr>
                <w:sz w:val="18"/>
                <w:szCs w:val="18"/>
              </w:rPr>
            </w:pPr>
            <w:r>
              <w:rPr>
                <w:sz w:val="18"/>
                <w:szCs w:val="18"/>
              </w:rPr>
              <w:t>RS config</w:t>
            </w:r>
            <w:r>
              <w:rPr>
                <w:rFonts w:hint="eastAsia"/>
                <w:sz w:val="18"/>
                <w:szCs w:val="18"/>
                <w:lang w:eastAsia="zh-CN"/>
              </w:rPr>
              <w:t>.</w:t>
            </w:r>
            <w:r>
              <w:rPr>
                <w:sz w:val="18"/>
                <w:szCs w:val="18"/>
              </w:rPr>
              <w:t xml:space="preserve"> for current beam for Event-2</w:t>
            </w:r>
          </w:p>
        </w:tc>
        <w:tc>
          <w:tcPr>
            <w:tcW w:w="8132" w:type="dxa"/>
            <w:tcBorders>
              <w:top w:val="single" w:sz="4" w:space="0" w:color="auto"/>
              <w:left w:val="single" w:sz="4" w:space="0" w:color="auto"/>
              <w:bottom w:val="single" w:sz="4" w:space="0" w:color="auto"/>
              <w:right w:val="single" w:sz="4" w:space="0" w:color="auto"/>
            </w:tcBorders>
          </w:tcPr>
          <w:p w14:paraId="6C600CA0" w14:textId="77777777" w:rsidR="00B418D0" w:rsidRPr="00B418D0" w:rsidRDefault="00B418D0" w:rsidP="00B418D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w:t>
            </w:r>
            <w:r w:rsidR="005A7CDB">
              <w:rPr>
                <w:b/>
                <w:bCs/>
                <w:sz w:val="16"/>
                <w:szCs w:val="16"/>
                <w:highlight w:val="green"/>
                <w:lang w:eastAsia="zh-CN"/>
              </w:rPr>
              <w:t>7</w:t>
            </w:r>
            <w:r>
              <w:rPr>
                <w:b/>
                <w:bCs/>
                <w:sz w:val="16"/>
                <w:szCs w:val="16"/>
                <w:highlight w:val="green"/>
                <w:lang w:eastAsia="zh-CN"/>
              </w:rPr>
              <w:t>] Agreement</w:t>
            </w:r>
            <w:r w:rsidRPr="00B418D0">
              <w:rPr>
                <w:rFonts w:eastAsia="宋体"/>
                <w:b/>
                <w:bCs/>
                <w:color w:val="000000"/>
                <w:sz w:val="18"/>
                <w:szCs w:val="18"/>
                <w:highlight w:val="green"/>
              </w:rPr>
              <w:t>:</w:t>
            </w:r>
          </w:p>
          <w:p w14:paraId="3BD135E2" w14:textId="77777777" w:rsidR="00B418D0" w:rsidRPr="00B418D0" w:rsidRDefault="00B418D0" w:rsidP="00B418D0">
            <w:pPr>
              <w:shd w:val="clear" w:color="auto" w:fill="FFFFFF"/>
              <w:snapToGrid w:val="0"/>
              <w:jc w:val="both"/>
              <w:rPr>
                <w:rFonts w:eastAsia="宋体"/>
                <w:color w:val="000000"/>
                <w:sz w:val="18"/>
                <w:szCs w:val="18"/>
              </w:rPr>
            </w:pPr>
            <w:r w:rsidRPr="00B418D0">
              <w:rPr>
                <w:rFonts w:eastAsia="宋体"/>
                <w:color w:val="000000"/>
                <w:sz w:val="18"/>
                <w:szCs w:val="18"/>
              </w:rPr>
              <w:t xml:space="preserve">Regarding RS measurement for the current beam for Event 2, for Option-2a, support the both schemes as follows. </w:t>
            </w:r>
          </w:p>
          <w:p w14:paraId="640CFE55" w14:textId="77777777" w:rsidR="00B418D0" w:rsidRPr="00B418D0" w:rsidRDefault="00B418D0" w:rsidP="00B418D0">
            <w:pPr>
              <w:numPr>
                <w:ilvl w:val="0"/>
                <w:numId w:val="11"/>
              </w:numPr>
              <w:shd w:val="clear" w:color="auto" w:fill="FFFFFF"/>
              <w:snapToGrid w:val="0"/>
              <w:jc w:val="both"/>
              <w:rPr>
                <w:rFonts w:eastAsia="宋体"/>
                <w:color w:val="000000" w:themeColor="text1"/>
                <w:sz w:val="18"/>
                <w:szCs w:val="18"/>
              </w:rPr>
            </w:pPr>
            <w:r w:rsidRPr="00B418D0">
              <w:rPr>
                <w:rFonts w:eastAsia="宋体"/>
                <w:color w:val="000000"/>
                <w:sz w:val="18"/>
                <w:szCs w:val="18"/>
              </w:rPr>
              <w:t xml:space="preserve">Scheme-1: RS </w:t>
            </w:r>
            <w:r w:rsidRPr="00B418D0">
              <w:rPr>
                <w:rFonts w:eastAsia="宋体"/>
                <w:color w:val="000000" w:themeColor="text1"/>
                <w:sz w:val="18"/>
                <w:szCs w:val="18"/>
              </w:rPr>
              <w:t>for current beam is the QCL RS in the indicated TCI state</w:t>
            </w:r>
          </w:p>
          <w:p w14:paraId="6185FDE9" w14:textId="77777777" w:rsidR="00B418D0" w:rsidRPr="005A7CDB" w:rsidRDefault="00B418D0" w:rsidP="00B418D0">
            <w:pPr>
              <w:numPr>
                <w:ilvl w:val="1"/>
                <w:numId w:val="11"/>
              </w:numPr>
              <w:shd w:val="clear" w:color="auto" w:fill="FFFFFF"/>
              <w:snapToGrid w:val="0"/>
              <w:jc w:val="both"/>
              <w:rPr>
                <w:rFonts w:eastAsia="宋体"/>
                <w:color w:val="000000" w:themeColor="text1"/>
                <w:sz w:val="18"/>
                <w:szCs w:val="18"/>
                <w:highlight w:val="yellow"/>
              </w:rPr>
            </w:pPr>
            <w:r w:rsidRPr="005A7CDB">
              <w:rPr>
                <w:rFonts w:eastAsia="宋体"/>
                <w:color w:val="000000" w:themeColor="text1"/>
                <w:sz w:val="18"/>
                <w:szCs w:val="18"/>
                <w:highlight w:val="yellow"/>
              </w:rPr>
              <w:t>FFS: Whether/How to handle the case if only one TRS is configured in the indicated TCI state.</w:t>
            </w:r>
          </w:p>
          <w:p w14:paraId="6C6AB739" w14:textId="77777777" w:rsidR="00B418D0" w:rsidRPr="00B418D0" w:rsidRDefault="00B418D0" w:rsidP="00B418D0">
            <w:pPr>
              <w:numPr>
                <w:ilvl w:val="0"/>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 xml:space="preserve">Scheme-2: the RS for current beam is the SSB which is </w:t>
            </w:r>
            <w:proofErr w:type="spellStart"/>
            <w:r w:rsidRPr="00B418D0">
              <w:rPr>
                <w:rFonts w:eastAsia="宋体"/>
                <w:color w:val="000000" w:themeColor="text1"/>
                <w:sz w:val="18"/>
                <w:szCs w:val="18"/>
              </w:rPr>
              <w:t>QCLed</w:t>
            </w:r>
            <w:proofErr w:type="spellEnd"/>
            <w:r w:rsidRPr="00B418D0">
              <w:rPr>
                <w:rFonts w:eastAsia="宋体"/>
                <w:color w:val="000000" w:themeColor="text1"/>
                <w:sz w:val="18"/>
                <w:szCs w:val="18"/>
              </w:rPr>
              <w:t xml:space="preserve"> with the QCL RS in the indicated TCI state.</w:t>
            </w:r>
          </w:p>
          <w:p w14:paraId="5503EEE8" w14:textId="77777777" w:rsidR="00B418D0" w:rsidRPr="00B418D0" w:rsidRDefault="00B418D0" w:rsidP="00B418D0">
            <w:pPr>
              <w:numPr>
                <w:ilvl w:val="0"/>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Enabling one of either Scheme-1 or Scheme-2 is selected by NW.</w:t>
            </w:r>
          </w:p>
          <w:p w14:paraId="12F11506" w14:textId="77777777" w:rsidR="00B418D0" w:rsidRPr="00B418D0" w:rsidRDefault="00B418D0" w:rsidP="00B418D0">
            <w:pPr>
              <w:numPr>
                <w:ilvl w:val="1"/>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FFS: The above selection is via an explicit RRC parameter or an implicit manner, e.g., if the RS(s) for new beam are CSI-RS, Scheme-1 is enabled; otherwise, Scheme-2 is enabled.</w:t>
            </w:r>
          </w:p>
          <w:p w14:paraId="45C03962" w14:textId="77777777" w:rsidR="00B418D0" w:rsidRPr="00B418D0" w:rsidRDefault="00B418D0" w:rsidP="00B418D0">
            <w:pPr>
              <w:numPr>
                <w:ilvl w:val="1"/>
                <w:numId w:val="11"/>
              </w:numPr>
              <w:shd w:val="clear" w:color="auto" w:fill="FFFFFF"/>
              <w:snapToGrid w:val="0"/>
              <w:jc w:val="both"/>
              <w:rPr>
                <w:rFonts w:eastAsia="宋体"/>
                <w:color w:val="000000" w:themeColor="text1"/>
                <w:sz w:val="18"/>
                <w:szCs w:val="18"/>
              </w:rPr>
            </w:pPr>
            <w:r w:rsidRPr="00B418D0">
              <w:rPr>
                <w:rFonts w:eastAsia="宋体"/>
                <w:color w:val="000000" w:themeColor="text1"/>
                <w:sz w:val="18"/>
                <w:szCs w:val="18"/>
              </w:rPr>
              <w:t>(</w:t>
            </w:r>
            <w:r w:rsidRPr="00B418D0">
              <w:rPr>
                <w:rFonts w:eastAsia="宋体"/>
                <w:color w:val="000000" w:themeColor="text1"/>
                <w:sz w:val="18"/>
                <w:szCs w:val="18"/>
                <w:highlight w:val="darkYellow"/>
              </w:rPr>
              <w:t>Working Assumption</w:t>
            </w:r>
            <w:r w:rsidRPr="00B418D0">
              <w:rPr>
                <w:rFonts w:eastAsia="宋体"/>
                <w:color w:val="000000" w:themeColor="text1"/>
                <w:sz w:val="18"/>
                <w:szCs w:val="18"/>
              </w:rPr>
              <w:t>) Enabling of either Scheme-1 or Scheme-2 should ensure the same RS type for RS measurement for current beam and new beam.</w:t>
            </w:r>
          </w:p>
          <w:p w14:paraId="7A6632E6" w14:textId="77777777" w:rsidR="00B418D0" w:rsidRPr="00B418D0" w:rsidRDefault="00B418D0" w:rsidP="00B418D0">
            <w:pPr>
              <w:numPr>
                <w:ilvl w:val="0"/>
                <w:numId w:val="11"/>
              </w:numPr>
              <w:shd w:val="clear" w:color="auto" w:fill="FFFFFF"/>
              <w:snapToGrid w:val="0"/>
              <w:jc w:val="both"/>
              <w:rPr>
                <w:rFonts w:eastAsia="宋体"/>
                <w:color w:val="000000"/>
                <w:sz w:val="18"/>
                <w:szCs w:val="18"/>
              </w:rPr>
            </w:pPr>
            <w:r w:rsidRPr="00B418D0">
              <w:rPr>
                <w:rFonts w:eastAsia="宋体"/>
                <w:color w:val="000000"/>
                <w:sz w:val="18"/>
                <w:szCs w:val="18"/>
              </w:rPr>
              <w:t xml:space="preserve">The above QCL RS is the RS </w:t>
            </w:r>
            <w:proofErr w:type="spellStart"/>
            <w:r w:rsidRPr="00B418D0">
              <w:rPr>
                <w:rFonts w:eastAsia="宋体"/>
                <w:color w:val="000000"/>
                <w:sz w:val="18"/>
                <w:szCs w:val="18"/>
              </w:rPr>
              <w:t>w.r.t.</w:t>
            </w:r>
            <w:proofErr w:type="spellEnd"/>
            <w:r w:rsidRPr="00B418D0">
              <w:rPr>
                <w:rFonts w:eastAsia="宋体"/>
                <w:color w:val="000000"/>
                <w:sz w:val="18"/>
                <w:szCs w:val="18"/>
              </w:rPr>
              <w:t xml:space="preserve"> QCL-</w:t>
            </w:r>
            <w:proofErr w:type="spellStart"/>
            <w:r w:rsidRPr="00B418D0">
              <w:rPr>
                <w:rFonts w:eastAsia="宋体"/>
                <w:color w:val="000000"/>
                <w:sz w:val="18"/>
                <w:szCs w:val="18"/>
              </w:rPr>
              <w:t>TypeD</w:t>
            </w:r>
            <w:proofErr w:type="spellEnd"/>
            <w:r w:rsidRPr="00B418D0">
              <w:rPr>
                <w:rFonts w:eastAsia="宋体"/>
                <w:color w:val="000000"/>
                <w:sz w:val="18"/>
                <w:szCs w:val="18"/>
              </w:rPr>
              <w:t xml:space="preserve">, if there are two QCL RSs in the indicated TCI state. </w:t>
            </w:r>
          </w:p>
          <w:p w14:paraId="3DBB9AA4" w14:textId="77777777" w:rsidR="000B436A" w:rsidRDefault="000B436A">
            <w:pPr>
              <w:snapToGrid w:val="0"/>
              <w:rPr>
                <w:rFonts w:ascii="Times" w:eastAsia="Batang" w:hAnsi="Times" w:cs="Times"/>
                <w:sz w:val="16"/>
                <w:szCs w:val="16"/>
                <w:lang w:eastAsia="en-US"/>
              </w:rPr>
            </w:pPr>
          </w:p>
          <w:p w14:paraId="61284D6F" w14:textId="77777777" w:rsidR="000B436A" w:rsidRDefault="005A3654">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color w:val="0000FF"/>
                <w:sz w:val="18"/>
                <w:szCs w:val="18"/>
                <w:lang w:eastAsia="zh-CN"/>
              </w:rPr>
              <w:t xml:space="preserve"> Regarding </w:t>
            </w:r>
            <w:r w:rsidR="00D12BFF">
              <w:rPr>
                <w:rFonts w:hint="eastAsia"/>
                <w:color w:val="0000FF"/>
                <w:sz w:val="18"/>
                <w:szCs w:val="18"/>
                <w:lang w:eastAsia="zh-CN"/>
              </w:rPr>
              <w:t>o</w:t>
            </w:r>
            <w:r w:rsidR="00D12BFF">
              <w:rPr>
                <w:color w:val="0000FF"/>
                <w:sz w:val="18"/>
                <w:szCs w:val="18"/>
                <w:lang w:eastAsia="zh-CN"/>
              </w:rPr>
              <w:t xml:space="preserve">nline agreement, please stabilize the candidates for the case that </w:t>
            </w:r>
            <w:r w:rsidR="00D12BFF" w:rsidRPr="00D12BFF">
              <w:rPr>
                <w:color w:val="0000FF"/>
                <w:sz w:val="18"/>
                <w:szCs w:val="18"/>
                <w:lang w:eastAsia="zh-CN"/>
              </w:rPr>
              <w:t>only one TRS is configured in the indicated TCI state</w:t>
            </w:r>
            <w:r>
              <w:rPr>
                <w:color w:val="0000FF"/>
                <w:sz w:val="18"/>
                <w:szCs w:val="18"/>
                <w:lang w:eastAsia="zh-CN"/>
              </w:rPr>
              <w:t>.</w:t>
            </w:r>
            <w:r w:rsidR="008C32A1">
              <w:rPr>
                <w:color w:val="0000FF"/>
                <w:sz w:val="18"/>
                <w:szCs w:val="18"/>
                <w:lang w:eastAsia="zh-CN"/>
              </w:rPr>
              <w:t xml:space="preserve"> Then, when the issue is well handled, we may further study the mechanism of enabling one of either </w:t>
            </w:r>
            <w:r w:rsidR="008C32A1">
              <w:rPr>
                <w:rFonts w:hint="eastAsia"/>
                <w:color w:val="0000FF"/>
                <w:sz w:val="18"/>
                <w:szCs w:val="18"/>
                <w:lang w:eastAsia="zh-CN"/>
              </w:rPr>
              <w:t>S</w:t>
            </w:r>
            <w:r w:rsidR="008C32A1">
              <w:rPr>
                <w:color w:val="0000FF"/>
                <w:sz w:val="18"/>
                <w:szCs w:val="18"/>
                <w:lang w:eastAsia="zh-CN"/>
              </w:rPr>
              <w:t>cheme-1 or Scheme-2 later.</w:t>
            </w:r>
            <w:r w:rsidR="00D12BFF">
              <w:rPr>
                <w:color w:val="0000FF"/>
                <w:sz w:val="18"/>
                <w:szCs w:val="18"/>
                <w:lang w:eastAsia="zh-CN"/>
              </w:rPr>
              <w:t xml:space="preserve"> Please provide your views for the following options.</w:t>
            </w:r>
          </w:p>
          <w:p w14:paraId="622F7C94" w14:textId="77777777" w:rsidR="000B436A" w:rsidRDefault="000B436A">
            <w:pPr>
              <w:snapToGrid w:val="0"/>
              <w:rPr>
                <w:rFonts w:ascii="Times" w:eastAsia="Batang" w:hAnsi="Times" w:cs="Times"/>
                <w:color w:val="3333FF"/>
                <w:sz w:val="20"/>
                <w:szCs w:val="16"/>
                <w:lang w:eastAsia="en-US"/>
              </w:rPr>
            </w:pPr>
          </w:p>
          <w:p w14:paraId="52CB3120" w14:textId="77777777" w:rsidR="000B436A" w:rsidRDefault="000B436A">
            <w:pPr>
              <w:shd w:val="clear" w:color="auto" w:fill="FFFFFF"/>
              <w:jc w:val="both"/>
              <w:rPr>
                <w:rFonts w:eastAsia="宋体"/>
                <w:b/>
                <w:bCs/>
                <w:i/>
                <w:iCs/>
                <w:color w:val="000000"/>
                <w:sz w:val="18"/>
                <w:szCs w:val="18"/>
                <w:highlight w:val="yellow"/>
                <w:u w:val="single"/>
              </w:rPr>
            </w:pPr>
          </w:p>
          <w:p w14:paraId="58288006" w14:textId="77777777" w:rsidR="000B436A" w:rsidRDefault="005A3654">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1.1B:</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besides for scheme-1 and scheme-2, </w:t>
            </w:r>
            <w:r w:rsidRPr="00D12BFF">
              <w:rPr>
                <w:rFonts w:eastAsia="宋体"/>
                <w:color w:val="FF0000"/>
                <w:sz w:val="18"/>
                <w:szCs w:val="18"/>
                <w:highlight w:val="yellow"/>
              </w:rPr>
              <w:t>further study the following for handling the case that</w:t>
            </w:r>
            <w:r w:rsidR="00D12BFF" w:rsidRPr="00D12BFF">
              <w:rPr>
                <w:rFonts w:eastAsia="宋体"/>
                <w:color w:val="FF0000"/>
                <w:sz w:val="18"/>
                <w:szCs w:val="18"/>
                <w:highlight w:val="yellow"/>
              </w:rPr>
              <w:t xml:space="preserve"> only one TRS is configured in the indicated TCI state</w:t>
            </w:r>
            <w:r w:rsidRPr="00D12BFF">
              <w:rPr>
                <w:rFonts w:eastAsia="宋体"/>
                <w:color w:val="FF0000"/>
                <w:sz w:val="18"/>
                <w:szCs w:val="18"/>
                <w:highlight w:val="yellow"/>
              </w:rPr>
              <w:t xml:space="preserve">. </w:t>
            </w:r>
          </w:p>
          <w:p w14:paraId="24C4597F" w14:textId="77777777" w:rsidR="000B436A" w:rsidRDefault="00D12BFF">
            <w:pPr>
              <w:numPr>
                <w:ilvl w:val="0"/>
                <w:numId w:val="11"/>
              </w:numPr>
              <w:shd w:val="clear" w:color="auto" w:fill="FFFFFF"/>
              <w:jc w:val="both"/>
              <w:rPr>
                <w:rFonts w:eastAsia="宋体"/>
                <w:sz w:val="18"/>
                <w:szCs w:val="18"/>
                <w:highlight w:val="yellow"/>
              </w:rPr>
            </w:pPr>
            <w:r>
              <w:rPr>
                <w:sz w:val="18"/>
                <w:szCs w:val="18"/>
                <w:highlight w:val="yellow"/>
              </w:rPr>
              <w:t>Option-1(QC):</w:t>
            </w:r>
            <w:r w:rsidR="005A3654">
              <w:rPr>
                <w:sz w:val="18"/>
                <w:szCs w:val="18"/>
                <w:highlight w:val="yellow"/>
              </w:rPr>
              <w:t xml:space="preserve"> Introducing additional s</w:t>
            </w:r>
            <w:r w:rsidR="005A3654">
              <w:rPr>
                <w:rFonts w:hint="eastAsia"/>
                <w:sz w:val="18"/>
                <w:szCs w:val="18"/>
                <w:highlight w:val="yellow"/>
              </w:rPr>
              <w:t xml:space="preserve">cheme: the RS for current </w:t>
            </w:r>
            <w:r w:rsidR="005A3654">
              <w:rPr>
                <w:rFonts w:eastAsia="宋体" w:hint="eastAsia"/>
                <w:sz w:val="18"/>
                <w:szCs w:val="18"/>
                <w:highlight w:val="yellow"/>
              </w:rPr>
              <w:t>be</w:t>
            </w:r>
            <w:r w:rsidR="005A3654">
              <w:rPr>
                <w:rFonts w:eastAsia="宋体"/>
                <w:sz w:val="18"/>
                <w:szCs w:val="18"/>
                <w:highlight w:val="yellow"/>
              </w:rPr>
              <w:t>a</w:t>
            </w:r>
            <w:r w:rsidR="005A3654">
              <w:rPr>
                <w:rFonts w:eastAsia="宋体" w:hint="eastAsia"/>
                <w:sz w:val="18"/>
                <w:szCs w:val="18"/>
                <w:highlight w:val="yellow"/>
              </w:rPr>
              <w:t xml:space="preserve">m can be a CSI-RS </w:t>
            </w:r>
            <w:r w:rsidR="005A3654">
              <w:rPr>
                <w:rFonts w:eastAsia="Malgun Gothic" w:hint="eastAsia"/>
                <w:sz w:val="18"/>
                <w:szCs w:val="18"/>
                <w:highlight w:val="yellow"/>
              </w:rPr>
              <w:t xml:space="preserve">for beam management derived from </w:t>
            </w:r>
            <w:r w:rsidR="005A3654">
              <w:rPr>
                <w:rFonts w:eastAsia="宋体" w:hint="eastAsia"/>
                <w:sz w:val="18"/>
                <w:szCs w:val="18"/>
                <w:highlight w:val="yellow"/>
              </w:rPr>
              <w:t>the QCL RS in the indicated TCI state</w:t>
            </w:r>
            <w:r w:rsidR="005A3654">
              <w:rPr>
                <w:rFonts w:eastAsia="宋体"/>
                <w:sz w:val="18"/>
                <w:szCs w:val="18"/>
                <w:highlight w:val="yellow"/>
              </w:rPr>
              <w:t>;</w:t>
            </w:r>
          </w:p>
          <w:p w14:paraId="1BAA2585" w14:textId="77777777" w:rsidR="000B436A" w:rsidRDefault="00D12BFF">
            <w:pPr>
              <w:numPr>
                <w:ilvl w:val="0"/>
                <w:numId w:val="11"/>
              </w:numPr>
              <w:shd w:val="clear" w:color="auto" w:fill="FFFFFF"/>
              <w:jc w:val="both"/>
              <w:rPr>
                <w:rFonts w:eastAsia="宋体"/>
                <w:sz w:val="18"/>
                <w:szCs w:val="18"/>
                <w:highlight w:val="yellow"/>
              </w:rPr>
            </w:pPr>
            <w:r>
              <w:rPr>
                <w:rFonts w:eastAsia="宋体"/>
                <w:sz w:val="18"/>
                <w:szCs w:val="18"/>
                <w:highlight w:val="yellow"/>
              </w:rPr>
              <w:t>Option-2(MTK):</w:t>
            </w:r>
            <w:r w:rsidR="005A3654">
              <w:rPr>
                <w:rFonts w:eastAsia="宋体"/>
                <w:sz w:val="18"/>
                <w:szCs w:val="18"/>
                <w:highlight w:val="yellow"/>
              </w:rPr>
              <w:t xml:space="preserve"> Further support TRS as measurement RS of current beam for determining L1-RSRP </w:t>
            </w:r>
          </w:p>
          <w:p w14:paraId="696E249F" w14:textId="77777777" w:rsidR="000B436A" w:rsidRDefault="00D12BFF">
            <w:pPr>
              <w:numPr>
                <w:ilvl w:val="0"/>
                <w:numId w:val="11"/>
              </w:numPr>
              <w:shd w:val="clear" w:color="auto" w:fill="FFFFFF"/>
              <w:jc w:val="both"/>
              <w:rPr>
                <w:rFonts w:eastAsia="宋体"/>
                <w:sz w:val="18"/>
                <w:szCs w:val="18"/>
                <w:highlight w:val="yellow"/>
              </w:rPr>
            </w:pPr>
            <w:r>
              <w:rPr>
                <w:rFonts w:eastAsia="宋体"/>
                <w:sz w:val="18"/>
                <w:szCs w:val="18"/>
                <w:highlight w:val="yellow"/>
              </w:rPr>
              <w:t xml:space="preserve">Option-3 (HW): </w:t>
            </w:r>
            <w:r w:rsidR="005A3654">
              <w:rPr>
                <w:rFonts w:eastAsia="宋体"/>
                <w:sz w:val="18"/>
                <w:szCs w:val="18"/>
                <w:highlight w:val="yellow"/>
              </w:rPr>
              <w:t>Introducing additional s</w:t>
            </w:r>
            <w:r w:rsidR="005A3654">
              <w:rPr>
                <w:rFonts w:eastAsia="宋体" w:hint="eastAsia"/>
                <w:sz w:val="18"/>
                <w:szCs w:val="18"/>
                <w:highlight w:val="yellow"/>
              </w:rPr>
              <w:t xml:space="preserve">cheme: </w:t>
            </w:r>
            <w:r w:rsidR="005A3654">
              <w:rPr>
                <w:rFonts w:eastAsia="宋体"/>
                <w:sz w:val="18"/>
                <w:szCs w:val="18"/>
                <w:highlight w:val="yellow"/>
              </w:rPr>
              <w:t>The RS for current beam is explicitly configured by RRC or MAC-CE (Option-2C in RAN1 116b agreement).</w:t>
            </w:r>
          </w:p>
          <w:p w14:paraId="417FE8A3" w14:textId="77777777" w:rsidR="000B436A" w:rsidRDefault="000B436A">
            <w:pPr>
              <w:shd w:val="clear" w:color="auto" w:fill="FFFFFF"/>
              <w:ind w:left="960"/>
              <w:rPr>
                <w:rFonts w:eastAsia="宋体"/>
                <w:sz w:val="20"/>
                <w:szCs w:val="20"/>
                <w:highlight w:val="yellow"/>
              </w:rPr>
            </w:pPr>
          </w:p>
        </w:tc>
      </w:tr>
      <w:tr w:rsidR="000B436A" w14:paraId="751D2716"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7645C1D2" w14:textId="77777777" w:rsidR="000B436A" w:rsidRDefault="005A3654">
            <w:pPr>
              <w:snapToGrid w:val="0"/>
              <w:rPr>
                <w:color w:val="000000" w:themeColor="text1"/>
                <w:sz w:val="18"/>
                <w:szCs w:val="18"/>
              </w:rPr>
            </w:pPr>
            <w:r>
              <w:rPr>
                <w:color w:val="000000" w:themeColor="text1"/>
                <w:sz w:val="18"/>
                <w:szCs w:val="18"/>
              </w:rPr>
              <w:t>1.2</w:t>
            </w:r>
          </w:p>
        </w:tc>
        <w:tc>
          <w:tcPr>
            <w:tcW w:w="1263" w:type="dxa"/>
            <w:tcBorders>
              <w:top w:val="single" w:sz="4" w:space="0" w:color="auto"/>
              <w:left w:val="single" w:sz="4" w:space="0" w:color="auto"/>
              <w:bottom w:val="single" w:sz="4" w:space="0" w:color="auto"/>
              <w:right w:val="single" w:sz="4" w:space="0" w:color="auto"/>
            </w:tcBorders>
          </w:tcPr>
          <w:p w14:paraId="6D298D3F" w14:textId="77777777" w:rsidR="000B436A" w:rsidRDefault="005A3654">
            <w:pPr>
              <w:contextualSpacing/>
              <w:rPr>
                <w:sz w:val="18"/>
                <w:szCs w:val="18"/>
              </w:rPr>
            </w:pPr>
            <w:r>
              <w:rPr>
                <w:sz w:val="18"/>
                <w:szCs w:val="18"/>
              </w:rPr>
              <w:t>RS config</w:t>
            </w:r>
            <w:r>
              <w:rPr>
                <w:rFonts w:hint="eastAsia"/>
                <w:sz w:val="18"/>
                <w:szCs w:val="18"/>
                <w:lang w:eastAsia="zh-CN"/>
              </w:rPr>
              <w:t>.</w:t>
            </w:r>
            <w:r>
              <w:rPr>
                <w:sz w:val="18"/>
                <w:szCs w:val="18"/>
              </w:rPr>
              <w:t xml:space="preserve"> for new beams for Event-2</w:t>
            </w:r>
          </w:p>
        </w:tc>
        <w:tc>
          <w:tcPr>
            <w:tcW w:w="8132" w:type="dxa"/>
            <w:tcBorders>
              <w:top w:val="single" w:sz="4" w:space="0" w:color="auto"/>
              <w:left w:val="single" w:sz="4" w:space="0" w:color="auto"/>
              <w:bottom w:val="single" w:sz="4" w:space="0" w:color="auto"/>
              <w:right w:val="single" w:sz="4" w:space="0" w:color="auto"/>
            </w:tcBorders>
          </w:tcPr>
          <w:p w14:paraId="6E1CA2BE" w14:textId="77777777" w:rsidR="005A7CDB" w:rsidRPr="00922532" w:rsidRDefault="005A7CDB" w:rsidP="005A7CDB">
            <w:pPr>
              <w:jc w:val="both"/>
              <w:rPr>
                <w:rFonts w:cs="Times New Roman"/>
                <w:b/>
                <w:bCs/>
                <w:sz w:val="18"/>
                <w:szCs w:val="18"/>
                <w:highlight w:val="green"/>
                <w:lang w:eastAsia="zh-CN"/>
              </w:rPr>
            </w:pPr>
            <w:r w:rsidRPr="00922532">
              <w:rPr>
                <w:rFonts w:eastAsia="Batang" w:cs="Times New Roman"/>
                <w:b/>
                <w:sz w:val="18"/>
                <w:szCs w:val="18"/>
                <w:highlight w:val="green"/>
                <w:lang w:val="en-GB" w:eastAsia="en-US"/>
              </w:rPr>
              <w:t>[117</w:t>
            </w:r>
            <w:r w:rsidRPr="00922532">
              <w:rPr>
                <w:rFonts w:cs="Times New Roman"/>
                <w:b/>
                <w:bCs/>
                <w:sz w:val="18"/>
                <w:szCs w:val="18"/>
                <w:highlight w:val="green"/>
                <w:lang w:eastAsia="zh-CN"/>
              </w:rPr>
              <w:t>] Agreement</w:t>
            </w:r>
          </w:p>
          <w:p w14:paraId="5B9C52C6" w14:textId="77777777" w:rsidR="005A7CDB" w:rsidRPr="00922532" w:rsidRDefault="005A7CDB" w:rsidP="005A7CDB">
            <w:pPr>
              <w:shd w:val="clear" w:color="auto" w:fill="FFFFFF"/>
              <w:snapToGrid w:val="0"/>
              <w:rPr>
                <w:rFonts w:eastAsia="宋体" w:cs="Times New Roman"/>
                <w:sz w:val="18"/>
                <w:szCs w:val="18"/>
              </w:rPr>
            </w:pPr>
            <w:r w:rsidRPr="00922532">
              <w:rPr>
                <w:rFonts w:eastAsia="宋体" w:cs="Times New Roman"/>
                <w:sz w:val="18"/>
                <w:szCs w:val="18"/>
              </w:rPr>
              <w:t>Regarding RS measurement for the new beam for Event 2, at least Option-3a is supported</w:t>
            </w:r>
          </w:p>
          <w:p w14:paraId="17206A99" w14:textId="77777777" w:rsidR="005A7CDB" w:rsidRPr="00922532" w:rsidRDefault="005A7CDB" w:rsidP="00C622A1">
            <w:pPr>
              <w:numPr>
                <w:ilvl w:val="0"/>
                <w:numId w:val="11"/>
              </w:numPr>
              <w:shd w:val="clear" w:color="auto" w:fill="FFFFFF"/>
              <w:snapToGrid w:val="0"/>
              <w:rPr>
                <w:rFonts w:eastAsia="宋体" w:cs="Times New Roman"/>
                <w:sz w:val="18"/>
                <w:szCs w:val="18"/>
              </w:rPr>
            </w:pPr>
            <w:r w:rsidRPr="00922532">
              <w:rPr>
                <w:rFonts w:eastAsia="宋体" w:cs="Times New Roman"/>
                <w:sz w:val="18"/>
                <w:szCs w:val="18"/>
              </w:rPr>
              <w:t>Option-3a (explicit manner): The RS(s) for new beam(s) are explicitly configured</w:t>
            </w:r>
          </w:p>
          <w:p w14:paraId="51A61BF0" w14:textId="77777777" w:rsidR="005A7CDB" w:rsidRPr="00922532" w:rsidRDefault="005A7CDB" w:rsidP="00C622A1">
            <w:pPr>
              <w:numPr>
                <w:ilvl w:val="0"/>
                <w:numId w:val="11"/>
              </w:numPr>
              <w:shd w:val="clear" w:color="auto" w:fill="FFFFFF"/>
              <w:snapToGrid w:val="0"/>
              <w:rPr>
                <w:rFonts w:eastAsia="宋体" w:cs="Times New Roman"/>
                <w:sz w:val="18"/>
                <w:szCs w:val="18"/>
              </w:rPr>
            </w:pPr>
            <w:r w:rsidRPr="00922532">
              <w:rPr>
                <w:rFonts w:eastAsia="宋体" w:cs="Times New Roman"/>
                <w:sz w:val="18"/>
                <w:szCs w:val="18"/>
              </w:rPr>
              <w:t>FFS: Option-3b/3c</w:t>
            </w:r>
          </w:p>
          <w:p w14:paraId="6C8AB468" w14:textId="77777777" w:rsidR="005A7CDB" w:rsidRPr="00922532" w:rsidRDefault="005A7CDB" w:rsidP="00C622A1">
            <w:pPr>
              <w:numPr>
                <w:ilvl w:val="1"/>
                <w:numId w:val="11"/>
              </w:numPr>
              <w:shd w:val="clear" w:color="auto" w:fill="FFFFFF"/>
              <w:snapToGrid w:val="0"/>
              <w:rPr>
                <w:rFonts w:eastAsia="宋体" w:cs="Times New Roman"/>
                <w:color w:val="000000" w:themeColor="text1"/>
                <w:sz w:val="18"/>
                <w:szCs w:val="18"/>
              </w:rPr>
            </w:pPr>
            <w:r w:rsidRPr="00922532">
              <w:rPr>
                <w:rFonts w:eastAsia="宋体" w:cs="Times New Roman"/>
                <w:color w:val="000000" w:themeColor="text1"/>
                <w:sz w:val="18"/>
                <w:szCs w:val="18"/>
              </w:rPr>
              <w:t xml:space="preserve">Option-3b: </w:t>
            </w:r>
            <w:r w:rsidRPr="00922532">
              <w:rPr>
                <w:rFonts w:eastAsia="Malgun Gothic" w:cs="Times New Roman"/>
                <w:sz w:val="18"/>
                <w:szCs w:val="18"/>
                <w:lang w:eastAsia="zh-CN"/>
              </w:rPr>
              <w:t>The RS(s) for new beam(s) are implicitly derived from QCL RS(s) of activated TCI state(s).</w:t>
            </w:r>
          </w:p>
          <w:p w14:paraId="2037DB0A" w14:textId="77777777" w:rsidR="005A7CDB" w:rsidRPr="00922532" w:rsidRDefault="005A7CDB" w:rsidP="00C622A1">
            <w:pPr>
              <w:numPr>
                <w:ilvl w:val="1"/>
                <w:numId w:val="11"/>
              </w:numPr>
              <w:shd w:val="clear" w:color="auto" w:fill="FFFFFF"/>
              <w:snapToGrid w:val="0"/>
              <w:rPr>
                <w:rFonts w:eastAsia="宋体" w:cs="Times New Roman"/>
                <w:color w:val="000000" w:themeColor="text1"/>
                <w:sz w:val="18"/>
                <w:szCs w:val="18"/>
              </w:rPr>
            </w:pPr>
            <w:r w:rsidRPr="00922532">
              <w:rPr>
                <w:rFonts w:eastAsia="PMingLiU" w:cs="Times New Roman"/>
                <w:color w:val="000000" w:themeColor="text1"/>
                <w:sz w:val="18"/>
                <w:szCs w:val="18"/>
                <w:lang w:eastAsia="zh-TW"/>
              </w:rPr>
              <w:t xml:space="preserve">Option-3c: The RS(s) for new beam(s) are implicitly derived from QCL RS(s) of </w:t>
            </w:r>
            <w:r w:rsidRPr="00922532">
              <w:rPr>
                <w:rFonts w:eastAsia="PMingLiU" w:cs="Times New Roman"/>
                <w:color w:val="FF0000"/>
                <w:sz w:val="18"/>
                <w:szCs w:val="18"/>
                <w:lang w:eastAsia="zh-TW"/>
              </w:rPr>
              <w:t>TCI state(s) in a configured subset of the legacy RRC-configured TCI state list</w:t>
            </w:r>
          </w:p>
          <w:p w14:paraId="19DADFC8" w14:textId="77777777" w:rsidR="000B436A" w:rsidRDefault="000B436A">
            <w:pPr>
              <w:shd w:val="clear" w:color="auto" w:fill="FFFFFF"/>
              <w:jc w:val="both"/>
              <w:rPr>
                <w:rFonts w:eastAsia="宋体"/>
                <w:color w:val="0000FF"/>
                <w:sz w:val="18"/>
                <w:szCs w:val="18"/>
              </w:rPr>
            </w:pPr>
          </w:p>
          <w:p w14:paraId="7CC7CAA1" w14:textId="77777777" w:rsidR="00922532" w:rsidRDefault="00922532" w:rsidP="00922532">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color w:val="0000FF"/>
                <w:sz w:val="18"/>
                <w:szCs w:val="18"/>
                <w:lang w:eastAsia="zh-CN"/>
              </w:rPr>
              <w:t xml:space="preserve"> Regarding </w:t>
            </w:r>
            <w:r>
              <w:rPr>
                <w:rFonts w:hint="eastAsia"/>
                <w:color w:val="0000FF"/>
                <w:sz w:val="18"/>
                <w:szCs w:val="18"/>
                <w:lang w:eastAsia="zh-CN"/>
              </w:rPr>
              <w:t>o</w:t>
            </w:r>
            <w:r>
              <w:rPr>
                <w:color w:val="0000FF"/>
                <w:sz w:val="18"/>
                <w:szCs w:val="18"/>
                <w:lang w:eastAsia="zh-CN"/>
              </w:rPr>
              <w:t>nline agreement, please stabilize the</w:t>
            </w:r>
            <w:r w:rsidR="000253E2">
              <w:rPr>
                <w:color w:val="0000FF"/>
                <w:sz w:val="18"/>
                <w:szCs w:val="18"/>
                <w:lang w:eastAsia="zh-CN"/>
              </w:rPr>
              <w:t xml:space="preserve"> details on the explicit manner. Per companies input, we may have the following options</w:t>
            </w:r>
            <w:r w:rsidR="001770A1">
              <w:rPr>
                <w:color w:val="0000FF"/>
                <w:sz w:val="18"/>
                <w:szCs w:val="18"/>
                <w:lang w:eastAsia="zh-CN"/>
              </w:rPr>
              <w:t>. Of course, any further options are also welcome.</w:t>
            </w:r>
          </w:p>
          <w:p w14:paraId="17B56D90" w14:textId="77777777" w:rsidR="000253E2" w:rsidRDefault="000253E2" w:rsidP="00922532">
            <w:pPr>
              <w:snapToGrid w:val="0"/>
              <w:jc w:val="both"/>
              <w:rPr>
                <w:color w:val="0000FF"/>
                <w:sz w:val="18"/>
                <w:szCs w:val="18"/>
                <w:lang w:eastAsia="zh-CN"/>
              </w:rPr>
            </w:pPr>
          </w:p>
          <w:p w14:paraId="2638F685" w14:textId="77777777" w:rsidR="00CF3896" w:rsidRPr="00542DEE" w:rsidRDefault="00542DEE" w:rsidP="00976430">
            <w:pPr>
              <w:shd w:val="clear" w:color="auto" w:fill="FFFFFF"/>
              <w:snapToGrid w:val="0"/>
              <w:jc w:val="both"/>
              <w:rPr>
                <w:rFonts w:eastAsia="宋体" w:cs="Times New Roman"/>
                <w:sz w:val="18"/>
                <w:szCs w:val="18"/>
                <w:highlight w:val="yellow"/>
              </w:rPr>
            </w:pPr>
            <w:bookmarkStart w:id="4" w:name="OLE_LINK1"/>
            <w:bookmarkStart w:id="5" w:name="OLE_LINK2"/>
            <w:r>
              <w:rPr>
                <w:rFonts w:eastAsia="宋体"/>
                <w:b/>
                <w:bCs/>
                <w:i/>
                <w:iCs/>
                <w:color w:val="000000"/>
                <w:sz w:val="18"/>
                <w:szCs w:val="18"/>
                <w:highlight w:val="yellow"/>
                <w:u w:val="single"/>
              </w:rPr>
              <w:t>Proposal 1.2B:</w:t>
            </w:r>
            <w:r>
              <w:rPr>
                <w:rFonts w:eastAsia="宋体"/>
                <w:bCs/>
                <w:iCs/>
                <w:color w:val="000000"/>
                <w:sz w:val="18"/>
                <w:szCs w:val="18"/>
                <w:highlight w:val="yellow"/>
              </w:rPr>
              <w:t xml:space="preserve"> </w:t>
            </w:r>
            <w:r w:rsidR="00CF3896" w:rsidRPr="00542DEE">
              <w:rPr>
                <w:rFonts w:eastAsia="宋体" w:cs="Times New Roman"/>
                <w:sz w:val="18"/>
                <w:szCs w:val="18"/>
                <w:highlight w:val="yellow"/>
              </w:rPr>
              <w:t>Regarding explicit RS configuration for new beam measurement for Event 2, down-select the following options in the RAN1#118:</w:t>
            </w:r>
          </w:p>
          <w:p w14:paraId="7256118C" w14:textId="77777777" w:rsidR="00CF3896" w:rsidRPr="00542DEE" w:rsidRDefault="00CF3896" w:rsidP="00976430">
            <w:pPr>
              <w:numPr>
                <w:ilvl w:val="0"/>
                <w:numId w:val="11"/>
              </w:numPr>
              <w:shd w:val="clear" w:color="auto" w:fill="FFFFFF"/>
              <w:snapToGrid w:val="0"/>
              <w:jc w:val="both"/>
              <w:rPr>
                <w:rFonts w:eastAsia="宋体" w:cs="Times New Roman"/>
                <w:sz w:val="18"/>
                <w:szCs w:val="18"/>
                <w:highlight w:val="yellow"/>
              </w:rPr>
            </w:pPr>
            <w:r w:rsidRPr="00542DEE">
              <w:rPr>
                <w:rFonts w:eastAsia="宋体" w:cs="Times New Roman"/>
                <w:sz w:val="18"/>
                <w:szCs w:val="18"/>
                <w:highlight w:val="yellow"/>
              </w:rPr>
              <w:t xml:space="preserve">Option-1: The RS(s) for new beam(s) are explicitly configured in one RS resource set </w:t>
            </w:r>
            <w:r w:rsidR="00230CB0">
              <w:rPr>
                <w:rFonts w:eastAsia="宋体" w:cs="Times New Roman"/>
                <w:sz w:val="18"/>
                <w:szCs w:val="18"/>
                <w:highlight w:val="yellow"/>
              </w:rPr>
              <w:t xml:space="preserve">for channel measurement </w:t>
            </w:r>
            <w:r w:rsidR="00AC41E2" w:rsidRPr="00542DEE">
              <w:rPr>
                <w:rFonts w:eastAsia="宋体" w:cs="Times New Roman"/>
                <w:sz w:val="18"/>
                <w:szCs w:val="18"/>
                <w:highlight w:val="yellow"/>
              </w:rPr>
              <w:t xml:space="preserve">in a </w:t>
            </w:r>
            <w:r w:rsidR="00AC41E2" w:rsidRPr="00542DEE">
              <w:rPr>
                <w:rFonts w:eastAsia="宋体" w:cs="Times New Roman"/>
                <w:i/>
                <w:sz w:val="18"/>
                <w:szCs w:val="18"/>
                <w:highlight w:val="yellow"/>
              </w:rPr>
              <w:t>CSI-</w:t>
            </w:r>
            <w:proofErr w:type="spellStart"/>
            <w:r w:rsidR="00AC41E2" w:rsidRPr="00542DEE">
              <w:rPr>
                <w:rFonts w:eastAsia="宋体" w:cs="Times New Roman"/>
                <w:i/>
                <w:sz w:val="18"/>
                <w:szCs w:val="18"/>
                <w:highlight w:val="yellow"/>
              </w:rPr>
              <w:t>ResourceConfig</w:t>
            </w:r>
            <w:proofErr w:type="spellEnd"/>
            <w:r w:rsidR="00AC41E2" w:rsidRPr="00542DEE">
              <w:rPr>
                <w:rFonts w:eastAsia="宋体" w:cs="Times New Roman"/>
                <w:sz w:val="18"/>
                <w:szCs w:val="18"/>
                <w:highlight w:val="yellow"/>
              </w:rPr>
              <w:t xml:space="preserve"> associated with an</w:t>
            </w:r>
            <w:r w:rsidRPr="00542DEE">
              <w:rPr>
                <w:rFonts w:eastAsia="宋体" w:cs="Times New Roman"/>
                <w:sz w:val="18"/>
                <w:szCs w:val="18"/>
                <w:highlight w:val="yellow"/>
              </w:rPr>
              <w:t xml:space="preserve"> CSI reporting configuration</w:t>
            </w:r>
            <w:r w:rsidR="00AC41E2" w:rsidRPr="00542DEE">
              <w:rPr>
                <w:rFonts w:eastAsia="宋体" w:cs="Times New Roman"/>
                <w:sz w:val="18"/>
                <w:szCs w:val="18"/>
                <w:highlight w:val="yellow"/>
              </w:rPr>
              <w:t xml:space="preserve"> CSI-</w:t>
            </w:r>
            <w:proofErr w:type="spellStart"/>
            <w:r w:rsidR="00AC41E2" w:rsidRPr="00542DEE">
              <w:rPr>
                <w:rFonts w:eastAsia="宋体" w:cs="Times New Roman"/>
                <w:sz w:val="18"/>
                <w:szCs w:val="18"/>
                <w:highlight w:val="yellow"/>
              </w:rPr>
              <w:t>ReportConfig</w:t>
            </w:r>
            <w:proofErr w:type="spellEnd"/>
            <w:r w:rsidRPr="00542DEE">
              <w:rPr>
                <w:rFonts w:eastAsia="宋体" w:cs="Times New Roman"/>
                <w:sz w:val="18"/>
                <w:szCs w:val="18"/>
                <w:highlight w:val="yellow"/>
              </w:rPr>
              <w:t>;</w:t>
            </w:r>
          </w:p>
          <w:p w14:paraId="6AEC21C4" w14:textId="77777777" w:rsidR="00AC41E2" w:rsidRPr="00542DEE" w:rsidRDefault="00AC41E2" w:rsidP="00976430">
            <w:pPr>
              <w:numPr>
                <w:ilvl w:val="1"/>
                <w:numId w:val="11"/>
              </w:numPr>
              <w:shd w:val="clear" w:color="auto" w:fill="FFFFFF"/>
              <w:snapToGrid w:val="0"/>
              <w:jc w:val="both"/>
              <w:rPr>
                <w:rFonts w:eastAsia="宋体" w:cs="Times New Roman"/>
                <w:sz w:val="18"/>
                <w:szCs w:val="18"/>
                <w:highlight w:val="yellow"/>
              </w:rPr>
            </w:pPr>
            <w:r w:rsidRPr="00542DEE">
              <w:rPr>
                <w:rFonts w:eastAsia="宋体" w:cs="Times New Roman"/>
                <w:sz w:val="18"/>
                <w:szCs w:val="18"/>
                <w:highlight w:val="yellow"/>
              </w:rPr>
              <w:t xml:space="preserve">FFS: The RS in the RS resource set can be updated by MAC-CE. </w:t>
            </w:r>
          </w:p>
          <w:p w14:paraId="7FD84A6B" w14:textId="77777777" w:rsidR="00CF3896" w:rsidRPr="00C622A1" w:rsidRDefault="00CF3896" w:rsidP="00976430">
            <w:pPr>
              <w:numPr>
                <w:ilvl w:val="1"/>
                <w:numId w:val="11"/>
              </w:numPr>
              <w:shd w:val="clear" w:color="auto" w:fill="FFFFFF"/>
              <w:snapToGrid w:val="0"/>
              <w:jc w:val="both"/>
              <w:rPr>
                <w:rFonts w:eastAsia="宋体" w:cs="Times New Roman"/>
                <w:strike/>
                <w:color w:val="FF0000"/>
                <w:sz w:val="18"/>
                <w:szCs w:val="18"/>
                <w:highlight w:val="yellow"/>
              </w:rPr>
            </w:pPr>
            <w:r w:rsidRPr="00C622A1">
              <w:rPr>
                <w:rFonts w:eastAsia="宋体" w:cs="Times New Roman"/>
                <w:strike/>
                <w:color w:val="FF0000"/>
                <w:sz w:val="18"/>
                <w:szCs w:val="18"/>
                <w:highlight w:val="yellow"/>
              </w:rPr>
              <w:t xml:space="preserve">Note: </w:t>
            </w:r>
            <w:r w:rsidR="00AC41E2" w:rsidRPr="00C622A1">
              <w:rPr>
                <w:rFonts w:eastAsia="宋体" w:cs="Times New Roman"/>
                <w:strike/>
                <w:color w:val="FF0000"/>
                <w:sz w:val="18"/>
                <w:szCs w:val="18"/>
                <w:highlight w:val="yellow"/>
              </w:rPr>
              <w:t xml:space="preserve">The RS(s) for the RS resource set should be the same as configured in joint/DL TCI state(s) which can be used as the indicated TCI state(s) </w:t>
            </w:r>
          </w:p>
          <w:p w14:paraId="27ABF291" w14:textId="77777777" w:rsidR="00AC41E2" w:rsidRPr="00542DEE" w:rsidRDefault="00CF3896" w:rsidP="00976430">
            <w:pPr>
              <w:numPr>
                <w:ilvl w:val="0"/>
                <w:numId w:val="11"/>
              </w:numPr>
              <w:shd w:val="clear" w:color="auto" w:fill="FFFFFF"/>
              <w:snapToGrid w:val="0"/>
              <w:jc w:val="both"/>
              <w:rPr>
                <w:rFonts w:eastAsia="宋体" w:cs="Times New Roman"/>
                <w:sz w:val="18"/>
                <w:szCs w:val="18"/>
                <w:highlight w:val="yellow"/>
              </w:rPr>
            </w:pPr>
            <w:bookmarkStart w:id="6" w:name="OLE_LINK3"/>
            <w:r w:rsidRPr="00542DEE">
              <w:rPr>
                <w:rFonts w:eastAsia="宋体" w:cs="Times New Roman"/>
                <w:sz w:val="18"/>
                <w:szCs w:val="18"/>
                <w:highlight w:val="yellow"/>
              </w:rPr>
              <w:t xml:space="preserve">Option-2: </w:t>
            </w:r>
            <w:r w:rsidR="00AC41E2" w:rsidRPr="00542DEE">
              <w:rPr>
                <w:rFonts w:eastAsia="宋体" w:cs="Times New Roman"/>
                <w:sz w:val="18"/>
                <w:szCs w:val="18"/>
                <w:highlight w:val="yellow"/>
              </w:rPr>
              <w:t xml:space="preserve">A list of RS resource set(s) for new beam measurement can be configured by RRC, and one of set(s) </w:t>
            </w:r>
            <w:r w:rsidRPr="00542DEE">
              <w:rPr>
                <w:rFonts w:eastAsia="宋体" w:cs="Times New Roman"/>
                <w:sz w:val="18"/>
                <w:szCs w:val="18"/>
                <w:highlight w:val="yellow"/>
              </w:rPr>
              <w:t xml:space="preserve">can be explicitly </w:t>
            </w:r>
            <w:r w:rsidR="00AC41E2" w:rsidRPr="00542DEE">
              <w:rPr>
                <w:rFonts w:eastAsia="宋体" w:cs="Times New Roman"/>
                <w:sz w:val="18"/>
                <w:szCs w:val="18"/>
                <w:highlight w:val="yellow"/>
              </w:rPr>
              <w:t>activated</w:t>
            </w:r>
            <w:r w:rsidR="001C3190">
              <w:rPr>
                <w:rFonts w:eastAsia="宋体" w:cs="Times New Roman"/>
                <w:sz w:val="18"/>
                <w:szCs w:val="18"/>
                <w:highlight w:val="yellow"/>
              </w:rPr>
              <w:t xml:space="preserve"> for new beam measurement</w:t>
            </w:r>
            <w:r w:rsidRPr="00542DEE">
              <w:rPr>
                <w:rFonts w:eastAsia="宋体" w:cs="Times New Roman"/>
                <w:sz w:val="18"/>
                <w:szCs w:val="18"/>
                <w:highlight w:val="yellow"/>
              </w:rPr>
              <w:t xml:space="preserve"> by MAC-CE</w:t>
            </w:r>
            <w:r w:rsidR="00AC41E2" w:rsidRPr="00542DEE">
              <w:rPr>
                <w:rFonts w:eastAsia="宋体" w:cs="Times New Roman"/>
                <w:sz w:val="18"/>
                <w:szCs w:val="18"/>
                <w:highlight w:val="yellow"/>
              </w:rPr>
              <w:t>.</w:t>
            </w:r>
          </w:p>
          <w:bookmarkEnd w:id="4"/>
          <w:p w14:paraId="0A857CB8" w14:textId="77777777" w:rsidR="001770A1" w:rsidRPr="00542DEE" w:rsidRDefault="00CF3896" w:rsidP="00976430">
            <w:pPr>
              <w:numPr>
                <w:ilvl w:val="0"/>
                <w:numId w:val="11"/>
              </w:numPr>
              <w:shd w:val="clear" w:color="auto" w:fill="FFFFFF"/>
              <w:snapToGrid w:val="0"/>
              <w:jc w:val="both"/>
              <w:rPr>
                <w:rFonts w:eastAsia="宋体" w:cs="Times New Roman"/>
                <w:color w:val="000000" w:themeColor="text1"/>
                <w:sz w:val="18"/>
                <w:szCs w:val="18"/>
                <w:highlight w:val="yellow"/>
              </w:rPr>
            </w:pPr>
            <w:r w:rsidRPr="00542DEE">
              <w:rPr>
                <w:rFonts w:eastAsia="宋体" w:cs="Times New Roman"/>
                <w:sz w:val="18"/>
                <w:szCs w:val="18"/>
                <w:highlight w:val="yellow"/>
              </w:rPr>
              <w:lastRenderedPageBreak/>
              <w:t xml:space="preserve">Option-3: </w:t>
            </w:r>
            <w:r w:rsidR="001770A1" w:rsidRPr="00542DEE">
              <w:rPr>
                <w:rFonts w:eastAsia="宋体" w:cs="Times New Roman"/>
                <w:sz w:val="18"/>
                <w:szCs w:val="18"/>
                <w:highlight w:val="yellow"/>
              </w:rPr>
              <w:t>A list of RS resource set(s) for new beam measurement can be</w:t>
            </w:r>
            <w:r w:rsidR="00154B36" w:rsidRPr="00542DEE">
              <w:rPr>
                <w:rFonts w:eastAsia="宋体" w:cs="Times New Roman"/>
                <w:sz w:val="18"/>
                <w:szCs w:val="18"/>
                <w:highlight w:val="yellow"/>
              </w:rPr>
              <w:t xml:space="preserve"> </w:t>
            </w:r>
            <w:r w:rsidR="001770A1" w:rsidRPr="00542DEE">
              <w:rPr>
                <w:rFonts w:eastAsia="宋体" w:cs="Times New Roman"/>
                <w:sz w:val="18"/>
                <w:szCs w:val="18"/>
                <w:highlight w:val="yellow"/>
              </w:rPr>
              <w:t xml:space="preserve">configured </w:t>
            </w:r>
            <w:r w:rsidR="00154B36" w:rsidRPr="00542DEE">
              <w:rPr>
                <w:rFonts w:eastAsia="宋体" w:cs="Times New Roman"/>
                <w:sz w:val="18"/>
                <w:szCs w:val="18"/>
                <w:highlight w:val="yellow"/>
              </w:rPr>
              <w:t>and be associated with a TCI state by RRC</w:t>
            </w:r>
            <w:r w:rsidR="001770A1" w:rsidRPr="00542DEE">
              <w:rPr>
                <w:rFonts w:eastAsia="宋体" w:cs="Times New Roman"/>
                <w:sz w:val="18"/>
                <w:szCs w:val="18"/>
                <w:highlight w:val="yellow"/>
              </w:rPr>
              <w:t xml:space="preserve">, and one of set(s) can be explicitly </w:t>
            </w:r>
            <w:r w:rsidR="002F66A9" w:rsidRPr="00542DEE">
              <w:rPr>
                <w:rFonts w:eastAsia="宋体" w:cs="Times New Roman"/>
                <w:sz w:val="18"/>
                <w:szCs w:val="18"/>
                <w:highlight w:val="yellow"/>
              </w:rPr>
              <w:t>selected</w:t>
            </w:r>
            <w:r w:rsidR="00154B36" w:rsidRPr="00542DEE">
              <w:rPr>
                <w:rFonts w:eastAsia="宋体" w:cs="Times New Roman"/>
                <w:sz w:val="18"/>
                <w:szCs w:val="18"/>
                <w:highlight w:val="yellow"/>
              </w:rPr>
              <w:t xml:space="preserve"> for new beam measurement</w:t>
            </w:r>
            <w:r w:rsidR="001770A1" w:rsidRPr="00542DEE">
              <w:rPr>
                <w:rFonts w:eastAsia="宋体" w:cs="Times New Roman"/>
                <w:sz w:val="18"/>
                <w:szCs w:val="18"/>
                <w:highlight w:val="yellow"/>
              </w:rPr>
              <w:t xml:space="preserve"> by </w:t>
            </w:r>
            <w:r w:rsidR="002F66A9" w:rsidRPr="00542DEE">
              <w:rPr>
                <w:rFonts w:eastAsia="宋体" w:cs="Times New Roman"/>
                <w:sz w:val="18"/>
                <w:szCs w:val="18"/>
                <w:highlight w:val="yellow"/>
              </w:rPr>
              <w:t>indicated TCI state</w:t>
            </w:r>
            <w:bookmarkEnd w:id="6"/>
            <w:r w:rsidR="001770A1" w:rsidRPr="00542DEE">
              <w:rPr>
                <w:rFonts w:eastAsia="宋体" w:cs="Times New Roman"/>
                <w:sz w:val="18"/>
                <w:szCs w:val="18"/>
                <w:highlight w:val="yellow"/>
              </w:rPr>
              <w:t>.</w:t>
            </w:r>
          </w:p>
          <w:bookmarkEnd w:id="5"/>
          <w:p w14:paraId="5C5C750A" w14:textId="77777777" w:rsidR="00C622A1" w:rsidRPr="00C622A1" w:rsidRDefault="00C622A1" w:rsidP="00976430">
            <w:pPr>
              <w:pStyle w:val="ListParagraph"/>
              <w:numPr>
                <w:ilvl w:val="0"/>
                <w:numId w:val="11"/>
              </w:numPr>
              <w:snapToGrid w:val="0"/>
              <w:spacing w:after="0"/>
              <w:rPr>
                <w:sz w:val="18"/>
                <w:szCs w:val="18"/>
                <w:highlight w:val="yellow"/>
                <w:lang w:eastAsia="ko-KR"/>
              </w:rPr>
            </w:pPr>
            <w:r w:rsidRPr="00C622A1">
              <w:rPr>
                <w:color w:val="FF0000"/>
                <w:sz w:val="18"/>
                <w:szCs w:val="18"/>
                <w:highlight w:val="yellow"/>
                <w:lang w:eastAsia="ko-KR"/>
              </w:rPr>
              <w:t>Each RS for new beam measurement should be associated with a configured in joint/DL TCI state which can be used as the indicated TCI state</w:t>
            </w:r>
          </w:p>
          <w:p w14:paraId="48EE6923" w14:textId="77777777" w:rsidR="00922532" w:rsidRDefault="00922532">
            <w:pPr>
              <w:shd w:val="clear" w:color="auto" w:fill="FFFFFF"/>
              <w:jc w:val="both"/>
              <w:rPr>
                <w:rFonts w:eastAsia="宋体"/>
                <w:color w:val="0000FF"/>
                <w:sz w:val="18"/>
                <w:szCs w:val="18"/>
              </w:rPr>
            </w:pPr>
          </w:p>
          <w:p w14:paraId="7D444F4F" w14:textId="77777777" w:rsidR="00AC41E2" w:rsidRDefault="00AC41E2" w:rsidP="00AC41E2">
            <w:pPr>
              <w:snapToGrid w:val="0"/>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candidates:</w:t>
            </w:r>
          </w:p>
          <w:p w14:paraId="40A3839C" w14:textId="396474C7" w:rsidR="00AC41E2" w:rsidRDefault="00AC41E2"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Option-1:</w:t>
            </w:r>
            <w:r w:rsidR="001B65FE">
              <w:rPr>
                <w:color w:val="0000FF"/>
                <w:sz w:val="18"/>
                <w:szCs w:val="18"/>
                <w:lang w:eastAsia="zh-CN"/>
              </w:rPr>
              <w:t xml:space="preserve"> QC</w:t>
            </w:r>
            <w:r w:rsidR="00CA0C1A">
              <w:rPr>
                <w:color w:val="0000FF"/>
                <w:sz w:val="18"/>
                <w:szCs w:val="18"/>
                <w:lang w:eastAsia="zh-CN"/>
              </w:rPr>
              <w:t xml:space="preserve">, </w:t>
            </w:r>
            <w:proofErr w:type="spellStart"/>
            <w:r w:rsidR="00CA0C1A" w:rsidRPr="00CA0C1A">
              <w:rPr>
                <w:color w:val="0000FF"/>
                <w:sz w:val="18"/>
                <w:szCs w:val="18"/>
                <w:lang w:eastAsia="zh-CN"/>
              </w:rPr>
              <w:t>CEWiT</w:t>
            </w:r>
            <w:proofErr w:type="spellEnd"/>
            <w:r w:rsidR="001859B5">
              <w:rPr>
                <w:rFonts w:hint="eastAsia"/>
                <w:color w:val="0000FF"/>
                <w:sz w:val="18"/>
                <w:szCs w:val="18"/>
                <w:lang w:eastAsia="zh-CN"/>
              </w:rPr>
              <w:t>,</w:t>
            </w:r>
            <w:r w:rsidR="001859B5">
              <w:rPr>
                <w:color w:val="0000FF"/>
                <w:sz w:val="18"/>
                <w:szCs w:val="18"/>
                <w:lang w:eastAsia="zh-CN"/>
              </w:rPr>
              <w:t xml:space="preserve"> vivo, </w:t>
            </w:r>
          </w:p>
          <w:p w14:paraId="5BFCBF87" w14:textId="77777777" w:rsidR="00AC41E2" w:rsidRDefault="00AC41E2"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 xml:space="preserve">Option-2: </w:t>
            </w:r>
          </w:p>
          <w:p w14:paraId="0A4C7F4E" w14:textId="3A4CC665" w:rsidR="00FA586F" w:rsidRDefault="00FA586F"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Option-3:</w:t>
            </w:r>
          </w:p>
          <w:p w14:paraId="2E63E476" w14:textId="11AF309C" w:rsidR="001B65FE" w:rsidRDefault="00D5455E" w:rsidP="00C622A1">
            <w:pPr>
              <w:pStyle w:val="ListParagraph"/>
              <w:numPr>
                <w:ilvl w:val="0"/>
                <w:numId w:val="11"/>
              </w:numPr>
              <w:snapToGrid w:val="0"/>
              <w:spacing w:after="0" w:line="257" w:lineRule="auto"/>
              <w:rPr>
                <w:color w:val="0000FF"/>
                <w:sz w:val="18"/>
                <w:szCs w:val="18"/>
                <w:lang w:eastAsia="zh-CN"/>
              </w:rPr>
            </w:pPr>
            <w:r>
              <w:rPr>
                <w:color w:val="0000FF"/>
                <w:sz w:val="18"/>
                <w:szCs w:val="18"/>
                <w:lang w:eastAsia="zh-CN"/>
              </w:rPr>
              <w:t>Association</w:t>
            </w:r>
            <w:r w:rsidR="001B65FE">
              <w:rPr>
                <w:color w:val="0000FF"/>
                <w:sz w:val="18"/>
                <w:szCs w:val="18"/>
                <w:lang w:eastAsia="zh-CN"/>
              </w:rPr>
              <w:t xml:space="preserve"> between new-beam RS and configured TCI: MTK</w:t>
            </w:r>
          </w:p>
          <w:p w14:paraId="4F633E16" w14:textId="365B5812" w:rsidR="001B65FE" w:rsidRDefault="001B65FE" w:rsidP="001B65FE">
            <w:pPr>
              <w:pStyle w:val="ListParagraph"/>
              <w:numPr>
                <w:ilvl w:val="1"/>
                <w:numId w:val="11"/>
              </w:numPr>
              <w:snapToGrid w:val="0"/>
              <w:spacing w:after="0" w:line="257" w:lineRule="auto"/>
              <w:rPr>
                <w:color w:val="0000FF"/>
                <w:sz w:val="18"/>
                <w:szCs w:val="18"/>
                <w:lang w:eastAsia="zh-CN"/>
              </w:rPr>
            </w:pPr>
            <w:r>
              <w:rPr>
                <w:color w:val="0000FF"/>
                <w:sz w:val="18"/>
                <w:szCs w:val="18"/>
                <w:lang w:eastAsia="zh-CN"/>
              </w:rPr>
              <w:t>Concerned by QC</w:t>
            </w:r>
          </w:p>
          <w:p w14:paraId="33BC7DF9" w14:textId="77777777" w:rsidR="00AC41E2" w:rsidRDefault="00AC41E2">
            <w:pPr>
              <w:shd w:val="clear" w:color="auto" w:fill="FFFFFF"/>
              <w:jc w:val="both"/>
              <w:rPr>
                <w:rFonts w:eastAsia="宋体"/>
                <w:color w:val="0000FF"/>
                <w:sz w:val="18"/>
                <w:szCs w:val="18"/>
              </w:rPr>
            </w:pPr>
          </w:p>
          <w:p w14:paraId="61397A7E" w14:textId="77777777" w:rsidR="000B436A" w:rsidRDefault="000B436A">
            <w:pPr>
              <w:snapToGrid w:val="0"/>
              <w:spacing w:line="257" w:lineRule="auto"/>
              <w:rPr>
                <w:rFonts w:ascii="Times" w:eastAsia="Batang" w:hAnsi="Times"/>
                <w:b/>
                <w:sz w:val="20"/>
                <w:szCs w:val="20"/>
                <w:highlight w:val="green"/>
              </w:rPr>
            </w:pPr>
          </w:p>
        </w:tc>
      </w:tr>
      <w:tr w:rsidR="000B436A" w14:paraId="60C498DA"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7A7165BC" w14:textId="77777777" w:rsidR="000B436A" w:rsidRDefault="005A3654">
            <w:pPr>
              <w:snapToGrid w:val="0"/>
              <w:rPr>
                <w:color w:val="000000" w:themeColor="text1"/>
                <w:sz w:val="18"/>
                <w:szCs w:val="18"/>
              </w:rPr>
            </w:pPr>
            <w:r>
              <w:rPr>
                <w:color w:val="000000" w:themeColor="text1"/>
                <w:sz w:val="18"/>
                <w:szCs w:val="18"/>
              </w:rPr>
              <w:lastRenderedPageBreak/>
              <w:t>1.3</w:t>
            </w:r>
          </w:p>
        </w:tc>
        <w:tc>
          <w:tcPr>
            <w:tcW w:w="1263" w:type="dxa"/>
            <w:tcBorders>
              <w:top w:val="single" w:sz="4" w:space="0" w:color="auto"/>
              <w:left w:val="single" w:sz="4" w:space="0" w:color="auto"/>
              <w:bottom w:val="single" w:sz="4" w:space="0" w:color="auto"/>
              <w:right w:val="single" w:sz="4" w:space="0" w:color="auto"/>
            </w:tcBorders>
          </w:tcPr>
          <w:p w14:paraId="6B58C91E" w14:textId="77777777" w:rsidR="000B436A" w:rsidRDefault="005A3654">
            <w:pPr>
              <w:contextualSpacing/>
              <w:rPr>
                <w:sz w:val="18"/>
                <w:szCs w:val="18"/>
              </w:rPr>
            </w:pPr>
            <w:r>
              <w:rPr>
                <w:sz w:val="18"/>
                <w:szCs w:val="18"/>
              </w:rPr>
              <w:t>Candidate Event 1, Event3 ~ Event 9</w:t>
            </w:r>
          </w:p>
        </w:tc>
        <w:tc>
          <w:tcPr>
            <w:tcW w:w="8132" w:type="dxa"/>
            <w:tcBorders>
              <w:top w:val="single" w:sz="4" w:space="0" w:color="auto"/>
              <w:left w:val="single" w:sz="4" w:space="0" w:color="auto"/>
              <w:bottom w:val="single" w:sz="4" w:space="0" w:color="auto"/>
              <w:right w:val="single" w:sz="4" w:space="0" w:color="auto"/>
            </w:tcBorders>
          </w:tcPr>
          <w:p w14:paraId="48286C6C" w14:textId="77777777" w:rsidR="000B436A" w:rsidRDefault="005A3654">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14:paraId="51D4540F" w14:textId="77777777" w:rsidR="000B436A" w:rsidRDefault="005A3654">
            <w:pPr>
              <w:snapToGrid w:val="0"/>
              <w:jc w:val="both"/>
              <w:rPr>
                <w:rFonts w:cs="Times"/>
                <w:color w:val="000000"/>
                <w:sz w:val="18"/>
                <w:szCs w:val="18"/>
                <w:lang w:eastAsia="zh-CN"/>
              </w:rPr>
            </w:pPr>
            <w:r>
              <w:rPr>
                <w:sz w:val="18"/>
                <w:szCs w:val="18"/>
                <w:lang w:eastAsia="zh-CN"/>
              </w:rPr>
              <w:t>On UE-initiated/event-driven beam reporting, f</w:t>
            </w:r>
            <w:r>
              <w:rPr>
                <w:color w:val="000000"/>
                <w:sz w:val="18"/>
                <w:szCs w:val="18"/>
                <w:lang w:eastAsia="zh-CN"/>
              </w:rPr>
              <w:t>urther study the following trigger events:</w:t>
            </w:r>
            <w:r>
              <w:rPr>
                <w:rFonts w:cs="Times"/>
                <w:color w:val="000000"/>
                <w:sz w:val="18"/>
                <w:szCs w:val="18"/>
                <w:lang w:eastAsia="zh-CN"/>
              </w:rPr>
              <w:t xml:space="preserve"> </w:t>
            </w:r>
          </w:p>
          <w:p w14:paraId="59A9A1B5" w14:textId="77777777" w:rsidR="000B436A" w:rsidRDefault="005A3654">
            <w:pPr>
              <w:numPr>
                <w:ilvl w:val="0"/>
                <w:numId w:val="13"/>
              </w:numPr>
              <w:snapToGrid w:val="0"/>
              <w:ind w:left="466" w:hanging="284"/>
              <w:jc w:val="both"/>
              <w:rPr>
                <w:sz w:val="18"/>
                <w:szCs w:val="18"/>
                <w:lang w:eastAsia="zh-CN"/>
              </w:rPr>
            </w:pPr>
            <w:r>
              <w:rPr>
                <w:sz w:val="18"/>
                <w:szCs w:val="18"/>
                <w:lang w:eastAsia="zh-CN"/>
              </w:rPr>
              <w:t>Event-1: Quality of the current beam is worse than a certain threshold.</w:t>
            </w:r>
          </w:p>
          <w:p w14:paraId="5BAD89EC" w14:textId="77777777" w:rsidR="000B436A" w:rsidRDefault="005A3654">
            <w:pPr>
              <w:numPr>
                <w:ilvl w:val="0"/>
                <w:numId w:val="13"/>
              </w:numPr>
              <w:snapToGrid w:val="0"/>
              <w:ind w:left="466" w:hanging="284"/>
              <w:jc w:val="both"/>
              <w:rPr>
                <w:sz w:val="18"/>
                <w:szCs w:val="18"/>
                <w:lang w:eastAsia="zh-CN"/>
              </w:rPr>
            </w:pPr>
            <w:r>
              <w:rPr>
                <w:sz w:val="18"/>
                <w:szCs w:val="18"/>
                <w:lang w:eastAsia="zh-CN"/>
              </w:rPr>
              <w:t xml:space="preserve">Event-3: Quality of a new beam is better than a certain threshold. </w:t>
            </w:r>
          </w:p>
          <w:p w14:paraId="2B911587" w14:textId="77777777" w:rsidR="000B436A" w:rsidRDefault="005A3654">
            <w:pPr>
              <w:numPr>
                <w:ilvl w:val="0"/>
                <w:numId w:val="13"/>
              </w:numPr>
              <w:snapToGrid w:val="0"/>
              <w:ind w:left="466" w:hanging="284"/>
              <w:jc w:val="both"/>
              <w:rPr>
                <w:sz w:val="18"/>
                <w:szCs w:val="18"/>
                <w:lang w:eastAsia="zh-CN"/>
              </w:rPr>
            </w:pPr>
            <w:r>
              <w:rPr>
                <w:sz w:val="18"/>
                <w:szCs w:val="18"/>
                <w:lang w:eastAsia="zh-CN"/>
              </w:rPr>
              <w:t xml:space="preserve">Event-4: Quality of </w:t>
            </w:r>
            <w:r>
              <w:rPr>
                <w:sz w:val="18"/>
                <w:szCs w:val="18"/>
              </w:rPr>
              <w:t>the current beam is worse than a threshold 1, and quality of at least one new beam is better than a threshold 2.</w:t>
            </w:r>
          </w:p>
          <w:p w14:paraId="77F39A01" w14:textId="77777777" w:rsidR="000B436A" w:rsidRDefault="005A3654">
            <w:pPr>
              <w:numPr>
                <w:ilvl w:val="0"/>
                <w:numId w:val="13"/>
              </w:numPr>
              <w:snapToGrid w:val="0"/>
              <w:ind w:left="466" w:hanging="284"/>
              <w:jc w:val="both"/>
              <w:rPr>
                <w:sz w:val="18"/>
                <w:szCs w:val="18"/>
                <w:lang w:eastAsia="zh-CN"/>
              </w:rPr>
            </w:pPr>
            <w:r>
              <w:rPr>
                <w:sz w:val="18"/>
                <w:szCs w:val="18"/>
                <w:lang w:eastAsia="zh-CN"/>
              </w:rPr>
              <w:t>Event-5: Absolute value of the difference between the quality of the current beam and the quality of at least one new beam is lower than a threshold.</w:t>
            </w:r>
          </w:p>
          <w:p w14:paraId="576820E2" w14:textId="77777777" w:rsidR="000B436A" w:rsidRDefault="005A3654">
            <w:pPr>
              <w:numPr>
                <w:ilvl w:val="0"/>
                <w:numId w:val="13"/>
              </w:numPr>
              <w:snapToGrid w:val="0"/>
              <w:ind w:left="466" w:hanging="284"/>
              <w:jc w:val="both"/>
              <w:rPr>
                <w:sz w:val="18"/>
                <w:szCs w:val="18"/>
                <w:lang w:eastAsia="zh-CN"/>
              </w:rPr>
            </w:pPr>
            <w:r>
              <w:rPr>
                <w:sz w:val="18"/>
                <w:szCs w:val="18"/>
                <w:lang w:eastAsia="zh-CN"/>
              </w:rPr>
              <w:t>Event-6: When the current beam is not in the best K&gt;1 beams (out of configured beams for measurement and reporting).</w:t>
            </w:r>
          </w:p>
          <w:p w14:paraId="50C25624" w14:textId="77777777" w:rsidR="000B436A" w:rsidRDefault="005A3654">
            <w:pPr>
              <w:numPr>
                <w:ilvl w:val="0"/>
                <w:numId w:val="13"/>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4A6F8D53" w14:textId="77777777" w:rsidR="000B436A" w:rsidRDefault="005A3654">
            <w:pPr>
              <w:numPr>
                <w:ilvl w:val="0"/>
                <w:numId w:val="13"/>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348D98B9" w14:textId="77777777" w:rsidR="000B436A" w:rsidRDefault="005A3654">
            <w:pPr>
              <w:numPr>
                <w:ilvl w:val="0"/>
                <w:numId w:val="13"/>
              </w:numPr>
              <w:snapToGrid w:val="0"/>
              <w:ind w:left="466" w:hanging="284"/>
              <w:jc w:val="both"/>
              <w:rPr>
                <w:rFonts w:cs="Times"/>
                <w:sz w:val="18"/>
                <w:szCs w:val="18"/>
                <w:lang w:eastAsia="zh-CN"/>
              </w:rPr>
            </w:pPr>
            <w:r>
              <w:rPr>
                <w:rFonts w:cs="Times"/>
                <w:sz w:val="18"/>
                <w:szCs w:val="18"/>
                <w:lang w:eastAsia="zh-CN"/>
              </w:rPr>
              <w:t>Event-8: Quality of M&gt;1 new beam</w:t>
            </w:r>
            <w:r>
              <w:rPr>
                <w:rFonts w:cs="Times" w:hint="eastAsia"/>
                <w:sz w:val="18"/>
                <w:szCs w:val="18"/>
                <w:lang w:eastAsia="zh-CN"/>
              </w:rPr>
              <w:t>s</w:t>
            </w:r>
            <w:r>
              <w:rPr>
                <w:rFonts w:cs="Times"/>
                <w:sz w:val="18"/>
                <w:szCs w:val="18"/>
                <w:lang w:eastAsia="zh-CN"/>
              </w:rPr>
              <w:t>, such as L1-RSRP, become a threshold value better than the current beam.</w:t>
            </w:r>
          </w:p>
          <w:p w14:paraId="3728B671" w14:textId="77777777" w:rsidR="000B436A" w:rsidRDefault="005A3654">
            <w:pPr>
              <w:numPr>
                <w:ilvl w:val="0"/>
                <w:numId w:val="13"/>
              </w:numPr>
              <w:snapToGrid w:val="0"/>
              <w:ind w:left="466" w:hanging="284"/>
              <w:jc w:val="both"/>
              <w:rPr>
                <w:rFonts w:cs="Times"/>
                <w:sz w:val="18"/>
                <w:szCs w:val="18"/>
                <w:lang w:eastAsia="zh-CN"/>
              </w:rPr>
            </w:pPr>
            <w:r>
              <w:rPr>
                <w:rFonts w:cs="Times"/>
                <w:sz w:val="18"/>
                <w:szCs w:val="18"/>
                <w:lang w:eastAsia="zh-CN"/>
              </w:rPr>
              <w:t xml:space="preserve">Event-9: </w:t>
            </w:r>
            <w:r>
              <w:rPr>
                <w:sz w:val="18"/>
                <w:szCs w:val="18"/>
              </w:rPr>
              <w:t>Quality of at least one new beam, such as L1-RSRP, becomes a threshold value better than the configured reference RS (can be SSB or CSI-RS).</w:t>
            </w:r>
          </w:p>
          <w:p w14:paraId="2FEBE099" w14:textId="77777777" w:rsidR="000B436A" w:rsidRDefault="000B436A">
            <w:pPr>
              <w:snapToGrid w:val="0"/>
              <w:jc w:val="both"/>
              <w:rPr>
                <w:rFonts w:cs="Times"/>
                <w:sz w:val="18"/>
                <w:szCs w:val="18"/>
                <w:lang w:eastAsia="zh-CN"/>
              </w:rPr>
            </w:pPr>
          </w:p>
          <w:p w14:paraId="0714155E" w14:textId="77777777" w:rsidR="000B436A" w:rsidRDefault="005A3654">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In general, we should avoid redundant designs and only maintain an essential set of events with clear use cases and benefits. Therefore, for this Fukuoka meeting, we should clarify usage for candidate Event 1, Event3 ~ Event 9, and then down-selection from the candidate events with necessary refinement, if needed. At least, we may need to identify some popular events (with majority companies support) for possible down-selection in the subsequent August meeting.  </w:t>
            </w:r>
          </w:p>
          <w:p w14:paraId="28846B13" w14:textId="77777777" w:rsidR="000B436A" w:rsidRDefault="000B436A">
            <w:pPr>
              <w:snapToGrid w:val="0"/>
              <w:jc w:val="both"/>
              <w:rPr>
                <w:rFonts w:cs="Times"/>
                <w:sz w:val="18"/>
                <w:szCs w:val="18"/>
                <w:lang w:eastAsia="zh-CN"/>
              </w:rPr>
            </w:pPr>
          </w:p>
          <w:p w14:paraId="7B0C8D05" w14:textId="77777777" w:rsidR="000B436A" w:rsidRDefault="005A3654">
            <w:pPr>
              <w:snapToGrid w:val="0"/>
              <w:jc w:val="both"/>
              <w:rPr>
                <w:rFonts w:cs="Times"/>
                <w:b/>
                <w:color w:val="0000FF"/>
                <w:sz w:val="20"/>
                <w:szCs w:val="18"/>
                <w:highlight w:val="yellow"/>
                <w:lang w:eastAsia="zh-CN"/>
              </w:rPr>
            </w:pPr>
            <w:r>
              <w:rPr>
                <w:rFonts w:cs="Times"/>
                <w:b/>
                <w:color w:val="0000FF"/>
                <w:sz w:val="20"/>
                <w:szCs w:val="18"/>
                <w:highlight w:val="yellow"/>
                <w:lang w:eastAsia="zh-CN"/>
              </w:rPr>
              <w:t xml:space="preserve">Q1.3: Please share your preference or strong concerns on above candidate event(s). </w:t>
            </w:r>
          </w:p>
          <w:p w14:paraId="2B8ADFD8" w14:textId="77777777" w:rsidR="000B436A" w:rsidRDefault="005A3654">
            <w:pPr>
              <w:pStyle w:val="ListParagraph"/>
              <w:numPr>
                <w:ilvl w:val="0"/>
                <w:numId w:val="13"/>
              </w:numPr>
              <w:snapToGrid w:val="0"/>
              <w:jc w:val="both"/>
              <w:rPr>
                <w:rFonts w:cs="Times"/>
                <w:b/>
                <w:color w:val="0000FF"/>
                <w:sz w:val="20"/>
                <w:szCs w:val="18"/>
                <w:lang w:eastAsia="zh-CN"/>
              </w:rPr>
            </w:pPr>
            <w:r>
              <w:rPr>
                <w:rFonts w:cs="Times"/>
                <w:b/>
                <w:color w:val="0000FF"/>
                <w:sz w:val="20"/>
                <w:szCs w:val="18"/>
                <w:highlight w:val="yellow"/>
                <w:lang w:eastAsia="zh-CN"/>
              </w:rPr>
              <w:t>For your preferred events, please describe their potential usages and whether/how to co-exist with the event 2 or other UE initiated procedure (like BFR).</w:t>
            </w:r>
            <w:r>
              <w:rPr>
                <w:rFonts w:cs="Times"/>
                <w:b/>
                <w:color w:val="0000FF"/>
                <w:sz w:val="20"/>
                <w:szCs w:val="18"/>
                <w:lang w:eastAsia="zh-CN"/>
              </w:rPr>
              <w:t xml:space="preserve"> </w:t>
            </w:r>
          </w:p>
          <w:p w14:paraId="09BA3205" w14:textId="77777777" w:rsidR="000B436A" w:rsidRDefault="000B436A">
            <w:pPr>
              <w:jc w:val="both"/>
              <w:rPr>
                <w:rFonts w:ascii="Times" w:eastAsia="Batang" w:hAnsi="Times"/>
                <w:b/>
                <w:sz w:val="20"/>
                <w:szCs w:val="20"/>
                <w:highlight w:val="green"/>
                <w:lang w:eastAsia="en-US"/>
              </w:rPr>
            </w:pPr>
          </w:p>
          <w:p w14:paraId="471DA768" w14:textId="77777777" w:rsidR="000B436A" w:rsidRDefault="005A3654">
            <w:pPr>
              <w:snapToGrid w:val="0"/>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 events:</w:t>
            </w:r>
          </w:p>
          <w:p w14:paraId="57AC2675"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Event-1: FW, Huawei/</w:t>
            </w:r>
            <w:proofErr w:type="spellStart"/>
            <w:r>
              <w:rPr>
                <w:color w:val="0000FF"/>
                <w:sz w:val="18"/>
                <w:szCs w:val="18"/>
                <w:lang w:eastAsia="zh-CN"/>
              </w:rPr>
              <w:t>HiSi</w:t>
            </w:r>
            <w:proofErr w:type="spellEnd"/>
            <w:r>
              <w:rPr>
                <w:color w:val="0000FF"/>
                <w:sz w:val="18"/>
                <w:szCs w:val="18"/>
                <w:lang w:eastAsia="zh-CN"/>
              </w:rPr>
              <w:t xml:space="preserve">, Apple, E///, Nokia, QC, Intel, Spreadtrum, Lenovo, CATT, Panasonic, Sony, Fujitsu, Sharp, NTT DOCOMO, ITRI, KDDI, Google, </w:t>
            </w:r>
            <w:r>
              <w:rPr>
                <w:rFonts w:hint="eastAsia"/>
                <w:color w:val="0000FF"/>
                <w:sz w:val="18"/>
                <w:szCs w:val="18"/>
                <w:lang w:eastAsia="zh-CN"/>
              </w:rPr>
              <w:t>Xiaomi</w:t>
            </w:r>
            <w:r>
              <w:rPr>
                <w:color w:val="0000FF"/>
                <w:sz w:val="18"/>
                <w:szCs w:val="18"/>
                <w:lang w:eastAsia="zh-CN"/>
              </w:rPr>
              <w:t>, NEC</w:t>
            </w:r>
            <w:r>
              <w:rPr>
                <w:rFonts w:hint="eastAsia"/>
                <w:color w:val="0000FF"/>
                <w:sz w:val="18"/>
                <w:szCs w:val="18"/>
                <w:lang w:eastAsia="zh-CN"/>
              </w:rPr>
              <w:t xml:space="preserve">, </w:t>
            </w:r>
            <w:proofErr w:type="spellStart"/>
            <w:r>
              <w:rPr>
                <w:rFonts w:hint="eastAsia"/>
                <w:color w:val="0000FF"/>
                <w:sz w:val="18"/>
                <w:szCs w:val="18"/>
                <w:lang w:eastAsia="zh-CN"/>
              </w:rPr>
              <w:t>Transsion</w:t>
            </w:r>
            <w:proofErr w:type="spellEnd"/>
            <w:r>
              <w:rPr>
                <w:rFonts w:eastAsiaTheme="minorEastAsia"/>
                <w:color w:val="0000FF"/>
                <w:sz w:val="18"/>
                <w:szCs w:val="18"/>
                <w:lang w:eastAsia="zh-CN"/>
              </w:rPr>
              <w:t xml:space="preserve">, NICT,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w:t>
            </w:r>
          </w:p>
          <w:p w14:paraId="024C4301"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Event-3: E///, Nokia, QC, Spreadtrum (open), Lenovo, CATT, Honor,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w:t>
            </w:r>
          </w:p>
          <w:p w14:paraId="42B33170"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Event-4: QC, Spreadtrum (open), Lenovo, Honor, Google,</w:t>
            </w:r>
            <w:r>
              <w:rPr>
                <w:rFonts w:eastAsiaTheme="minorEastAsia"/>
                <w:color w:val="0000FF"/>
                <w:sz w:val="18"/>
                <w:szCs w:val="18"/>
                <w:lang w:eastAsia="zh-CN"/>
              </w:rPr>
              <w:t xml:space="preserve">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w:t>
            </w:r>
          </w:p>
          <w:p w14:paraId="6F7C78BE"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Event-5: Huawei/</w:t>
            </w:r>
            <w:proofErr w:type="spellStart"/>
            <w:r>
              <w:rPr>
                <w:color w:val="0000FF"/>
                <w:sz w:val="18"/>
                <w:szCs w:val="18"/>
                <w:lang w:eastAsia="zh-CN"/>
              </w:rPr>
              <w:t>HiSi</w:t>
            </w:r>
            <w:proofErr w:type="spellEnd"/>
            <w:r>
              <w:rPr>
                <w:color w:val="0000FF"/>
                <w:sz w:val="18"/>
                <w:szCs w:val="18"/>
                <w:lang w:eastAsia="zh-CN"/>
              </w:rPr>
              <w:t>,</w:t>
            </w:r>
          </w:p>
          <w:p w14:paraId="153106D0"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Event-6: Nokia, Lenovo, </w:t>
            </w:r>
          </w:p>
          <w:p w14:paraId="14DF21B9"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Event-7a: FW, MediaTek, E///, ZTE(?), IDC, LG(?), Sharp, NTT DOCOMO,</w:t>
            </w:r>
            <w:r>
              <w:rPr>
                <w:color w:val="0000FF"/>
              </w:rPr>
              <w:t xml:space="preserve"> </w:t>
            </w:r>
            <w:proofErr w:type="spellStart"/>
            <w:r>
              <w:rPr>
                <w:color w:val="0000FF"/>
                <w:sz w:val="18"/>
                <w:szCs w:val="18"/>
                <w:lang w:eastAsia="zh-CN"/>
              </w:rPr>
              <w:t>ASUSTeK</w:t>
            </w:r>
            <w:proofErr w:type="spellEnd"/>
            <w:r>
              <w:rPr>
                <w:color w:val="0000FF"/>
                <w:sz w:val="18"/>
                <w:szCs w:val="18"/>
                <w:lang w:eastAsia="zh-CN"/>
              </w:rPr>
              <w:t xml:space="preserve">, </w:t>
            </w:r>
            <w:proofErr w:type="spellStart"/>
            <w:r>
              <w:rPr>
                <w:color w:val="0000FF"/>
                <w:sz w:val="18"/>
                <w:szCs w:val="18"/>
                <w:lang w:eastAsia="zh-CN"/>
              </w:rPr>
              <w:t>CEWiT</w:t>
            </w:r>
            <w:proofErr w:type="spellEnd"/>
            <w:r>
              <w:rPr>
                <w:color w:val="0000FF"/>
                <w:sz w:val="18"/>
                <w:szCs w:val="18"/>
                <w:lang w:eastAsia="zh-CN"/>
              </w:rPr>
              <w:t xml:space="preserve">, KDDI, </w:t>
            </w:r>
            <w:r>
              <w:rPr>
                <w:rFonts w:hint="eastAsia"/>
                <w:color w:val="0000FF"/>
                <w:sz w:val="18"/>
                <w:szCs w:val="18"/>
                <w:lang w:eastAsia="zh-CN"/>
              </w:rPr>
              <w:t>Xiaomi</w:t>
            </w:r>
            <w:r>
              <w:rPr>
                <w:color w:val="0000FF"/>
                <w:sz w:val="18"/>
                <w:szCs w:val="18"/>
                <w:lang w:eastAsia="zh-CN"/>
              </w:rPr>
              <w:t>, NEC</w:t>
            </w:r>
          </w:p>
          <w:p w14:paraId="4F1D669C"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Event-7b: MediaTek, ZTE(?), LG (n-</w:t>
            </w:r>
            <w:proofErr w:type="spellStart"/>
            <w:r>
              <w:rPr>
                <w:color w:val="0000FF"/>
                <w:sz w:val="18"/>
                <w:szCs w:val="18"/>
                <w:lang w:eastAsia="zh-CN"/>
              </w:rPr>
              <w:t>th</w:t>
            </w:r>
            <w:proofErr w:type="spellEnd"/>
            <w:r>
              <w:rPr>
                <w:color w:val="0000FF"/>
                <w:sz w:val="18"/>
                <w:szCs w:val="18"/>
                <w:lang w:eastAsia="zh-CN"/>
              </w:rPr>
              <w:t xml:space="preserve"> best quality), Honor, Sharp, </w:t>
            </w:r>
            <w:proofErr w:type="spellStart"/>
            <w:r>
              <w:rPr>
                <w:color w:val="0000FF"/>
                <w:sz w:val="18"/>
                <w:szCs w:val="18"/>
                <w:lang w:eastAsia="zh-CN"/>
              </w:rPr>
              <w:t>ASUSTeK</w:t>
            </w:r>
            <w:proofErr w:type="spellEnd"/>
            <w:r>
              <w:rPr>
                <w:color w:val="0000FF"/>
                <w:sz w:val="18"/>
                <w:szCs w:val="18"/>
                <w:lang w:eastAsia="zh-CN"/>
              </w:rPr>
              <w:t>, KDDI, NEC</w:t>
            </w:r>
          </w:p>
          <w:p w14:paraId="35F6558D"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Event-8: </w:t>
            </w:r>
            <w:proofErr w:type="spellStart"/>
            <w:r>
              <w:rPr>
                <w:color w:val="0000FF"/>
                <w:sz w:val="18"/>
                <w:szCs w:val="18"/>
                <w:lang w:eastAsia="zh-CN"/>
              </w:rPr>
              <w:t>ASUSTeK</w:t>
            </w:r>
            <w:proofErr w:type="spellEnd"/>
            <w:r>
              <w:rPr>
                <w:color w:val="0000FF"/>
                <w:sz w:val="18"/>
                <w:szCs w:val="18"/>
                <w:lang w:eastAsia="zh-CN"/>
              </w:rPr>
              <w:t>,</w:t>
            </w:r>
          </w:p>
          <w:p w14:paraId="463CC4C2"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Event-9: Huawei/</w:t>
            </w:r>
            <w:proofErr w:type="spellStart"/>
            <w:r>
              <w:rPr>
                <w:color w:val="0000FF"/>
                <w:sz w:val="18"/>
                <w:szCs w:val="18"/>
                <w:lang w:eastAsia="zh-CN"/>
              </w:rPr>
              <w:t>HiSi</w:t>
            </w:r>
            <w:proofErr w:type="spellEnd"/>
            <w:r>
              <w:rPr>
                <w:color w:val="0000FF"/>
                <w:sz w:val="18"/>
                <w:szCs w:val="18"/>
                <w:lang w:eastAsia="zh-CN"/>
              </w:rPr>
              <w:t>,</w:t>
            </w:r>
            <w:r>
              <w:rPr>
                <w:color w:val="0000FF"/>
              </w:rPr>
              <w:t xml:space="preserve"> </w:t>
            </w:r>
            <w:proofErr w:type="spellStart"/>
            <w:r>
              <w:rPr>
                <w:color w:val="0000FF"/>
                <w:sz w:val="18"/>
                <w:szCs w:val="18"/>
                <w:lang w:eastAsia="zh-CN"/>
              </w:rPr>
              <w:t>ASUSTeK</w:t>
            </w:r>
            <w:proofErr w:type="spellEnd"/>
            <w:r>
              <w:rPr>
                <w:color w:val="0000FF"/>
                <w:sz w:val="18"/>
                <w:szCs w:val="18"/>
                <w:lang w:eastAsia="zh-CN"/>
              </w:rPr>
              <w:t>,</w:t>
            </w:r>
          </w:p>
          <w:p w14:paraId="24552BB5" w14:textId="77777777"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No more other events: OPPO, vivo, Samsung,</w:t>
            </w:r>
            <w:r>
              <w:rPr>
                <w:rFonts w:hint="eastAsia"/>
                <w:color w:val="0000FF"/>
                <w:sz w:val="18"/>
                <w:szCs w:val="18"/>
                <w:lang w:eastAsia="zh-CN"/>
              </w:rPr>
              <w:t xml:space="preserve"> CMCC</w:t>
            </w:r>
          </w:p>
          <w:p w14:paraId="727A8170" w14:textId="77777777" w:rsidR="000B436A" w:rsidRDefault="000B436A">
            <w:pPr>
              <w:pStyle w:val="ListParagraph"/>
              <w:snapToGrid w:val="0"/>
              <w:spacing w:after="0" w:line="257" w:lineRule="auto"/>
              <w:rPr>
                <w:rFonts w:ascii="Times" w:eastAsia="Batang" w:hAnsi="Times"/>
                <w:b/>
                <w:sz w:val="20"/>
                <w:szCs w:val="20"/>
                <w:highlight w:val="green"/>
              </w:rPr>
            </w:pPr>
          </w:p>
        </w:tc>
      </w:tr>
      <w:tr w:rsidR="000B436A" w14:paraId="1485A714"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7128C413" w14:textId="77777777" w:rsidR="000B436A" w:rsidRDefault="005A3654">
            <w:pPr>
              <w:snapToGrid w:val="0"/>
              <w:rPr>
                <w:color w:val="000000" w:themeColor="text1"/>
                <w:sz w:val="18"/>
                <w:szCs w:val="18"/>
              </w:rPr>
            </w:pPr>
            <w:r>
              <w:rPr>
                <w:color w:val="000000" w:themeColor="text1"/>
                <w:sz w:val="18"/>
                <w:szCs w:val="18"/>
              </w:rPr>
              <w:t>1.4</w:t>
            </w:r>
          </w:p>
        </w:tc>
        <w:tc>
          <w:tcPr>
            <w:tcW w:w="1263" w:type="dxa"/>
            <w:tcBorders>
              <w:top w:val="single" w:sz="4" w:space="0" w:color="auto"/>
              <w:left w:val="single" w:sz="4" w:space="0" w:color="auto"/>
              <w:bottom w:val="single" w:sz="4" w:space="0" w:color="auto"/>
              <w:right w:val="single" w:sz="4" w:space="0" w:color="auto"/>
            </w:tcBorders>
          </w:tcPr>
          <w:p w14:paraId="43F707C9" w14:textId="77777777" w:rsidR="000B436A" w:rsidRDefault="005A3654">
            <w:pPr>
              <w:contextualSpacing/>
              <w:rPr>
                <w:sz w:val="18"/>
                <w:szCs w:val="18"/>
              </w:rPr>
            </w:pPr>
            <w:r>
              <w:rPr>
                <w:sz w:val="18"/>
                <w:szCs w:val="18"/>
              </w:rPr>
              <w:t>Quality metrics for event-2</w:t>
            </w:r>
          </w:p>
        </w:tc>
        <w:tc>
          <w:tcPr>
            <w:tcW w:w="8132" w:type="dxa"/>
            <w:tcBorders>
              <w:top w:val="single" w:sz="4" w:space="0" w:color="auto"/>
              <w:left w:val="single" w:sz="4" w:space="0" w:color="auto"/>
              <w:bottom w:val="single" w:sz="4" w:space="0" w:color="auto"/>
              <w:right w:val="single" w:sz="4" w:space="0" w:color="auto"/>
            </w:tcBorders>
          </w:tcPr>
          <w:p w14:paraId="76F27FA9" w14:textId="77777777" w:rsidR="000B436A" w:rsidRDefault="005A3654">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14:paraId="501867D6" w14:textId="77777777" w:rsidR="000B436A" w:rsidRDefault="005A3654">
            <w:pPr>
              <w:snapToGrid w:val="0"/>
              <w:textAlignment w:val="baseline"/>
              <w:rPr>
                <w:sz w:val="18"/>
                <w:szCs w:val="18"/>
              </w:rPr>
            </w:pPr>
            <w:r>
              <w:rPr>
                <w:rFonts w:eastAsia="Malgun Gothic"/>
                <w:sz w:val="18"/>
                <w:szCs w:val="18"/>
                <w:lang w:eastAsia="zh-CN"/>
              </w:rPr>
              <w:lastRenderedPageBreak/>
              <w:t>On UE-initiated/event-driven beam reporting, regarding trigger-event detection for beam reporting, at least support</w:t>
            </w:r>
            <w:r>
              <w:rPr>
                <w:rFonts w:eastAsia="Malgun Gothic"/>
                <w:sz w:val="18"/>
                <w:szCs w:val="18"/>
              </w:rPr>
              <w:t xml:space="preserve"> Event-2: Quality of at least one new beam, such as L1-RSRP, becomes a threshold value better than the current beam.</w:t>
            </w:r>
          </w:p>
          <w:p w14:paraId="535456E1" w14:textId="77777777" w:rsidR="000B436A" w:rsidRDefault="005A3654">
            <w:pPr>
              <w:numPr>
                <w:ilvl w:val="0"/>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At least L1-RSRP is supported as quality metrics used for Event-2 </w:t>
            </w:r>
          </w:p>
          <w:p w14:paraId="6595E348" w14:textId="77777777"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FFS: How the L1-RSRP is used to determine the triggering event (e.g. timer, counter, filter coefficient)</w:t>
            </w:r>
          </w:p>
          <w:p w14:paraId="423D306D" w14:textId="77777777"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FFS: Whether the network controls how the L1-RSRP is used to determine the triggering event </w:t>
            </w:r>
          </w:p>
          <w:p w14:paraId="40779552"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Regarding RS measurement for the new beam for Event-2, down-select one or more of the following:</w:t>
            </w:r>
          </w:p>
          <w:p w14:paraId="46A84ED1" w14:textId="77777777"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 xml:space="preserve">Option-3a (explicit manner): The RS(s) for new beam(s) are explicitly configured by RRC (e.g., reusing legacy configuration of RS measurement or in </w:t>
            </w:r>
            <w:r>
              <w:rPr>
                <w:rFonts w:eastAsia="Malgun Gothic"/>
                <w:i/>
                <w:sz w:val="18"/>
                <w:szCs w:val="18"/>
                <w:lang w:eastAsia="zh-CN"/>
              </w:rPr>
              <w:t>TCI-State</w:t>
            </w:r>
            <w:r>
              <w:rPr>
                <w:rFonts w:eastAsia="Malgun Gothic"/>
                <w:sz w:val="18"/>
                <w:szCs w:val="18"/>
                <w:lang w:eastAsia="zh-CN"/>
              </w:rPr>
              <w:t>) or MAC-CE</w:t>
            </w:r>
          </w:p>
          <w:p w14:paraId="41E49492" w14:textId="77777777"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Option-3b (implicit manner): The RS(s) for new beam(s) are implicitly derived from QCL RS(s) of activated TCI state(s).</w:t>
            </w:r>
          </w:p>
          <w:p w14:paraId="79248D69" w14:textId="77777777"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Option-3c (implicit</w:t>
            </w:r>
            <w:r>
              <w:rPr>
                <w:rFonts w:eastAsia="Malgun Gothic"/>
                <w:color w:val="FF0000"/>
                <w:sz w:val="18"/>
                <w:szCs w:val="18"/>
                <w:lang w:eastAsia="zh-CN"/>
              </w:rPr>
              <w:t xml:space="preserve"> </w:t>
            </w:r>
            <w:r>
              <w:rPr>
                <w:rFonts w:eastAsia="Malgun Gothic"/>
                <w:sz w:val="18"/>
                <w:szCs w:val="18"/>
                <w:lang w:eastAsia="zh-CN"/>
              </w:rPr>
              <w:t>manner): The RS(s) for new beam(s) are implicitly derived from QCL RS(s) of configured TCI state(s).</w:t>
            </w:r>
          </w:p>
          <w:p w14:paraId="0A51F653"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Note-1: ‘New/current beam’ is for discussion purpose. </w:t>
            </w:r>
          </w:p>
          <w:p w14:paraId="05638754"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Note-2: Other trigger events/quality metrics (e.g., L1-SINR) are not precluded.</w:t>
            </w:r>
          </w:p>
          <w:p w14:paraId="564B4555" w14:textId="77777777"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Note-3: For above implicit manner(s), if there are two QCL RSs in a TCI state, the measurement RS is derived from RS </w:t>
            </w:r>
            <w:proofErr w:type="spellStart"/>
            <w:r>
              <w:rPr>
                <w:rFonts w:eastAsia="Malgun Gothic"/>
                <w:sz w:val="18"/>
                <w:szCs w:val="18"/>
                <w:lang w:eastAsia="zh-CN"/>
              </w:rPr>
              <w:t>w.r.t.</w:t>
            </w:r>
            <w:proofErr w:type="spellEnd"/>
            <w:r>
              <w:rPr>
                <w:rFonts w:eastAsia="Malgun Gothic"/>
                <w:sz w:val="18"/>
                <w:szCs w:val="18"/>
                <w:lang w:eastAsia="zh-CN"/>
              </w:rPr>
              <w:t xml:space="preserve"> QCL-</w:t>
            </w:r>
            <w:proofErr w:type="spellStart"/>
            <w:r>
              <w:rPr>
                <w:rFonts w:eastAsia="Malgun Gothic"/>
                <w:sz w:val="18"/>
                <w:szCs w:val="18"/>
                <w:lang w:eastAsia="zh-CN"/>
              </w:rPr>
              <w:t>TypeD</w:t>
            </w:r>
            <w:proofErr w:type="spellEnd"/>
            <w:r>
              <w:rPr>
                <w:rFonts w:eastAsia="Malgun Gothic"/>
                <w:sz w:val="18"/>
                <w:szCs w:val="18"/>
                <w:lang w:eastAsia="zh-CN"/>
              </w:rPr>
              <w:t>, if applicable.</w:t>
            </w:r>
          </w:p>
          <w:p w14:paraId="20AFA0FA" w14:textId="77777777" w:rsidR="000B436A" w:rsidRDefault="000B436A">
            <w:pPr>
              <w:overflowPunct w:val="0"/>
              <w:autoSpaceDE w:val="0"/>
              <w:autoSpaceDN w:val="0"/>
              <w:adjustRightInd w:val="0"/>
              <w:snapToGrid w:val="0"/>
              <w:textAlignment w:val="baseline"/>
              <w:rPr>
                <w:szCs w:val="20"/>
                <w:lang w:eastAsia="zh-CN"/>
              </w:rPr>
            </w:pPr>
          </w:p>
          <w:p w14:paraId="0CBF5B29" w14:textId="77777777" w:rsidR="000B436A" w:rsidRDefault="005A3654">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b/>
                <w:color w:val="0000FF"/>
                <w:sz w:val="18"/>
                <w:szCs w:val="18"/>
                <w:lang w:eastAsia="zh-CN"/>
              </w:rPr>
              <w:t>:</w:t>
            </w:r>
            <w:r>
              <w:rPr>
                <w:color w:val="0000FF"/>
                <w:sz w:val="18"/>
                <w:szCs w:val="18"/>
                <w:lang w:eastAsia="zh-CN"/>
              </w:rPr>
              <w:t xml:space="preserve"> Considering Option-1 has majority companies support (NW vendors and some UE vendors), let’s try to make progress on Option-1 but with the corresponding UE capability signaling. Please review version-2, and, hopefully, it can be workable.</w:t>
            </w:r>
          </w:p>
          <w:p w14:paraId="2418DA2F" w14:textId="77777777" w:rsidR="000B436A" w:rsidRDefault="000B436A">
            <w:pPr>
              <w:snapToGrid w:val="0"/>
              <w:rPr>
                <w:color w:val="0000FF"/>
                <w:sz w:val="18"/>
                <w:szCs w:val="18"/>
                <w:lang w:eastAsia="zh-CN"/>
              </w:rPr>
            </w:pPr>
          </w:p>
          <w:p w14:paraId="68770FF1" w14:textId="77777777" w:rsidR="000B436A" w:rsidRPr="00230CB0" w:rsidRDefault="005A3654">
            <w:pPr>
              <w:shd w:val="clear" w:color="auto" w:fill="FFFFFF"/>
              <w:rPr>
                <w:rFonts w:eastAsia="宋体"/>
                <w:color w:val="000000" w:themeColor="text1"/>
                <w:sz w:val="18"/>
                <w:szCs w:val="18"/>
              </w:rPr>
            </w:pPr>
            <w:r w:rsidRPr="00230CB0">
              <w:rPr>
                <w:rFonts w:eastAsia="宋体"/>
                <w:b/>
                <w:bCs/>
                <w:i/>
                <w:iCs/>
                <w:color w:val="000000" w:themeColor="text1"/>
                <w:sz w:val="18"/>
                <w:szCs w:val="18"/>
                <w:u w:val="single"/>
              </w:rPr>
              <w:t>Proposal 1.4 (version-1):</w:t>
            </w:r>
            <w:r w:rsidRPr="00230CB0">
              <w:rPr>
                <w:rFonts w:eastAsia="宋体"/>
                <w:bCs/>
                <w:iCs/>
                <w:color w:val="000000" w:themeColor="text1"/>
                <w:sz w:val="18"/>
                <w:szCs w:val="18"/>
              </w:rPr>
              <w:t xml:space="preserve"> </w:t>
            </w:r>
            <w:r w:rsidRPr="00230CB0">
              <w:rPr>
                <w:rFonts w:eastAsia="宋体"/>
                <w:color w:val="000000" w:themeColor="text1"/>
                <w:sz w:val="18"/>
                <w:szCs w:val="18"/>
              </w:rPr>
              <w:t>Regarding the triggering event determination for Event 2, further study the following options in RAN1#117:</w:t>
            </w:r>
          </w:p>
          <w:p w14:paraId="3AAB8CB5" w14:textId="77777777" w:rsidR="000B436A" w:rsidRPr="00230CB0" w:rsidRDefault="005A3654">
            <w:pPr>
              <w:pStyle w:val="ListParagraph"/>
              <w:numPr>
                <w:ilvl w:val="0"/>
                <w:numId w:val="11"/>
              </w:numPr>
              <w:shd w:val="clear" w:color="auto" w:fill="FFFFFF"/>
              <w:snapToGrid w:val="0"/>
              <w:spacing w:after="0" w:line="257" w:lineRule="auto"/>
              <w:ind w:left="950" w:hanging="475"/>
              <w:jc w:val="both"/>
              <w:rPr>
                <w:color w:val="000000" w:themeColor="text1"/>
                <w:sz w:val="18"/>
                <w:szCs w:val="18"/>
              </w:rPr>
            </w:pPr>
            <w:r w:rsidRPr="00230CB0">
              <w:rPr>
                <w:color w:val="000000" w:themeColor="text1"/>
                <w:sz w:val="18"/>
                <w:szCs w:val="18"/>
              </w:rPr>
              <w:t>Option-1: Introducing timer and counter for determining the triggering event</w:t>
            </w:r>
          </w:p>
          <w:p w14:paraId="6241D4C4" w14:textId="77777777" w:rsidR="000B436A" w:rsidRPr="00230CB0" w:rsidRDefault="005A3654">
            <w:pPr>
              <w:pStyle w:val="ListParagraph"/>
              <w:numPr>
                <w:ilvl w:val="1"/>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 xml:space="preserve">For instance, if, within a time window (e.g., by a timer), the number of Event-2 instance indication is greater than or equal to an </w:t>
            </w:r>
            <w:proofErr w:type="spellStart"/>
            <w:r w:rsidRPr="00230CB0">
              <w:rPr>
                <w:i/>
                <w:color w:val="000000" w:themeColor="text1"/>
                <w:sz w:val="18"/>
                <w:szCs w:val="18"/>
              </w:rPr>
              <w:t>IndicationMaxCount</w:t>
            </w:r>
            <w:proofErr w:type="spellEnd"/>
            <w:r w:rsidRPr="00230CB0">
              <w:rPr>
                <w:color w:val="000000" w:themeColor="text1"/>
                <w:sz w:val="18"/>
                <w:szCs w:val="18"/>
              </w:rPr>
              <w:t xml:space="preserve"> threshold, UE initiated beam report depending on Event-2 is initiated.</w:t>
            </w:r>
          </w:p>
          <w:p w14:paraId="128C5B51" w14:textId="77777777" w:rsidR="000B436A" w:rsidRPr="00230CB0" w:rsidRDefault="005A3654">
            <w:pPr>
              <w:pStyle w:val="ListParagraph"/>
              <w:numPr>
                <w:ilvl w:val="2"/>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Note (for clarification): Event-2 instance indication is that L1-RSRP of at least one new beam becomes a threshold value better than the current beam (e.g., by a counter)</w:t>
            </w:r>
          </w:p>
          <w:p w14:paraId="2D97EC6C" w14:textId="77777777" w:rsidR="000B436A" w:rsidRPr="00230CB0" w:rsidRDefault="005A3654">
            <w:pPr>
              <w:pStyle w:val="ListParagraph"/>
              <w:numPr>
                <w:ilvl w:val="0"/>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 xml:space="preserve">Option-2: Introducing filter coefficients for filtering the quality metric L1-RSRP. </w:t>
            </w:r>
          </w:p>
          <w:p w14:paraId="3855B557" w14:textId="77777777" w:rsidR="000B436A" w:rsidRPr="00230CB0" w:rsidRDefault="005A3654">
            <w:pPr>
              <w:pStyle w:val="ListParagraph"/>
              <w:numPr>
                <w:ilvl w:val="0"/>
                <w:numId w:val="11"/>
              </w:numPr>
              <w:shd w:val="clear" w:color="auto" w:fill="FFFFFF"/>
              <w:snapToGrid w:val="0"/>
              <w:spacing w:after="0" w:line="257" w:lineRule="auto"/>
              <w:ind w:left="950" w:hanging="475"/>
              <w:jc w:val="both"/>
              <w:rPr>
                <w:color w:val="000000" w:themeColor="text1"/>
                <w:sz w:val="18"/>
                <w:szCs w:val="18"/>
              </w:rPr>
            </w:pPr>
            <w:r w:rsidRPr="00230CB0">
              <w:rPr>
                <w:color w:val="000000" w:themeColor="text1"/>
                <w:sz w:val="18"/>
                <w:szCs w:val="18"/>
              </w:rPr>
              <w:t>Option-3: Do not introduce any timer(s), counter(s) and filter coefficient(s) for determining the triggering event.</w:t>
            </w:r>
          </w:p>
          <w:p w14:paraId="4B1A96BB" w14:textId="77777777" w:rsidR="000B436A" w:rsidRPr="00230CB0" w:rsidRDefault="005A3654">
            <w:pPr>
              <w:pStyle w:val="ListParagraph"/>
              <w:numPr>
                <w:ilvl w:val="1"/>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Note (for clarification): Once L1-RSRP of at least one new beam becomes a threshold value better than the current beam, UE initiated beam report depending on Event-2 is initiated.</w:t>
            </w:r>
          </w:p>
          <w:p w14:paraId="561572C0" w14:textId="77777777" w:rsidR="000B436A" w:rsidRPr="00230CB0" w:rsidRDefault="005A3654">
            <w:pPr>
              <w:pStyle w:val="ListParagraph"/>
              <w:numPr>
                <w:ilvl w:val="0"/>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 xml:space="preserve">Option-4: When at least one same new beam that satisfies the Event-2 condition is identified a number of times within a time period, UE initiated beam report depending on Event-2 is initiated. </w:t>
            </w:r>
          </w:p>
          <w:p w14:paraId="0FE02265" w14:textId="77777777" w:rsidR="000B436A" w:rsidRDefault="000B436A">
            <w:pPr>
              <w:snapToGrid w:val="0"/>
              <w:rPr>
                <w:color w:val="0000FF"/>
                <w:sz w:val="18"/>
                <w:szCs w:val="18"/>
                <w:lang w:eastAsia="zh-CN"/>
              </w:rPr>
            </w:pPr>
          </w:p>
          <w:p w14:paraId="24942CB9" w14:textId="77777777" w:rsidR="000B436A" w:rsidRDefault="005A3654">
            <w:pPr>
              <w:snapToGrid w:val="0"/>
              <w:jc w:val="both"/>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 events:</w:t>
            </w:r>
          </w:p>
          <w:p w14:paraId="6384793D" w14:textId="77777777"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Option-1 (timer + counter): Huawei/</w:t>
            </w:r>
            <w:proofErr w:type="spellStart"/>
            <w:r>
              <w:rPr>
                <w:color w:val="0000FF"/>
                <w:sz w:val="18"/>
                <w:szCs w:val="18"/>
                <w:lang w:eastAsia="zh-CN"/>
              </w:rPr>
              <w:t>HiSi</w:t>
            </w:r>
            <w:proofErr w:type="spellEnd"/>
            <w:r>
              <w:rPr>
                <w:color w:val="0000FF"/>
                <w:sz w:val="18"/>
                <w:szCs w:val="18"/>
                <w:lang w:eastAsia="zh-CN"/>
              </w:rPr>
              <w:t xml:space="preserve">, Apple, </w:t>
            </w:r>
            <w:proofErr w:type="spellStart"/>
            <w:r>
              <w:rPr>
                <w:color w:val="0000FF"/>
                <w:sz w:val="18"/>
                <w:szCs w:val="18"/>
                <w:lang w:eastAsia="zh-CN"/>
              </w:rPr>
              <w:t>Spreadtrum</w:t>
            </w:r>
            <w:proofErr w:type="spellEnd"/>
            <w:r>
              <w:rPr>
                <w:color w:val="0000FF"/>
                <w:sz w:val="18"/>
                <w:szCs w:val="18"/>
                <w:lang w:eastAsia="zh-CN"/>
              </w:rPr>
              <w:t xml:space="preserve">, ZTE, CMCC, LG, NEC, Honor, </w:t>
            </w:r>
            <w:proofErr w:type="spellStart"/>
            <w:r>
              <w:rPr>
                <w:color w:val="0000FF"/>
                <w:sz w:val="18"/>
                <w:szCs w:val="18"/>
                <w:lang w:eastAsia="zh-CN"/>
              </w:rPr>
              <w:t>xiaomi</w:t>
            </w:r>
            <w:proofErr w:type="spellEnd"/>
            <w:r>
              <w:rPr>
                <w:color w:val="0000FF"/>
                <w:sz w:val="18"/>
                <w:szCs w:val="18"/>
                <w:lang w:eastAsia="zh-CN"/>
              </w:rPr>
              <w:t xml:space="preserve">, NTT DOCOMO, Ericsson, Panasonic, Qualcomm (the timer/counter may be disabled with subjective to UE capability), Lenovo, HONOR, </w:t>
            </w:r>
            <w:r>
              <w:rPr>
                <w:rFonts w:eastAsiaTheme="minorEastAsia"/>
                <w:color w:val="0000FF"/>
                <w:sz w:val="18"/>
                <w:szCs w:val="18"/>
                <w:lang w:eastAsia="zh-CN"/>
              </w:rPr>
              <w:t xml:space="preserve">NICT, </w:t>
            </w:r>
            <w:proofErr w:type="spellStart"/>
            <w:r>
              <w:rPr>
                <w:rFonts w:eastAsiaTheme="minorEastAsia"/>
                <w:color w:val="0000FF"/>
                <w:sz w:val="18"/>
                <w:szCs w:val="18"/>
                <w:lang w:eastAsia="zh-CN"/>
              </w:rPr>
              <w:t>ASUSTeK</w:t>
            </w:r>
            <w:proofErr w:type="spellEnd"/>
            <w:r>
              <w:rPr>
                <w:rFonts w:eastAsiaTheme="minorEastAsia"/>
                <w:color w:val="0000FF"/>
                <w:sz w:val="18"/>
                <w:szCs w:val="18"/>
                <w:lang w:eastAsia="zh-CN"/>
              </w:rPr>
              <w:t xml:space="preserve">,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 TCL</w:t>
            </w:r>
          </w:p>
          <w:p w14:paraId="6C2C16AA" w14:textId="77777777"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Option-2 (filtering-operation): E/// (NW-configurable), Nokia, Sharp, NTT DOCOMO, CEWiT, Lenovo </w:t>
            </w:r>
          </w:p>
          <w:p w14:paraId="726E5B1C" w14:textId="77777777"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Option-3 (No timer/counter/filtering): MediaTek, vivo (up to UE), Samsung, OPPO (Up to UE), RUIJIE NETWORKS, FW, </w:t>
            </w:r>
          </w:p>
          <w:p w14:paraId="0EAA3BFC" w14:textId="77777777"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Option-4: Samsung, </w:t>
            </w:r>
          </w:p>
          <w:p w14:paraId="33CBDAEF" w14:textId="77777777" w:rsidR="000B436A" w:rsidRDefault="000B436A">
            <w:pPr>
              <w:snapToGrid w:val="0"/>
              <w:spacing w:line="257" w:lineRule="auto"/>
              <w:jc w:val="both"/>
              <w:rPr>
                <w:color w:val="0000FF"/>
                <w:sz w:val="18"/>
                <w:szCs w:val="18"/>
                <w:lang w:eastAsia="zh-CN"/>
              </w:rPr>
            </w:pPr>
          </w:p>
          <w:p w14:paraId="2E9AD8FE" w14:textId="77777777" w:rsidR="000B436A" w:rsidRDefault="005A3654">
            <w:pPr>
              <w:snapToGrid w:val="0"/>
              <w:spacing w:line="257" w:lineRule="auto"/>
              <w:jc w:val="both"/>
              <w:rPr>
                <w:b/>
                <w:color w:val="0000FF"/>
                <w:sz w:val="28"/>
                <w:szCs w:val="18"/>
                <w:lang w:eastAsia="zh-CN"/>
              </w:rPr>
            </w:pPr>
            <w:r>
              <w:rPr>
                <w:b/>
                <w:color w:val="0000FF"/>
                <w:sz w:val="28"/>
                <w:szCs w:val="18"/>
                <w:lang w:eastAsia="zh-CN"/>
              </w:rPr>
              <w:t>@all, please focus on the following version-2 as a compromise.</w:t>
            </w:r>
          </w:p>
          <w:p w14:paraId="05835DC5" w14:textId="77777777" w:rsidR="000B436A" w:rsidRDefault="000B436A">
            <w:pPr>
              <w:snapToGrid w:val="0"/>
              <w:spacing w:line="257" w:lineRule="auto"/>
              <w:jc w:val="both"/>
              <w:rPr>
                <w:color w:val="0000FF"/>
                <w:sz w:val="18"/>
                <w:szCs w:val="18"/>
                <w:lang w:eastAsia="zh-CN"/>
              </w:rPr>
            </w:pPr>
          </w:p>
          <w:p w14:paraId="1BB10BB6" w14:textId="77777777" w:rsidR="000B436A" w:rsidRDefault="005A3654">
            <w:pPr>
              <w:shd w:val="clear" w:color="auto" w:fill="FFFFFF"/>
              <w:rPr>
                <w:rFonts w:eastAsia="宋体"/>
                <w:color w:val="000000" w:themeColor="text1"/>
                <w:sz w:val="18"/>
                <w:szCs w:val="18"/>
                <w:highlight w:val="yellow"/>
              </w:rPr>
            </w:pPr>
            <w:r>
              <w:rPr>
                <w:rFonts w:eastAsia="宋体"/>
                <w:b/>
                <w:bCs/>
                <w:i/>
                <w:iCs/>
                <w:color w:val="000000" w:themeColor="text1"/>
                <w:sz w:val="18"/>
                <w:szCs w:val="18"/>
                <w:highlight w:val="yellow"/>
                <w:u w:val="single"/>
              </w:rPr>
              <w:t>Proposal 1.4 (version-2):</w:t>
            </w:r>
            <w:r>
              <w:rPr>
                <w:rFonts w:eastAsia="宋体"/>
                <w:bCs/>
                <w:iCs/>
                <w:color w:val="000000" w:themeColor="text1"/>
                <w:sz w:val="18"/>
                <w:szCs w:val="18"/>
                <w:highlight w:val="yellow"/>
              </w:rPr>
              <w:t xml:space="preserve"> </w:t>
            </w:r>
            <w:r>
              <w:rPr>
                <w:rFonts w:eastAsia="宋体"/>
                <w:color w:val="000000" w:themeColor="text1"/>
                <w:sz w:val="18"/>
                <w:szCs w:val="18"/>
                <w:highlight w:val="yellow"/>
              </w:rPr>
              <w:t>Regarding the triggering event determination for Event 2, Option-1 is supported:</w:t>
            </w:r>
          </w:p>
          <w:p w14:paraId="721B00FB" w14:textId="77777777" w:rsidR="000B436A" w:rsidRDefault="005A3654">
            <w:pPr>
              <w:pStyle w:val="ListParagraph"/>
              <w:numPr>
                <w:ilvl w:val="0"/>
                <w:numId w:val="11"/>
              </w:numPr>
              <w:shd w:val="clear" w:color="auto" w:fill="FFFFFF"/>
              <w:snapToGrid w:val="0"/>
              <w:spacing w:after="0" w:line="257" w:lineRule="auto"/>
              <w:ind w:left="950" w:hanging="475"/>
              <w:jc w:val="both"/>
              <w:rPr>
                <w:color w:val="000000" w:themeColor="text1"/>
                <w:sz w:val="18"/>
                <w:szCs w:val="18"/>
                <w:highlight w:val="yellow"/>
              </w:rPr>
            </w:pPr>
            <w:r>
              <w:rPr>
                <w:color w:val="000000" w:themeColor="text1"/>
                <w:sz w:val="18"/>
                <w:szCs w:val="18"/>
                <w:highlight w:val="yellow"/>
              </w:rPr>
              <w:t>Option-1: Introducing timer and counter for determining the triggering event</w:t>
            </w:r>
          </w:p>
          <w:p w14:paraId="1101A269" w14:textId="77777777" w:rsidR="000B436A" w:rsidRDefault="005A3654">
            <w:pPr>
              <w:pStyle w:val="ListParagraph"/>
              <w:numPr>
                <w:ilvl w:val="1"/>
                <w:numId w:val="11"/>
              </w:numPr>
              <w:shd w:val="clear" w:color="auto" w:fill="FFFFFF"/>
              <w:snapToGrid w:val="0"/>
              <w:spacing w:after="0" w:line="257" w:lineRule="auto"/>
              <w:jc w:val="both"/>
              <w:rPr>
                <w:sz w:val="18"/>
                <w:szCs w:val="18"/>
                <w:highlight w:val="yellow"/>
              </w:rPr>
            </w:pPr>
            <w:r>
              <w:rPr>
                <w:sz w:val="18"/>
                <w:szCs w:val="18"/>
                <w:highlight w:val="yellow"/>
              </w:rPr>
              <w:t>For instance, if, within a time window (e.g., by a timer), the number of Event-2 instance indication</w:t>
            </w:r>
            <w:r>
              <w:rPr>
                <w:color w:val="FF0000"/>
                <w:sz w:val="18"/>
                <w:szCs w:val="18"/>
                <w:highlight w:val="yellow"/>
              </w:rPr>
              <w:t xml:space="preserve">(s) for a same new beam </w:t>
            </w:r>
            <w:r>
              <w:rPr>
                <w:sz w:val="18"/>
                <w:szCs w:val="18"/>
                <w:highlight w:val="yellow"/>
              </w:rPr>
              <w:t xml:space="preserve">is greater than or equal to an </w:t>
            </w:r>
            <w:proofErr w:type="spellStart"/>
            <w:r>
              <w:rPr>
                <w:i/>
                <w:sz w:val="18"/>
                <w:szCs w:val="18"/>
                <w:highlight w:val="yellow"/>
              </w:rPr>
              <w:t>IndicationMaxCount</w:t>
            </w:r>
            <w:proofErr w:type="spellEnd"/>
            <w:r>
              <w:rPr>
                <w:sz w:val="18"/>
                <w:szCs w:val="18"/>
                <w:highlight w:val="yellow"/>
              </w:rPr>
              <w:t xml:space="preserve"> threshold, UE initiated beam report depending on Event-2 is initiated.</w:t>
            </w:r>
          </w:p>
          <w:p w14:paraId="06C04820" w14:textId="77777777" w:rsidR="000B436A" w:rsidRDefault="005A3654">
            <w:pPr>
              <w:pStyle w:val="ListParagraph"/>
              <w:numPr>
                <w:ilvl w:val="2"/>
                <w:numId w:val="11"/>
              </w:numPr>
              <w:shd w:val="clear" w:color="auto" w:fill="FFFFFF"/>
              <w:snapToGrid w:val="0"/>
              <w:spacing w:after="0" w:line="257" w:lineRule="auto"/>
              <w:jc w:val="both"/>
              <w:rPr>
                <w:sz w:val="18"/>
                <w:szCs w:val="18"/>
                <w:highlight w:val="yellow"/>
              </w:rPr>
            </w:pPr>
            <w:r>
              <w:rPr>
                <w:sz w:val="18"/>
                <w:szCs w:val="18"/>
                <w:highlight w:val="yellow"/>
              </w:rPr>
              <w:lastRenderedPageBreak/>
              <w:t xml:space="preserve">Note (for clarification): Event-2 instance indication </w:t>
            </w:r>
            <w:r>
              <w:rPr>
                <w:color w:val="FF0000"/>
                <w:sz w:val="18"/>
                <w:szCs w:val="18"/>
                <w:highlight w:val="yellow"/>
              </w:rPr>
              <w:t xml:space="preserve">for a new beam </w:t>
            </w:r>
            <w:r>
              <w:rPr>
                <w:sz w:val="18"/>
                <w:szCs w:val="18"/>
                <w:highlight w:val="yellow"/>
              </w:rPr>
              <w:t xml:space="preserve">is </w:t>
            </w:r>
            <w:r>
              <w:rPr>
                <w:color w:val="FF0000"/>
                <w:sz w:val="18"/>
                <w:szCs w:val="18"/>
                <w:highlight w:val="yellow"/>
              </w:rPr>
              <w:t xml:space="preserve">determined if the </w:t>
            </w:r>
            <w:r>
              <w:rPr>
                <w:sz w:val="18"/>
                <w:szCs w:val="18"/>
                <w:highlight w:val="yellow"/>
              </w:rPr>
              <w:t xml:space="preserve">L1-RSRP of </w:t>
            </w:r>
            <w:r>
              <w:rPr>
                <w:strike/>
                <w:color w:val="FF0000"/>
                <w:sz w:val="18"/>
                <w:szCs w:val="18"/>
                <w:highlight w:val="yellow"/>
              </w:rPr>
              <w:t>at least one</w:t>
            </w:r>
            <w:r>
              <w:rPr>
                <w:sz w:val="18"/>
                <w:szCs w:val="18"/>
                <w:highlight w:val="yellow"/>
              </w:rPr>
              <w:t xml:space="preserve"> </w:t>
            </w:r>
            <w:r>
              <w:rPr>
                <w:color w:val="FF0000"/>
                <w:sz w:val="18"/>
                <w:szCs w:val="18"/>
                <w:highlight w:val="yellow"/>
              </w:rPr>
              <w:t xml:space="preserve">the </w:t>
            </w:r>
            <w:r>
              <w:rPr>
                <w:sz w:val="18"/>
                <w:szCs w:val="18"/>
                <w:highlight w:val="yellow"/>
              </w:rPr>
              <w:t>new beam becomes a threshold value better than the current beam (e.g., by a counter)</w:t>
            </w:r>
          </w:p>
          <w:p w14:paraId="199BAD06" w14:textId="77777777" w:rsidR="000B436A" w:rsidRDefault="005A3654">
            <w:pPr>
              <w:pStyle w:val="ListParagraph"/>
              <w:numPr>
                <w:ilvl w:val="0"/>
                <w:numId w:val="11"/>
              </w:numPr>
              <w:shd w:val="clear" w:color="auto" w:fill="FFFFFF"/>
              <w:snapToGrid w:val="0"/>
              <w:spacing w:after="0" w:line="257" w:lineRule="auto"/>
              <w:ind w:left="950" w:hanging="475"/>
              <w:jc w:val="both"/>
              <w:rPr>
                <w:color w:val="000000" w:themeColor="text1"/>
                <w:sz w:val="18"/>
                <w:szCs w:val="18"/>
                <w:highlight w:val="yellow"/>
              </w:rPr>
            </w:pPr>
            <w:r>
              <w:rPr>
                <w:color w:val="000000" w:themeColor="text1"/>
                <w:sz w:val="18"/>
                <w:szCs w:val="18"/>
                <w:highlight w:val="yellow"/>
              </w:rPr>
              <w:t xml:space="preserve">Whether the above timer and counter can be enabled is subjective to UE capability.  </w:t>
            </w:r>
          </w:p>
          <w:p w14:paraId="044977E8" w14:textId="77777777" w:rsidR="000B436A" w:rsidRDefault="000B436A">
            <w:pPr>
              <w:snapToGrid w:val="0"/>
              <w:spacing w:line="257" w:lineRule="auto"/>
              <w:jc w:val="both"/>
              <w:rPr>
                <w:color w:val="0000FF"/>
                <w:sz w:val="18"/>
                <w:szCs w:val="18"/>
                <w:lang w:eastAsia="zh-CN"/>
              </w:rPr>
            </w:pPr>
          </w:p>
          <w:p w14:paraId="11899FA7" w14:textId="77777777" w:rsidR="000B436A" w:rsidRDefault="005A3654">
            <w:pPr>
              <w:snapToGrid w:val="0"/>
              <w:spacing w:line="257" w:lineRule="auto"/>
              <w:jc w:val="both"/>
              <w:rPr>
                <w:rFonts w:ascii="Times" w:eastAsia="Batang" w:hAnsi="Times"/>
                <w:b/>
                <w:color w:val="0000FF"/>
                <w:sz w:val="20"/>
                <w:szCs w:val="20"/>
                <w:highlight w:val="green"/>
                <w:lang w:eastAsia="en-US"/>
              </w:rPr>
            </w:pPr>
            <w:r>
              <w:rPr>
                <w:color w:val="0000FF"/>
                <w:sz w:val="18"/>
                <w:szCs w:val="18"/>
                <w:lang w:eastAsia="zh-CN"/>
              </w:rPr>
              <w:t xml:space="preserve">Supported by: </w:t>
            </w:r>
            <w:proofErr w:type="spellStart"/>
            <w:r>
              <w:rPr>
                <w:color w:val="0000FF"/>
                <w:sz w:val="18"/>
                <w:szCs w:val="18"/>
                <w:lang w:eastAsia="zh-CN"/>
              </w:rPr>
              <w:t>xiaomi</w:t>
            </w:r>
            <w:proofErr w:type="spellEnd"/>
            <w:r>
              <w:rPr>
                <w:color w:val="0000FF"/>
                <w:sz w:val="18"/>
                <w:szCs w:val="18"/>
                <w:lang w:eastAsia="zh-CN"/>
              </w:rPr>
              <w:t xml:space="preserve">, </w:t>
            </w:r>
            <w:r w:rsidRPr="00963A0C">
              <w:rPr>
                <w:strike/>
                <w:color w:val="FF0000"/>
                <w:sz w:val="18"/>
                <w:szCs w:val="18"/>
                <w:lang w:eastAsia="zh-CN"/>
              </w:rPr>
              <w:t>MediaTek</w:t>
            </w:r>
            <w:r>
              <w:rPr>
                <w:color w:val="0000FF"/>
                <w:sz w:val="18"/>
                <w:szCs w:val="18"/>
                <w:lang w:eastAsia="zh-CN"/>
              </w:rPr>
              <w:t>, Samsung(?)</w:t>
            </w:r>
            <w:r w:rsidR="00542DEE">
              <w:rPr>
                <w:color w:val="0000FF"/>
                <w:sz w:val="18"/>
                <w:szCs w:val="18"/>
                <w:lang w:eastAsia="zh-CN"/>
              </w:rPr>
              <w:t>, Intel, H3C, …</w:t>
            </w:r>
            <w:r>
              <w:rPr>
                <w:rFonts w:ascii="Times" w:eastAsia="Batang" w:hAnsi="Times"/>
                <w:b/>
                <w:color w:val="0000FF"/>
                <w:sz w:val="20"/>
                <w:szCs w:val="20"/>
                <w:highlight w:val="green"/>
                <w:lang w:eastAsia="en-US"/>
              </w:rPr>
              <w:t xml:space="preserve"> </w:t>
            </w:r>
          </w:p>
          <w:p w14:paraId="67BE8F20" w14:textId="77777777" w:rsidR="000B436A" w:rsidRDefault="000B436A">
            <w:pPr>
              <w:snapToGrid w:val="0"/>
              <w:jc w:val="both"/>
              <w:rPr>
                <w:rFonts w:ascii="Times" w:eastAsia="Batang" w:hAnsi="Times"/>
                <w:b/>
                <w:sz w:val="20"/>
                <w:szCs w:val="20"/>
                <w:highlight w:val="green"/>
                <w:lang w:eastAsia="en-US"/>
              </w:rPr>
            </w:pPr>
          </w:p>
        </w:tc>
      </w:tr>
    </w:tbl>
    <w:p w14:paraId="666765AF" w14:textId="77777777" w:rsidR="000B436A" w:rsidRDefault="005A3654">
      <w:pPr>
        <w:pStyle w:val="Caption"/>
        <w:spacing w:before="240"/>
        <w:jc w:val="center"/>
      </w:pPr>
      <w:r>
        <w:lastRenderedPageBreak/>
        <w:t>Table 1-2 Company input for Issue 1</w:t>
      </w:r>
    </w:p>
    <w:tbl>
      <w:tblPr>
        <w:tblStyle w:val="TableGrid"/>
        <w:tblW w:w="9926" w:type="dxa"/>
        <w:tblLook w:val="04A0" w:firstRow="1" w:lastRow="0" w:firstColumn="1" w:lastColumn="0" w:noHBand="0" w:noVBand="1"/>
      </w:tblPr>
      <w:tblGrid>
        <w:gridCol w:w="1150"/>
        <w:gridCol w:w="8776"/>
      </w:tblGrid>
      <w:tr w:rsidR="000B436A" w14:paraId="20A1B5CE" w14:textId="77777777">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B4C5FD" w14:textId="77777777" w:rsidR="000B436A" w:rsidRDefault="005A3654">
            <w:pPr>
              <w:snapToGrid w:val="0"/>
              <w:rPr>
                <w:rFonts w:eastAsia="宋体"/>
                <w:b/>
                <w:sz w:val="18"/>
                <w:szCs w:val="18"/>
                <w:lang w:eastAsia="en-US"/>
              </w:rPr>
            </w:pPr>
            <w:r>
              <w:rPr>
                <w:b/>
                <w:sz w:val="18"/>
                <w:szCs w:val="18"/>
                <w:lang w:eastAsia="zh-CN"/>
              </w:rPr>
              <w:t>Company</w:t>
            </w:r>
          </w:p>
        </w:tc>
        <w:tc>
          <w:tcPr>
            <w:tcW w:w="877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1C4576" w14:textId="77777777" w:rsidR="000B436A" w:rsidRDefault="005A3654">
            <w:pPr>
              <w:snapToGrid w:val="0"/>
              <w:rPr>
                <w:b/>
                <w:sz w:val="18"/>
                <w:szCs w:val="18"/>
                <w:lang w:eastAsia="zh-CN"/>
              </w:rPr>
            </w:pPr>
            <w:r>
              <w:rPr>
                <w:b/>
                <w:sz w:val="18"/>
                <w:szCs w:val="18"/>
                <w:lang w:eastAsia="zh-CN"/>
              </w:rPr>
              <w:t>Input</w:t>
            </w:r>
          </w:p>
        </w:tc>
      </w:tr>
      <w:tr w:rsidR="000B436A" w14:paraId="3BAA2F7D" w14:textId="77777777">
        <w:trPr>
          <w:trHeight w:val="215"/>
        </w:trPr>
        <w:tc>
          <w:tcPr>
            <w:tcW w:w="1150" w:type="dxa"/>
            <w:tcBorders>
              <w:top w:val="single" w:sz="4" w:space="0" w:color="auto"/>
              <w:left w:val="single" w:sz="4" w:space="0" w:color="auto"/>
              <w:bottom w:val="single" w:sz="4" w:space="0" w:color="auto"/>
              <w:right w:val="single" w:sz="4" w:space="0" w:color="auto"/>
            </w:tcBorders>
          </w:tcPr>
          <w:p w14:paraId="76C875ED" w14:textId="77777777"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776" w:type="dxa"/>
            <w:tcBorders>
              <w:top w:val="single" w:sz="4" w:space="0" w:color="auto"/>
              <w:left w:val="single" w:sz="4" w:space="0" w:color="auto"/>
              <w:bottom w:val="single" w:sz="4" w:space="0" w:color="auto"/>
              <w:right w:val="single" w:sz="4" w:space="0" w:color="auto"/>
            </w:tcBorders>
          </w:tcPr>
          <w:p w14:paraId="0360F9FD" w14:textId="77777777" w:rsidR="001C3190" w:rsidRPr="001C3190" w:rsidRDefault="001C3190" w:rsidP="0069485E">
            <w:pPr>
              <w:pStyle w:val="ListParagraph"/>
              <w:numPr>
                <w:ilvl w:val="0"/>
                <w:numId w:val="14"/>
              </w:numPr>
              <w:suppressAutoHyphens/>
              <w:overflowPunct w:val="0"/>
              <w:autoSpaceDE w:val="0"/>
              <w:autoSpaceDN w:val="0"/>
              <w:adjustRightInd w:val="0"/>
              <w:spacing w:after="0" w:line="240" w:lineRule="auto"/>
              <w:ind w:left="170" w:hanging="170"/>
              <w:contextualSpacing/>
              <w:jc w:val="both"/>
              <w:textAlignment w:val="baseline"/>
              <w:rPr>
                <w:color w:val="0000FF"/>
                <w:sz w:val="18"/>
                <w:szCs w:val="18"/>
              </w:rPr>
            </w:pPr>
            <w:r>
              <w:rPr>
                <w:rFonts w:eastAsia="PMingLiU"/>
                <w:color w:val="0000FF"/>
                <w:sz w:val="18"/>
                <w:szCs w:val="18"/>
                <w:lang w:eastAsia="zh-TW"/>
              </w:rPr>
              <w:t>For issue 1.1/2, please p</w:t>
            </w:r>
            <w:r w:rsidR="00542DEE">
              <w:rPr>
                <w:rFonts w:eastAsia="PMingLiU"/>
                <w:color w:val="0000FF"/>
                <w:sz w:val="18"/>
                <w:szCs w:val="18"/>
                <w:lang w:eastAsia="zh-TW"/>
              </w:rPr>
              <w:t xml:space="preserve">rovide new proposals </w:t>
            </w:r>
            <w:r w:rsidR="005A3654">
              <w:rPr>
                <w:rFonts w:eastAsia="PMingLiU"/>
                <w:color w:val="0000FF"/>
                <w:sz w:val="18"/>
                <w:szCs w:val="18"/>
                <w:lang w:eastAsia="zh-TW"/>
              </w:rPr>
              <w:t>per round#</w:t>
            </w:r>
            <w:r>
              <w:rPr>
                <w:rFonts w:eastAsia="PMingLiU"/>
                <w:color w:val="0000FF"/>
                <w:sz w:val="18"/>
                <w:szCs w:val="18"/>
                <w:lang w:eastAsia="zh-TW"/>
              </w:rPr>
              <w:t>1 agreement and companies’ inputs and then we need to stabilize the corresponding candidates by this Fukuoka meeting</w:t>
            </w:r>
            <w:r w:rsidR="005A3654">
              <w:rPr>
                <w:rFonts w:eastAsia="PMingLiU"/>
                <w:color w:val="0000FF"/>
                <w:sz w:val="18"/>
                <w:szCs w:val="18"/>
                <w:lang w:eastAsia="zh-TW"/>
              </w:rPr>
              <w:t>.</w:t>
            </w:r>
          </w:p>
          <w:p w14:paraId="3A63202C" w14:textId="77777777" w:rsidR="001C3190" w:rsidRPr="001C3190" w:rsidRDefault="001C3190" w:rsidP="0069485E">
            <w:pPr>
              <w:pStyle w:val="ListParagraph"/>
              <w:numPr>
                <w:ilvl w:val="0"/>
                <w:numId w:val="14"/>
              </w:numPr>
              <w:suppressAutoHyphens/>
              <w:overflowPunct w:val="0"/>
              <w:autoSpaceDE w:val="0"/>
              <w:autoSpaceDN w:val="0"/>
              <w:adjustRightInd w:val="0"/>
              <w:spacing w:after="0" w:line="240" w:lineRule="auto"/>
              <w:ind w:left="170" w:hanging="170"/>
              <w:contextualSpacing/>
              <w:jc w:val="both"/>
              <w:textAlignment w:val="baseline"/>
              <w:rPr>
                <w:color w:val="0000FF"/>
                <w:sz w:val="18"/>
                <w:szCs w:val="18"/>
              </w:rPr>
            </w:pPr>
            <w:r>
              <w:rPr>
                <w:rFonts w:eastAsia="PMingLiU"/>
                <w:color w:val="0000FF"/>
                <w:sz w:val="18"/>
                <w:szCs w:val="18"/>
                <w:lang w:eastAsia="zh-TW"/>
              </w:rPr>
              <w:t>For issue 1.3, we do need to remove some unpopular events, and please work together. Otherwise,</w:t>
            </w:r>
            <w:r w:rsidR="0069485E">
              <w:rPr>
                <w:rFonts w:eastAsia="PMingLiU"/>
                <w:color w:val="0000FF"/>
                <w:sz w:val="18"/>
                <w:szCs w:val="18"/>
                <w:lang w:eastAsia="zh-TW"/>
              </w:rPr>
              <w:t xml:space="preserve"> I can NOT imagine</w:t>
            </w:r>
            <w:r w:rsidR="00B345B9">
              <w:rPr>
                <w:rFonts w:eastAsia="PMingLiU"/>
                <w:color w:val="0000FF"/>
                <w:sz w:val="18"/>
                <w:szCs w:val="18"/>
                <w:lang w:eastAsia="zh-TW"/>
              </w:rPr>
              <w:t xml:space="preserve"> any of outcome in RAN1 August meeting. </w:t>
            </w:r>
            <w:r w:rsidR="0069485E">
              <w:rPr>
                <w:rFonts w:eastAsia="PMingLiU"/>
                <w:color w:val="0000FF"/>
                <w:sz w:val="18"/>
                <w:szCs w:val="18"/>
                <w:lang w:eastAsia="zh-TW"/>
              </w:rPr>
              <w:t xml:space="preserve">  </w:t>
            </w:r>
            <w:r w:rsidR="005A3654">
              <w:rPr>
                <w:rFonts w:eastAsia="PMingLiU"/>
                <w:color w:val="0000FF"/>
                <w:sz w:val="18"/>
                <w:szCs w:val="18"/>
                <w:lang w:eastAsia="zh-TW"/>
              </w:rPr>
              <w:t xml:space="preserve"> </w:t>
            </w:r>
          </w:p>
          <w:p w14:paraId="07D619D8" w14:textId="77777777" w:rsidR="000B436A" w:rsidRDefault="001C3190" w:rsidP="0069485E">
            <w:pPr>
              <w:pStyle w:val="ListParagraph"/>
              <w:numPr>
                <w:ilvl w:val="0"/>
                <w:numId w:val="14"/>
              </w:numPr>
              <w:suppressAutoHyphens/>
              <w:overflowPunct w:val="0"/>
              <w:autoSpaceDE w:val="0"/>
              <w:autoSpaceDN w:val="0"/>
              <w:adjustRightInd w:val="0"/>
              <w:spacing w:after="0" w:line="240" w:lineRule="auto"/>
              <w:ind w:left="170" w:hanging="170"/>
              <w:contextualSpacing/>
              <w:jc w:val="both"/>
              <w:textAlignment w:val="baseline"/>
              <w:rPr>
                <w:color w:val="0000FF"/>
                <w:sz w:val="18"/>
                <w:szCs w:val="18"/>
              </w:rPr>
            </w:pPr>
            <w:r>
              <w:rPr>
                <w:rFonts w:eastAsia="PMingLiU"/>
                <w:color w:val="0000FF"/>
                <w:sz w:val="18"/>
                <w:szCs w:val="18"/>
                <w:lang w:eastAsia="zh-TW"/>
              </w:rPr>
              <w:t>For issue 1.4, p</w:t>
            </w:r>
            <w:r w:rsidR="005A3654">
              <w:rPr>
                <w:rFonts w:eastAsia="PMingLiU"/>
                <w:color w:val="0000FF"/>
                <w:sz w:val="18"/>
                <w:szCs w:val="18"/>
                <w:lang w:eastAsia="zh-TW"/>
              </w:rPr>
              <w:t xml:space="preserve">lease review the option-4 in proposal 1.4 (version-1). </w:t>
            </w:r>
          </w:p>
        </w:tc>
      </w:tr>
      <w:tr w:rsidR="000B436A" w14:paraId="585EC571" w14:textId="77777777">
        <w:trPr>
          <w:trHeight w:val="215"/>
        </w:trPr>
        <w:tc>
          <w:tcPr>
            <w:tcW w:w="1150" w:type="dxa"/>
          </w:tcPr>
          <w:p w14:paraId="0AEC94D9" w14:textId="4F475C51" w:rsidR="000B436A" w:rsidRPr="002C1F74" w:rsidRDefault="002C1F74">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w:t>
            </w:r>
            <w:r>
              <w:rPr>
                <w:rFonts w:eastAsia="PMingLiU"/>
                <w:color w:val="000000" w:themeColor="text1"/>
                <w:sz w:val="18"/>
                <w:szCs w:val="18"/>
                <w:lang w:eastAsia="zh-TW"/>
              </w:rPr>
              <w:t>diaTek</w:t>
            </w:r>
          </w:p>
        </w:tc>
        <w:tc>
          <w:tcPr>
            <w:tcW w:w="8776" w:type="dxa"/>
          </w:tcPr>
          <w:p w14:paraId="6217714B" w14:textId="3E5B330D" w:rsidR="000B436A" w:rsidRDefault="002C1F74">
            <w:pPr>
              <w:snapToGrid w:val="0"/>
              <w:rPr>
                <w:rFonts w:eastAsia="PMingLiU"/>
                <w:b/>
                <w:bCs/>
                <w:color w:val="000000" w:themeColor="text1"/>
                <w:sz w:val="18"/>
                <w:szCs w:val="18"/>
                <w:lang w:eastAsia="zh-TW"/>
              </w:rPr>
            </w:pPr>
            <w:bookmarkStart w:id="7" w:name="OLE_LINK9"/>
            <w:r>
              <w:rPr>
                <w:rFonts w:eastAsia="PMingLiU" w:hint="eastAsia"/>
                <w:b/>
                <w:bCs/>
                <w:color w:val="000000" w:themeColor="text1"/>
                <w:sz w:val="18"/>
                <w:szCs w:val="18"/>
                <w:lang w:eastAsia="zh-TW"/>
              </w:rPr>
              <w:t>I</w:t>
            </w:r>
            <w:r>
              <w:rPr>
                <w:rFonts w:eastAsia="PMingLiU"/>
                <w:b/>
                <w:bCs/>
                <w:color w:val="000000" w:themeColor="text1"/>
                <w:sz w:val="18"/>
                <w:szCs w:val="18"/>
                <w:lang w:eastAsia="zh-TW"/>
              </w:rPr>
              <w:t>ssue 1.2</w:t>
            </w:r>
            <w:r>
              <w:rPr>
                <w:rFonts w:eastAsia="PMingLiU" w:hint="eastAsia"/>
                <w:b/>
                <w:bCs/>
                <w:color w:val="000000" w:themeColor="text1"/>
                <w:sz w:val="18"/>
                <w:szCs w:val="18"/>
                <w:lang w:eastAsia="zh-TW"/>
              </w:rPr>
              <w:t xml:space="preserve">: </w:t>
            </w:r>
          </w:p>
          <w:bookmarkEnd w:id="7"/>
          <w:p w14:paraId="30D23A2F" w14:textId="1F131900" w:rsidR="002C1F74" w:rsidRDefault="002C1F74" w:rsidP="009B2C88">
            <w:pPr>
              <w:snapToGrid w:val="0"/>
              <w:jc w:val="both"/>
              <w:rPr>
                <w:rFonts w:eastAsia="Malgun Gothic"/>
                <w:sz w:val="18"/>
                <w:szCs w:val="18"/>
                <w:lang w:eastAsia="zh-CN"/>
              </w:rPr>
            </w:pPr>
            <w:r w:rsidRPr="002C1F74">
              <w:rPr>
                <w:rFonts w:eastAsia="Malgun Gothic" w:hint="eastAsia"/>
                <w:sz w:val="18"/>
                <w:szCs w:val="18"/>
                <w:lang w:eastAsia="zh-CN"/>
              </w:rPr>
              <w:t>T</w:t>
            </w:r>
            <w:r w:rsidRPr="002C1F74">
              <w:rPr>
                <w:rFonts w:eastAsia="Malgun Gothic"/>
                <w:sz w:val="18"/>
                <w:szCs w:val="18"/>
                <w:lang w:eastAsia="zh-CN"/>
              </w:rPr>
              <w:t>o our understanding</w:t>
            </w:r>
            <w:r>
              <w:rPr>
                <w:rFonts w:eastAsia="Malgun Gothic"/>
                <w:sz w:val="18"/>
                <w:szCs w:val="18"/>
                <w:lang w:eastAsia="zh-CN"/>
              </w:rPr>
              <w:t xml:space="preserve"> on Proposal 1.2B, Option-1 reuses the legacy CSI measurement and reporting configuration, which is our first preference</w:t>
            </w:r>
            <w:r w:rsidR="008C0B1B">
              <w:rPr>
                <w:rFonts w:eastAsia="Malgun Gothic"/>
                <w:sz w:val="18"/>
                <w:szCs w:val="18"/>
                <w:lang w:eastAsia="zh-CN"/>
              </w:rPr>
              <w:t xml:space="preserve"> to have one RS resource set only, no matter which TCI state is indicated as the serving beam</w:t>
            </w:r>
            <w:r>
              <w:rPr>
                <w:rFonts w:eastAsia="Malgun Gothic"/>
                <w:sz w:val="18"/>
                <w:szCs w:val="18"/>
                <w:lang w:eastAsia="zh-CN"/>
              </w:rPr>
              <w:t>.</w:t>
            </w:r>
            <w:r w:rsidR="008C0B1B">
              <w:rPr>
                <w:rFonts w:eastAsia="Malgun Gothic"/>
                <w:sz w:val="18"/>
                <w:szCs w:val="18"/>
                <w:lang w:eastAsia="zh-CN"/>
              </w:rPr>
              <w:t xml:space="preserve"> </w:t>
            </w:r>
            <w:r w:rsidR="009B2C88">
              <w:rPr>
                <w:rFonts w:eastAsia="Malgun Gothic"/>
                <w:sz w:val="18"/>
                <w:szCs w:val="18"/>
                <w:lang w:eastAsia="zh-CN"/>
              </w:rPr>
              <w:t>F</w:t>
            </w:r>
            <w:r w:rsidR="008C0B1B">
              <w:rPr>
                <w:rFonts w:eastAsia="Malgun Gothic"/>
                <w:sz w:val="18"/>
                <w:szCs w:val="18"/>
                <w:lang w:eastAsia="zh-CN"/>
              </w:rPr>
              <w:t xml:space="preserve">urther supporting MAC-CE to update the RS in the RS resource set for option-1 is unnecessary. Moreover, any mechanism </w:t>
            </w:r>
            <w:r w:rsidR="009B2C88">
              <w:rPr>
                <w:rFonts w:eastAsia="Malgun Gothic"/>
                <w:sz w:val="18"/>
                <w:szCs w:val="18"/>
                <w:lang w:eastAsia="zh-CN"/>
              </w:rPr>
              <w:t>for</w:t>
            </w:r>
            <w:r w:rsidR="008C0B1B">
              <w:rPr>
                <w:rFonts w:eastAsia="Malgun Gothic"/>
                <w:sz w:val="18"/>
                <w:szCs w:val="18"/>
                <w:lang w:eastAsia="zh-CN"/>
              </w:rPr>
              <w:t xml:space="preserve"> </w:t>
            </w:r>
            <w:r w:rsidR="009B2C88">
              <w:rPr>
                <w:rFonts w:eastAsia="Malgun Gothic"/>
                <w:sz w:val="18"/>
                <w:szCs w:val="18"/>
                <w:lang w:eastAsia="zh-CN"/>
              </w:rPr>
              <w:t>resource set selection</w:t>
            </w:r>
            <w:r w:rsidR="008C0B1B">
              <w:rPr>
                <w:rFonts w:eastAsia="Malgun Gothic"/>
                <w:sz w:val="18"/>
                <w:szCs w:val="18"/>
                <w:lang w:eastAsia="zh-CN"/>
              </w:rPr>
              <w:t>, e.g.., Option-2 and Option-</w:t>
            </w:r>
            <w:r w:rsidR="009B2C88">
              <w:rPr>
                <w:rFonts w:eastAsia="Malgun Gothic"/>
                <w:sz w:val="18"/>
                <w:szCs w:val="18"/>
                <w:lang w:eastAsia="zh-CN"/>
              </w:rPr>
              <w:t>3 is not need, but we are fine with listing all the possible options at the current stage</w:t>
            </w:r>
            <w:r w:rsidR="008C0B1B">
              <w:rPr>
                <w:rFonts w:eastAsia="Malgun Gothic"/>
                <w:sz w:val="18"/>
                <w:szCs w:val="18"/>
                <w:lang w:eastAsia="zh-CN"/>
              </w:rPr>
              <w:t xml:space="preserve">. </w:t>
            </w:r>
          </w:p>
          <w:p w14:paraId="7BE67244" w14:textId="499211EF" w:rsidR="009B2C88" w:rsidRPr="009B2C88" w:rsidRDefault="009B2C88" w:rsidP="009B2C88">
            <w:pPr>
              <w:snapToGrid w:val="0"/>
              <w:jc w:val="both"/>
              <w:rPr>
                <w:rFonts w:eastAsia="PMingLiU"/>
                <w:sz w:val="18"/>
                <w:szCs w:val="18"/>
                <w:lang w:eastAsia="zh-TW"/>
              </w:rPr>
            </w:pPr>
            <w:r>
              <w:rPr>
                <w:rFonts w:eastAsia="PMingLiU" w:hint="eastAsia"/>
                <w:sz w:val="18"/>
                <w:szCs w:val="18"/>
                <w:lang w:eastAsia="zh-TW"/>
              </w:rPr>
              <w:t>I</w:t>
            </w:r>
            <w:r>
              <w:rPr>
                <w:rFonts w:eastAsia="PMingLiU"/>
                <w:sz w:val="18"/>
                <w:szCs w:val="18"/>
                <w:lang w:eastAsia="zh-TW"/>
              </w:rPr>
              <w:t>n addition, we raise</w:t>
            </w:r>
            <w:r w:rsidR="00B6571D">
              <w:rPr>
                <w:rFonts w:eastAsia="PMingLiU"/>
                <w:sz w:val="18"/>
                <w:szCs w:val="18"/>
                <w:lang w:eastAsia="zh-TW"/>
              </w:rPr>
              <w:t>d</w:t>
            </w:r>
            <w:r>
              <w:rPr>
                <w:rFonts w:eastAsia="PMingLiU"/>
                <w:sz w:val="18"/>
                <w:szCs w:val="18"/>
                <w:lang w:eastAsia="zh-TW"/>
              </w:rPr>
              <w:t xml:space="preserve"> the concern for Option-3a during online session, because the RS(s) for new beam may not correspond to the configured TCI state(s) which can be used as the indicated TCI state. </w:t>
            </w:r>
            <w:r w:rsidRPr="009B2C88">
              <w:rPr>
                <w:rFonts w:eastAsia="PMingLiU"/>
                <w:sz w:val="18"/>
                <w:szCs w:val="18"/>
                <w:lang w:eastAsia="zh-TW"/>
              </w:rPr>
              <w:t>This issue needs to be taken seriously</w:t>
            </w:r>
            <w:r>
              <w:rPr>
                <w:rFonts w:eastAsia="PMingLiU"/>
                <w:sz w:val="18"/>
                <w:szCs w:val="18"/>
                <w:lang w:eastAsia="zh-TW"/>
              </w:rPr>
              <w:t xml:space="preserve">, and it cannot just rely on NW smart configuration. Hence, as we commented </w:t>
            </w:r>
            <w:bookmarkStart w:id="8" w:name="OLE_LINK8"/>
            <w:r w:rsidR="00B6571D">
              <w:rPr>
                <w:rFonts w:eastAsia="PMingLiU"/>
                <w:sz w:val="18"/>
                <w:szCs w:val="18"/>
                <w:lang w:eastAsia="zh-TW"/>
              </w:rPr>
              <w:t>previously</w:t>
            </w:r>
            <w:bookmarkEnd w:id="8"/>
            <w:r>
              <w:rPr>
                <w:rFonts w:eastAsia="PMingLiU"/>
                <w:sz w:val="18"/>
                <w:szCs w:val="18"/>
                <w:lang w:eastAsia="zh-TW"/>
              </w:rPr>
              <w:t xml:space="preserve">, a restriction to ensure each RS for new beam </w:t>
            </w:r>
            <w:r w:rsidR="00B6571D">
              <w:rPr>
                <w:rFonts w:eastAsia="PMingLiU"/>
                <w:sz w:val="18"/>
                <w:szCs w:val="18"/>
                <w:lang w:eastAsia="zh-TW"/>
              </w:rPr>
              <w:t>must</w:t>
            </w:r>
            <w:r>
              <w:rPr>
                <w:rFonts w:eastAsia="PMingLiU"/>
                <w:sz w:val="18"/>
                <w:szCs w:val="18"/>
                <w:lang w:eastAsia="zh-TW"/>
              </w:rPr>
              <w:t xml:space="preserve"> be associated with a </w:t>
            </w:r>
            <w:bookmarkStart w:id="9" w:name="OLE_LINK5"/>
            <w:r>
              <w:rPr>
                <w:rFonts w:eastAsia="PMingLiU"/>
                <w:sz w:val="18"/>
                <w:szCs w:val="18"/>
                <w:lang w:eastAsia="zh-TW"/>
              </w:rPr>
              <w:t xml:space="preserve">configured </w:t>
            </w:r>
            <w:bookmarkEnd w:id="9"/>
            <w:r>
              <w:rPr>
                <w:rFonts w:eastAsia="PMingLiU"/>
                <w:sz w:val="18"/>
                <w:szCs w:val="18"/>
                <w:lang w:eastAsia="zh-TW"/>
              </w:rPr>
              <w:t xml:space="preserve">TCI state should be considered. Regardless of which options are selected for </w:t>
            </w:r>
            <w:r w:rsidRPr="009B2C88">
              <w:rPr>
                <w:rFonts w:eastAsia="PMingLiU"/>
                <w:sz w:val="18"/>
                <w:szCs w:val="18"/>
                <w:lang w:eastAsia="zh-TW"/>
              </w:rPr>
              <w:t>explicit RS configuration</w:t>
            </w:r>
            <w:r>
              <w:rPr>
                <w:rFonts w:eastAsia="PMingLiU" w:hint="eastAsia"/>
                <w:sz w:val="18"/>
                <w:szCs w:val="18"/>
                <w:lang w:eastAsia="zh-TW"/>
              </w:rPr>
              <w:t>,</w:t>
            </w:r>
            <w:r>
              <w:rPr>
                <w:rFonts w:eastAsia="PMingLiU"/>
                <w:sz w:val="18"/>
                <w:szCs w:val="18"/>
                <w:lang w:eastAsia="zh-TW"/>
              </w:rPr>
              <w:t xml:space="preserve"> this restriction should be applied</w:t>
            </w:r>
            <w:r w:rsidR="00B6571D">
              <w:rPr>
                <w:rFonts w:eastAsia="PMingLiU"/>
                <w:sz w:val="18"/>
                <w:szCs w:val="18"/>
                <w:lang w:eastAsia="zh-TW"/>
              </w:rPr>
              <w:t>, and it cannot be caught as a note (with spec impact)</w:t>
            </w:r>
            <w:r>
              <w:rPr>
                <w:rFonts w:eastAsia="PMingLiU"/>
                <w:sz w:val="18"/>
                <w:szCs w:val="18"/>
                <w:lang w:eastAsia="zh-TW"/>
              </w:rPr>
              <w:t>. Hence, we suggest the following update:</w:t>
            </w:r>
          </w:p>
          <w:p w14:paraId="2B98A8EE" w14:textId="77777777" w:rsidR="002C1F74" w:rsidRDefault="002C1F74">
            <w:pPr>
              <w:snapToGrid w:val="0"/>
              <w:rPr>
                <w:rFonts w:eastAsia="PMingLiU"/>
                <w:b/>
                <w:bCs/>
                <w:color w:val="000000" w:themeColor="text1"/>
                <w:sz w:val="18"/>
                <w:szCs w:val="18"/>
                <w:lang w:eastAsia="zh-TW"/>
              </w:rPr>
            </w:pPr>
          </w:p>
          <w:p w14:paraId="397EF5CF" w14:textId="77777777" w:rsidR="002C1F74" w:rsidRPr="00B6571D" w:rsidRDefault="002C1F74" w:rsidP="002C1F74">
            <w:pPr>
              <w:shd w:val="clear" w:color="auto" w:fill="FFFFFF"/>
              <w:snapToGrid w:val="0"/>
              <w:jc w:val="both"/>
              <w:rPr>
                <w:rFonts w:eastAsia="宋体"/>
                <w:sz w:val="18"/>
                <w:szCs w:val="18"/>
              </w:rPr>
            </w:pPr>
            <w:r>
              <w:rPr>
                <w:rFonts w:eastAsia="宋体"/>
                <w:b/>
                <w:bCs/>
                <w:i/>
                <w:iCs/>
                <w:color w:val="000000"/>
                <w:sz w:val="18"/>
                <w:szCs w:val="18"/>
                <w:highlight w:val="yellow"/>
                <w:u w:val="single"/>
              </w:rPr>
              <w:t>Proposal 1.2B</w:t>
            </w:r>
            <w:r w:rsidRPr="00B6571D">
              <w:rPr>
                <w:rFonts w:eastAsia="宋体"/>
                <w:b/>
                <w:bCs/>
                <w:i/>
                <w:iCs/>
                <w:color w:val="000000"/>
                <w:sz w:val="18"/>
                <w:szCs w:val="18"/>
                <w:u w:val="single"/>
              </w:rPr>
              <w:t>:</w:t>
            </w:r>
            <w:r w:rsidRPr="00B6571D">
              <w:rPr>
                <w:rFonts w:eastAsia="宋体"/>
                <w:bCs/>
                <w:iCs/>
                <w:color w:val="000000"/>
                <w:sz w:val="18"/>
                <w:szCs w:val="18"/>
              </w:rPr>
              <w:t xml:space="preserve"> </w:t>
            </w:r>
            <w:r w:rsidRPr="00B6571D">
              <w:rPr>
                <w:rFonts w:eastAsia="宋体"/>
                <w:sz w:val="18"/>
                <w:szCs w:val="18"/>
              </w:rPr>
              <w:t xml:space="preserve">Regarding </w:t>
            </w:r>
            <w:bookmarkStart w:id="10" w:name="OLE_LINK7"/>
            <w:bookmarkStart w:id="11" w:name="OLE_LINK6"/>
            <w:r w:rsidRPr="00B6571D">
              <w:rPr>
                <w:rFonts w:eastAsia="宋体"/>
                <w:sz w:val="18"/>
                <w:szCs w:val="18"/>
              </w:rPr>
              <w:t xml:space="preserve">explicit RS configuration </w:t>
            </w:r>
            <w:bookmarkEnd w:id="10"/>
            <w:r w:rsidRPr="00B6571D">
              <w:rPr>
                <w:rFonts w:eastAsia="宋体"/>
                <w:sz w:val="18"/>
                <w:szCs w:val="18"/>
              </w:rPr>
              <w:t>for new beam measurement f</w:t>
            </w:r>
            <w:bookmarkEnd w:id="11"/>
            <w:r w:rsidRPr="00B6571D">
              <w:rPr>
                <w:rFonts w:eastAsia="宋体"/>
                <w:sz w:val="18"/>
                <w:szCs w:val="18"/>
              </w:rPr>
              <w:t>or Event 2, down-select the following options in the RAN1#118:</w:t>
            </w:r>
          </w:p>
          <w:p w14:paraId="56A8CBCE" w14:textId="77777777" w:rsidR="002C1F74" w:rsidRPr="00B6571D" w:rsidRDefault="002C1F74" w:rsidP="00B6571D">
            <w:pPr>
              <w:numPr>
                <w:ilvl w:val="0"/>
                <w:numId w:val="21"/>
              </w:numPr>
              <w:shd w:val="clear" w:color="auto" w:fill="FFFFFF"/>
              <w:snapToGrid w:val="0"/>
              <w:jc w:val="both"/>
              <w:rPr>
                <w:rFonts w:eastAsia="宋体"/>
                <w:sz w:val="18"/>
                <w:szCs w:val="18"/>
              </w:rPr>
            </w:pPr>
            <w:r w:rsidRPr="00B6571D">
              <w:rPr>
                <w:rFonts w:eastAsia="宋体"/>
                <w:sz w:val="18"/>
                <w:szCs w:val="18"/>
              </w:rPr>
              <w:t xml:space="preserve">Option-1: The RS(s) for new beam(s) are explicitly configured in one RS resource set for channel measurement in a </w:t>
            </w:r>
            <w:r w:rsidRPr="00B6571D">
              <w:rPr>
                <w:rFonts w:eastAsia="宋体"/>
                <w:i/>
                <w:sz w:val="18"/>
                <w:szCs w:val="18"/>
              </w:rPr>
              <w:t>CSI-</w:t>
            </w:r>
            <w:proofErr w:type="spellStart"/>
            <w:r w:rsidRPr="00B6571D">
              <w:rPr>
                <w:rFonts w:eastAsia="宋体"/>
                <w:i/>
                <w:sz w:val="18"/>
                <w:szCs w:val="18"/>
              </w:rPr>
              <w:t>ResourceConfig</w:t>
            </w:r>
            <w:proofErr w:type="spellEnd"/>
            <w:r w:rsidRPr="00B6571D">
              <w:rPr>
                <w:rFonts w:eastAsia="宋体"/>
                <w:sz w:val="18"/>
                <w:szCs w:val="18"/>
              </w:rPr>
              <w:t xml:space="preserve"> associated with an CSI reporting configuration CSI-</w:t>
            </w:r>
            <w:proofErr w:type="spellStart"/>
            <w:r w:rsidRPr="00B6571D">
              <w:rPr>
                <w:rFonts w:eastAsia="宋体"/>
                <w:sz w:val="18"/>
                <w:szCs w:val="18"/>
              </w:rPr>
              <w:t>ReportConfig</w:t>
            </w:r>
            <w:proofErr w:type="spellEnd"/>
            <w:r w:rsidRPr="00B6571D">
              <w:rPr>
                <w:rFonts w:eastAsia="宋体"/>
                <w:sz w:val="18"/>
                <w:szCs w:val="18"/>
              </w:rPr>
              <w:t>;</w:t>
            </w:r>
          </w:p>
          <w:p w14:paraId="249F943A" w14:textId="77777777" w:rsidR="002C1F74" w:rsidRPr="00B6571D" w:rsidRDefault="002C1F74" w:rsidP="00B6571D">
            <w:pPr>
              <w:numPr>
                <w:ilvl w:val="1"/>
                <w:numId w:val="21"/>
              </w:numPr>
              <w:shd w:val="clear" w:color="auto" w:fill="FFFFFF"/>
              <w:snapToGrid w:val="0"/>
              <w:jc w:val="both"/>
              <w:rPr>
                <w:rFonts w:eastAsia="宋体"/>
                <w:sz w:val="18"/>
                <w:szCs w:val="18"/>
              </w:rPr>
            </w:pPr>
            <w:r w:rsidRPr="00B6571D">
              <w:rPr>
                <w:rFonts w:eastAsia="宋体"/>
                <w:sz w:val="18"/>
                <w:szCs w:val="18"/>
              </w:rPr>
              <w:t xml:space="preserve">FFS: The RS in the RS resource set can be updated by MAC-CE. </w:t>
            </w:r>
          </w:p>
          <w:p w14:paraId="020DAFFF" w14:textId="77777777" w:rsidR="008C0B1B" w:rsidRPr="00B6571D" w:rsidRDefault="008C0B1B" w:rsidP="00B6571D">
            <w:pPr>
              <w:numPr>
                <w:ilvl w:val="0"/>
                <w:numId w:val="21"/>
              </w:numPr>
              <w:shd w:val="clear" w:color="auto" w:fill="FFFFFF"/>
              <w:snapToGrid w:val="0"/>
              <w:jc w:val="both"/>
              <w:rPr>
                <w:rFonts w:eastAsia="宋体" w:cs="Times New Roman"/>
                <w:sz w:val="18"/>
                <w:szCs w:val="18"/>
              </w:rPr>
            </w:pPr>
            <w:r w:rsidRPr="00B6571D">
              <w:rPr>
                <w:rFonts w:eastAsia="宋体"/>
                <w:sz w:val="18"/>
                <w:szCs w:val="18"/>
              </w:rPr>
              <w:t>Option-2: A list of RS resource set(s) for new beam measurement can be configured by RRC, and one of set(s) can be explicitly activated for new beam measurement by MAC-CE.</w:t>
            </w:r>
          </w:p>
          <w:p w14:paraId="1B5C7F40" w14:textId="77777777" w:rsidR="00B6571D" w:rsidRPr="00B6571D" w:rsidRDefault="008C0B1B" w:rsidP="00B6571D">
            <w:pPr>
              <w:numPr>
                <w:ilvl w:val="0"/>
                <w:numId w:val="21"/>
              </w:numPr>
              <w:shd w:val="clear" w:color="auto" w:fill="FFFFFF"/>
              <w:snapToGrid w:val="0"/>
              <w:jc w:val="both"/>
              <w:rPr>
                <w:rFonts w:eastAsia="宋体" w:cs="Times New Roman"/>
                <w:sz w:val="18"/>
                <w:szCs w:val="18"/>
                <w:highlight w:val="yellow"/>
              </w:rPr>
            </w:pPr>
            <w:r w:rsidRPr="00B6571D">
              <w:rPr>
                <w:rFonts w:eastAsia="宋体"/>
                <w:sz w:val="18"/>
                <w:szCs w:val="18"/>
              </w:rPr>
              <w:t>Option-3: A list of RS resource set(s) for new beam measurement can be configured and be associated with a TCI state by RRC, and one of set(s) can be explicitly selected for new beam measurement by indicated TCI state</w:t>
            </w:r>
          </w:p>
          <w:p w14:paraId="4BD92585" w14:textId="4C5F0D23" w:rsidR="00B6571D" w:rsidRDefault="00B6571D" w:rsidP="00B6571D">
            <w:pPr>
              <w:pStyle w:val="ListParagraph"/>
              <w:numPr>
                <w:ilvl w:val="0"/>
                <w:numId w:val="21"/>
              </w:numPr>
              <w:rPr>
                <w:sz w:val="18"/>
                <w:szCs w:val="18"/>
                <w:lang w:eastAsia="ko-KR"/>
              </w:rPr>
            </w:pPr>
            <w:r>
              <w:rPr>
                <w:color w:val="FF0000"/>
                <w:sz w:val="18"/>
                <w:szCs w:val="18"/>
                <w:lang w:eastAsia="ko-KR"/>
              </w:rPr>
              <w:t>Each</w:t>
            </w:r>
            <w:r w:rsidRPr="00B6571D">
              <w:rPr>
                <w:color w:val="FF0000"/>
                <w:sz w:val="18"/>
                <w:szCs w:val="18"/>
                <w:lang w:eastAsia="ko-KR"/>
              </w:rPr>
              <w:t xml:space="preserve"> RS for new beam</w:t>
            </w:r>
            <w:r>
              <w:rPr>
                <w:color w:val="FF0000"/>
                <w:sz w:val="18"/>
                <w:szCs w:val="18"/>
                <w:lang w:eastAsia="ko-KR"/>
              </w:rPr>
              <w:t xml:space="preserve"> measurement</w:t>
            </w:r>
            <w:r w:rsidRPr="00B6571D">
              <w:rPr>
                <w:color w:val="FF0000"/>
                <w:sz w:val="18"/>
                <w:szCs w:val="18"/>
                <w:lang w:eastAsia="ko-KR"/>
              </w:rPr>
              <w:t xml:space="preserve"> should be associated with</w:t>
            </w:r>
            <w:r>
              <w:rPr>
                <w:color w:val="FF0000"/>
                <w:sz w:val="18"/>
                <w:szCs w:val="18"/>
                <w:lang w:eastAsia="ko-KR"/>
              </w:rPr>
              <w:t xml:space="preserve"> a</w:t>
            </w:r>
            <w:r w:rsidRPr="00B6571D">
              <w:rPr>
                <w:color w:val="FF0000"/>
                <w:sz w:val="18"/>
                <w:szCs w:val="18"/>
                <w:lang w:eastAsia="ko-KR"/>
              </w:rPr>
              <w:t xml:space="preserve"> configured in joint/DL TCI state which can be used as the indicated TCI state</w:t>
            </w:r>
          </w:p>
          <w:p w14:paraId="49152CA8" w14:textId="1E6FE5F0" w:rsidR="00C622A1" w:rsidRDefault="00C622A1" w:rsidP="00C622A1">
            <w:pPr>
              <w:tabs>
                <w:tab w:val="left" w:pos="0"/>
              </w:tabs>
              <w:rPr>
                <w:sz w:val="18"/>
                <w:szCs w:val="18"/>
              </w:rPr>
            </w:pPr>
          </w:p>
          <w:p w14:paraId="45D4F451" w14:textId="0F4AB5EB" w:rsidR="00C622A1" w:rsidRPr="00C622A1" w:rsidRDefault="00C622A1" w:rsidP="00C622A1">
            <w:pPr>
              <w:tabs>
                <w:tab w:val="left" w:pos="0"/>
              </w:tabs>
              <w:rPr>
                <w:rFonts w:eastAsia="Malgun Gothic"/>
                <w:color w:val="0033CC"/>
                <w:sz w:val="18"/>
                <w:szCs w:val="18"/>
                <w:lang w:eastAsia="zh-CN"/>
              </w:rPr>
            </w:pPr>
            <w:r w:rsidRPr="00C622A1">
              <w:rPr>
                <w:color w:val="0033CC"/>
                <w:sz w:val="18"/>
                <w:szCs w:val="18"/>
              </w:rPr>
              <w:t>[Mod]</w:t>
            </w:r>
            <w:r w:rsidRPr="00C622A1">
              <w:rPr>
                <w:rFonts w:hint="eastAsia"/>
                <w:color w:val="0033CC"/>
                <w:sz w:val="18"/>
                <w:szCs w:val="18"/>
                <w:lang w:eastAsia="zh-CN"/>
              </w:rPr>
              <w:t>:</w:t>
            </w:r>
            <w:r w:rsidRPr="00C622A1">
              <w:rPr>
                <w:color w:val="0033CC"/>
                <w:sz w:val="18"/>
                <w:szCs w:val="18"/>
                <w:lang w:eastAsia="zh-CN"/>
              </w:rPr>
              <w:t xml:space="preserve"> </w:t>
            </w:r>
            <w:r>
              <w:rPr>
                <w:color w:val="0033CC"/>
                <w:sz w:val="18"/>
                <w:szCs w:val="18"/>
                <w:lang w:eastAsia="zh-CN"/>
              </w:rPr>
              <w:t>Updated!</w:t>
            </w:r>
          </w:p>
          <w:p w14:paraId="521583D8" w14:textId="77777777" w:rsidR="00C622A1" w:rsidRPr="00C622A1" w:rsidRDefault="00C622A1" w:rsidP="00C622A1">
            <w:pPr>
              <w:tabs>
                <w:tab w:val="left" w:pos="0"/>
              </w:tabs>
              <w:rPr>
                <w:sz w:val="18"/>
                <w:szCs w:val="18"/>
              </w:rPr>
            </w:pPr>
          </w:p>
          <w:p w14:paraId="05090C37" w14:textId="77777777" w:rsidR="00963A0C" w:rsidRDefault="00963A0C" w:rsidP="00963A0C">
            <w:pPr>
              <w:snapToGrid w:val="0"/>
              <w:jc w:val="both"/>
              <w:rPr>
                <w:rFonts w:eastAsia="PMingLiU" w:cs="Times New Roman"/>
                <w:b/>
                <w:bCs/>
                <w:color w:val="000000" w:themeColor="text1"/>
                <w:sz w:val="18"/>
                <w:szCs w:val="18"/>
                <w:lang w:eastAsia="zh-TW"/>
              </w:rPr>
            </w:pPr>
            <w:r>
              <w:rPr>
                <w:rFonts w:eastAsia="PMingLiU"/>
                <w:b/>
                <w:bCs/>
                <w:color w:val="000000" w:themeColor="text1"/>
                <w:sz w:val="18"/>
                <w:szCs w:val="18"/>
                <w:lang w:eastAsia="zh-TW"/>
              </w:rPr>
              <w:t>Issue 1.4:</w:t>
            </w:r>
          </w:p>
          <w:p w14:paraId="1609590E" w14:textId="49560BA1" w:rsidR="00963A0C" w:rsidRDefault="00963A0C" w:rsidP="00963A0C">
            <w:pPr>
              <w:snapToGrid w:val="0"/>
              <w:jc w:val="both"/>
              <w:rPr>
                <w:rFonts w:eastAsia="PMingLiU"/>
                <w:b/>
                <w:bCs/>
                <w:color w:val="000000" w:themeColor="text1"/>
                <w:sz w:val="18"/>
                <w:szCs w:val="18"/>
                <w:lang w:eastAsia="zh-TW"/>
              </w:rPr>
            </w:pPr>
            <w:r w:rsidRPr="00963A0C">
              <w:rPr>
                <w:rFonts w:eastAsia="PMingLiU"/>
                <w:sz w:val="18"/>
                <w:szCs w:val="18"/>
                <w:lang w:eastAsia="zh-TW"/>
              </w:rPr>
              <w:t>We would like to clarify that we don’t support to specify any timer/counter and filtering</w:t>
            </w:r>
            <w:r>
              <w:rPr>
                <w:rFonts w:eastAsia="PMingLiU"/>
                <w:sz w:val="18"/>
                <w:szCs w:val="18"/>
                <w:lang w:eastAsia="zh-TW"/>
              </w:rPr>
              <w:t xml:space="preserve"> and update our view accordingly</w:t>
            </w:r>
            <w:r w:rsidRPr="00963A0C">
              <w:rPr>
                <w:rFonts w:eastAsia="PMingLiU"/>
                <w:sz w:val="18"/>
                <w:szCs w:val="18"/>
                <w:lang w:eastAsia="zh-TW"/>
              </w:rPr>
              <w:t xml:space="preserve">, even we </w:t>
            </w:r>
            <w:r>
              <w:rPr>
                <w:rFonts w:eastAsia="PMingLiU"/>
                <w:sz w:val="18"/>
                <w:szCs w:val="18"/>
                <w:lang w:eastAsia="zh-TW"/>
              </w:rPr>
              <w:t xml:space="preserve">suggest the refinement on the proposal </w:t>
            </w:r>
            <w:bookmarkStart w:id="12" w:name="OLE_LINK10"/>
            <w:r>
              <w:rPr>
                <w:rFonts w:eastAsia="PMingLiU"/>
                <w:sz w:val="18"/>
                <w:szCs w:val="18"/>
                <w:lang w:eastAsia="zh-TW"/>
              </w:rPr>
              <w:t>previously</w:t>
            </w:r>
            <w:bookmarkEnd w:id="12"/>
            <w:r>
              <w:rPr>
                <w:rFonts w:eastAsia="PMingLiU"/>
                <w:sz w:val="18"/>
                <w:szCs w:val="18"/>
                <w:lang w:eastAsia="zh-TW"/>
              </w:rPr>
              <w:t>. Our preference is that no timer/counter/filtering is introduced, and it is handled by UE’s implementation as legacy.</w:t>
            </w:r>
          </w:p>
          <w:p w14:paraId="6F0AF62F" w14:textId="77777777" w:rsidR="00963A0C" w:rsidRDefault="00963A0C" w:rsidP="00963A0C">
            <w:pPr>
              <w:rPr>
                <w:rFonts w:eastAsia="Malgun Gothic"/>
                <w:sz w:val="18"/>
                <w:szCs w:val="18"/>
              </w:rPr>
            </w:pPr>
          </w:p>
          <w:p w14:paraId="12936B3A" w14:textId="4EFA5676" w:rsidR="0034060E" w:rsidRPr="00C622A1" w:rsidRDefault="0034060E" w:rsidP="0034060E">
            <w:pPr>
              <w:tabs>
                <w:tab w:val="left" w:pos="0"/>
              </w:tabs>
              <w:rPr>
                <w:rFonts w:eastAsia="Malgun Gothic"/>
                <w:color w:val="0033CC"/>
                <w:sz w:val="18"/>
                <w:szCs w:val="18"/>
                <w:lang w:eastAsia="zh-CN"/>
              </w:rPr>
            </w:pPr>
            <w:r w:rsidRPr="00C622A1">
              <w:rPr>
                <w:color w:val="0033CC"/>
                <w:sz w:val="18"/>
                <w:szCs w:val="18"/>
              </w:rPr>
              <w:t>[Mod]</w:t>
            </w:r>
            <w:r w:rsidRPr="00C622A1">
              <w:rPr>
                <w:rFonts w:hint="eastAsia"/>
                <w:color w:val="0033CC"/>
                <w:sz w:val="18"/>
                <w:szCs w:val="18"/>
                <w:lang w:eastAsia="zh-CN"/>
              </w:rPr>
              <w:t>:</w:t>
            </w:r>
            <w:r w:rsidRPr="00C622A1">
              <w:rPr>
                <w:color w:val="0033CC"/>
                <w:sz w:val="18"/>
                <w:szCs w:val="18"/>
                <w:lang w:eastAsia="zh-CN"/>
              </w:rPr>
              <w:t xml:space="preserve"> </w:t>
            </w:r>
            <w:r>
              <w:rPr>
                <w:color w:val="0033CC"/>
                <w:sz w:val="18"/>
                <w:szCs w:val="18"/>
                <w:lang w:eastAsia="zh-CN"/>
              </w:rPr>
              <w:t>Got it!</w:t>
            </w:r>
          </w:p>
          <w:p w14:paraId="3116F26B" w14:textId="11010434" w:rsidR="0034060E" w:rsidRPr="00963A0C" w:rsidRDefault="0034060E" w:rsidP="00963A0C">
            <w:pPr>
              <w:rPr>
                <w:rFonts w:eastAsia="Malgun Gothic"/>
                <w:sz w:val="18"/>
                <w:szCs w:val="18"/>
              </w:rPr>
            </w:pPr>
          </w:p>
        </w:tc>
      </w:tr>
      <w:tr w:rsidR="001B65FE" w14:paraId="4EEFCA67" w14:textId="77777777">
        <w:trPr>
          <w:trHeight w:val="215"/>
        </w:trPr>
        <w:tc>
          <w:tcPr>
            <w:tcW w:w="1150" w:type="dxa"/>
          </w:tcPr>
          <w:p w14:paraId="18953D16" w14:textId="1E2C88F1" w:rsidR="001B65FE" w:rsidRDefault="001B65FE" w:rsidP="001B65FE">
            <w:pPr>
              <w:snapToGrid w:val="0"/>
              <w:rPr>
                <w:rFonts w:eastAsia="PMingLiU"/>
                <w:color w:val="000000" w:themeColor="text1"/>
                <w:sz w:val="18"/>
                <w:szCs w:val="18"/>
                <w:lang w:eastAsia="zh-TW"/>
              </w:rPr>
            </w:pPr>
            <w:r>
              <w:rPr>
                <w:rFonts w:eastAsia="Malgun Gothic" w:hint="eastAsia"/>
                <w:sz w:val="18"/>
                <w:szCs w:val="18"/>
              </w:rPr>
              <w:t>Qualcomm</w:t>
            </w:r>
          </w:p>
        </w:tc>
        <w:tc>
          <w:tcPr>
            <w:tcW w:w="8776" w:type="dxa"/>
          </w:tcPr>
          <w:p w14:paraId="2D8E44CB" w14:textId="77777777" w:rsidR="001B65FE" w:rsidRDefault="001B65FE" w:rsidP="001B65FE">
            <w:pPr>
              <w:snapToGrid w:val="0"/>
              <w:rPr>
                <w:rFonts w:eastAsia="Malgun Gothic"/>
                <w:b/>
                <w:bCs/>
                <w:color w:val="000000" w:themeColor="text1"/>
                <w:sz w:val="18"/>
                <w:szCs w:val="18"/>
              </w:rPr>
            </w:pPr>
            <w:r>
              <w:rPr>
                <w:rFonts w:eastAsia="Malgun Gothic" w:hint="eastAsia"/>
                <w:b/>
                <w:bCs/>
                <w:color w:val="000000" w:themeColor="text1"/>
                <w:sz w:val="18"/>
                <w:szCs w:val="18"/>
              </w:rPr>
              <w:t>Proposal 1.2B:</w:t>
            </w:r>
          </w:p>
          <w:p w14:paraId="30552EC3" w14:textId="45F1DEE9" w:rsidR="001B65FE" w:rsidRDefault="001B65FE" w:rsidP="001B65FE">
            <w:pPr>
              <w:snapToGrid w:val="0"/>
              <w:rPr>
                <w:rFonts w:eastAsia="PMingLiU"/>
                <w:b/>
                <w:bCs/>
                <w:color w:val="000000" w:themeColor="text1"/>
                <w:sz w:val="18"/>
                <w:szCs w:val="18"/>
                <w:lang w:eastAsia="zh-TW"/>
              </w:rPr>
            </w:pPr>
            <w:r>
              <w:rPr>
                <w:rFonts w:eastAsia="Malgun Gothic" w:hint="eastAsia"/>
                <w:color w:val="000000" w:themeColor="text1"/>
                <w:sz w:val="18"/>
                <w:szCs w:val="18"/>
              </w:rPr>
              <w:t>We are generally fine with the proposal and support Option-1, because it leverages the legacy CSI configuration framework, following the WID</w:t>
            </w:r>
            <w:r>
              <w:rPr>
                <w:rFonts w:eastAsia="Malgun Gothic"/>
                <w:color w:val="000000" w:themeColor="text1"/>
                <w:sz w:val="18"/>
                <w:szCs w:val="18"/>
              </w:rPr>
              <w:t>’</w:t>
            </w:r>
            <w:r>
              <w:rPr>
                <w:rFonts w:eastAsia="Malgun Gothic" w:hint="eastAsia"/>
                <w:color w:val="000000" w:themeColor="text1"/>
                <w:sz w:val="18"/>
                <w:szCs w:val="18"/>
              </w:rPr>
              <w:t xml:space="preserve">s guidance. However, we </w:t>
            </w:r>
            <w:r>
              <w:rPr>
                <w:rFonts w:eastAsia="Malgun Gothic"/>
                <w:color w:val="000000" w:themeColor="text1"/>
                <w:sz w:val="18"/>
                <w:szCs w:val="18"/>
              </w:rPr>
              <w:t>don’t</w:t>
            </w:r>
            <w:r>
              <w:rPr>
                <w:rFonts w:eastAsia="Malgun Gothic" w:hint="eastAsia"/>
                <w:color w:val="000000" w:themeColor="text1"/>
                <w:sz w:val="18"/>
                <w:szCs w:val="18"/>
              </w:rPr>
              <w:t xml:space="preserve"> think the </w:t>
            </w:r>
            <w:r>
              <w:rPr>
                <w:rFonts w:eastAsia="Malgun Gothic"/>
                <w:color w:val="000000" w:themeColor="text1"/>
                <w:sz w:val="18"/>
                <w:szCs w:val="18"/>
              </w:rPr>
              <w:t>“</w:t>
            </w:r>
            <w:r>
              <w:rPr>
                <w:rFonts w:eastAsia="Malgun Gothic" w:hint="eastAsia"/>
                <w:color w:val="000000" w:themeColor="text1"/>
                <w:sz w:val="18"/>
                <w:szCs w:val="18"/>
              </w:rPr>
              <w:t>Note</w:t>
            </w:r>
            <w:r>
              <w:rPr>
                <w:rFonts w:eastAsia="Malgun Gothic"/>
                <w:color w:val="000000" w:themeColor="text1"/>
                <w:sz w:val="18"/>
                <w:szCs w:val="18"/>
              </w:rPr>
              <w:t>”</w:t>
            </w:r>
            <w:r>
              <w:rPr>
                <w:rFonts w:eastAsia="Malgun Gothic" w:hint="eastAsia"/>
                <w:color w:val="000000" w:themeColor="text1"/>
                <w:sz w:val="18"/>
                <w:szCs w:val="18"/>
              </w:rPr>
              <w:t xml:space="preserve"> under Option-1 is needed. As in the legacy CSI framework, how to configure the measurement RSs in association with TCI states is up to network, as some companies commented during the online yesterday. However, in order to fulfill the intention of UEIBM (i.e., reduced overhead and latency), a sensible network implementation will choose to predominantly includes the ready-to-use RS(s), which are associated with the activated or configured TCI states that can be used as indicated TCI states.</w:t>
            </w:r>
          </w:p>
        </w:tc>
      </w:tr>
      <w:tr w:rsidR="000B436A" w14:paraId="220D077D" w14:textId="77777777">
        <w:trPr>
          <w:trHeight w:val="215"/>
        </w:trPr>
        <w:tc>
          <w:tcPr>
            <w:tcW w:w="1150" w:type="dxa"/>
          </w:tcPr>
          <w:p w14:paraId="46C96055" w14:textId="6766C36B" w:rsidR="000B436A" w:rsidRPr="00F52CFA" w:rsidRDefault="00C622A1">
            <w:pPr>
              <w:snapToGrid w:val="0"/>
              <w:rPr>
                <w:b/>
                <w:sz w:val="18"/>
                <w:szCs w:val="18"/>
              </w:rPr>
            </w:pPr>
            <w:r w:rsidRPr="00F52CFA">
              <w:rPr>
                <w:rFonts w:hint="eastAsia"/>
                <w:b/>
                <w:color w:val="0000FF"/>
                <w:sz w:val="18"/>
                <w:szCs w:val="18"/>
              </w:rPr>
              <w:t>M</w:t>
            </w:r>
            <w:r w:rsidRPr="00F52CFA">
              <w:rPr>
                <w:b/>
                <w:color w:val="0000FF"/>
                <w:sz w:val="18"/>
                <w:szCs w:val="18"/>
              </w:rPr>
              <w:t xml:space="preserve">od </w:t>
            </w:r>
            <w:r w:rsidRPr="00F52CFA">
              <w:rPr>
                <w:rFonts w:hint="eastAsia"/>
                <w:b/>
                <w:color w:val="0000FF"/>
                <w:sz w:val="18"/>
                <w:szCs w:val="18"/>
              </w:rPr>
              <w:t>V0</w:t>
            </w:r>
            <w:r w:rsidR="001B65FE">
              <w:rPr>
                <w:b/>
                <w:color w:val="0000FF"/>
                <w:sz w:val="18"/>
                <w:szCs w:val="18"/>
              </w:rPr>
              <w:t>4</w:t>
            </w:r>
          </w:p>
        </w:tc>
        <w:tc>
          <w:tcPr>
            <w:tcW w:w="8776" w:type="dxa"/>
          </w:tcPr>
          <w:p w14:paraId="36818661" w14:textId="08FFD944" w:rsidR="000B436A" w:rsidRDefault="0034060E" w:rsidP="0034060E">
            <w:pPr>
              <w:tabs>
                <w:tab w:val="left" w:pos="0"/>
              </w:tabs>
              <w:rPr>
                <w:rFonts w:eastAsia="PMingLiU"/>
                <w:sz w:val="18"/>
                <w:szCs w:val="18"/>
                <w:lang w:eastAsia="zh-TW"/>
              </w:rPr>
            </w:pPr>
            <w:r w:rsidRPr="0034060E">
              <w:rPr>
                <w:color w:val="0033CC"/>
                <w:sz w:val="18"/>
                <w:szCs w:val="18"/>
                <w:lang w:eastAsia="zh-CN"/>
              </w:rPr>
              <w:t xml:space="preserve">Proposal </w:t>
            </w:r>
            <w:r>
              <w:rPr>
                <w:color w:val="0033CC"/>
                <w:sz w:val="18"/>
                <w:szCs w:val="18"/>
                <w:lang w:eastAsia="zh-CN"/>
              </w:rPr>
              <w:t>1.2 B is updated per MTK input</w:t>
            </w:r>
            <w:r w:rsidR="001B65FE">
              <w:rPr>
                <w:color w:val="0033CC"/>
                <w:sz w:val="18"/>
                <w:szCs w:val="18"/>
                <w:lang w:eastAsia="zh-CN"/>
              </w:rPr>
              <w:t>, and highlight the concerns from QC.</w:t>
            </w:r>
          </w:p>
        </w:tc>
      </w:tr>
      <w:tr w:rsidR="003C62D5" w14:paraId="131A170A" w14:textId="77777777">
        <w:trPr>
          <w:trHeight w:val="215"/>
        </w:trPr>
        <w:tc>
          <w:tcPr>
            <w:tcW w:w="1150" w:type="dxa"/>
          </w:tcPr>
          <w:p w14:paraId="68E50E7D" w14:textId="6F1D5541" w:rsidR="003C62D5" w:rsidRDefault="003C62D5" w:rsidP="003C62D5">
            <w:pPr>
              <w:snapToGrid w:val="0"/>
              <w:rPr>
                <w:rFonts w:eastAsiaTheme="minorEastAsia"/>
                <w:color w:val="0000FF"/>
                <w:sz w:val="18"/>
                <w:szCs w:val="18"/>
                <w:lang w:eastAsia="zh-CN"/>
              </w:rPr>
            </w:pPr>
            <w:r w:rsidRPr="009324A8">
              <w:rPr>
                <w:rFonts w:eastAsiaTheme="minorEastAsia"/>
                <w:sz w:val="18"/>
                <w:szCs w:val="18"/>
                <w:lang w:eastAsia="zh-CN"/>
              </w:rPr>
              <w:t>CEWiT</w:t>
            </w:r>
          </w:p>
        </w:tc>
        <w:tc>
          <w:tcPr>
            <w:tcW w:w="8776" w:type="dxa"/>
          </w:tcPr>
          <w:p w14:paraId="522869C9" w14:textId="77777777" w:rsidR="003C62D5" w:rsidRDefault="003C62D5" w:rsidP="003C62D5">
            <w:pPr>
              <w:textAlignment w:val="baseline"/>
              <w:rPr>
                <w:rFonts w:eastAsia="PMingLiU"/>
                <w:sz w:val="18"/>
                <w:szCs w:val="18"/>
                <w:lang w:eastAsia="zh-TW"/>
              </w:rPr>
            </w:pPr>
            <w:r>
              <w:rPr>
                <w:rFonts w:eastAsia="PMingLiU"/>
                <w:sz w:val="18"/>
                <w:szCs w:val="18"/>
                <w:lang w:eastAsia="zh-TW"/>
              </w:rPr>
              <w:t>Issue 1.1: Enabling of Scheme-1 or Scheme-2 can be via explicit RRC parameter. Regarding Proposal 1.1B, we believe option 1 can be selected. Option 2 would need more work and has higher spec impact. We are open to study option 3.</w:t>
            </w:r>
          </w:p>
          <w:p w14:paraId="736F2413" w14:textId="77777777" w:rsidR="003C62D5" w:rsidRDefault="003C62D5" w:rsidP="003C62D5">
            <w:pPr>
              <w:textAlignment w:val="baseline"/>
              <w:rPr>
                <w:rFonts w:eastAsia="PMingLiU"/>
                <w:sz w:val="18"/>
                <w:szCs w:val="18"/>
                <w:lang w:eastAsia="zh-TW"/>
              </w:rPr>
            </w:pPr>
            <w:r>
              <w:rPr>
                <w:rFonts w:eastAsia="PMingLiU"/>
                <w:sz w:val="18"/>
                <w:szCs w:val="18"/>
                <w:lang w:eastAsia="zh-TW"/>
              </w:rPr>
              <w:lastRenderedPageBreak/>
              <w:t xml:space="preserve">Issue 1.2: We believe that option 3a is sufficient and 3b/3c may not be needed, </w:t>
            </w:r>
            <w:proofErr w:type="spellStart"/>
            <w:r>
              <w:rPr>
                <w:rFonts w:eastAsia="PMingLiU"/>
                <w:sz w:val="18"/>
                <w:szCs w:val="18"/>
                <w:lang w:eastAsia="zh-TW"/>
              </w:rPr>
              <w:t>atleast</w:t>
            </w:r>
            <w:proofErr w:type="spellEnd"/>
            <w:r>
              <w:rPr>
                <w:rFonts w:eastAsia="PMingLiU"/>
                <w:sz w:val="18"/>
                <w:szCs w:val="18"/>
                <w:lang w:eastAsia="zh-TW"/>
              </w:rPr>
              <w:t xml:space="preserve"> for </w:t>
            </w:r>
            <w:proofErr w:type="spellStart"/>
            <w:r>
              <w:rPr>
                <w:rFonts w:eastAsia="PMingLiU"/>
                <w:sz w:val="18"/>
                <w:szCs w:val="18"/>
                <w:lang w:eastAsia="zh-TW"/>
              </w:rPr>
              <w:t>for</w:t>
            </w:r>
            <w:proofErr w:type="spellEnd"/>
            <w:r>
              <w:rPr>
                <w:rFonts w:eastAsia="PMingLiU"/>
                <w:sz w:val="18"/>
                <w:szCs w:val="18"/>
                <w:lang w:eastAsia="zh-TW"/>
              </w:rPr>
              <w:t xml:space="preserve"> usage-1.</w:t>
            </w:r>
          </w:p>
          <w:p w14:paraId="09C7E7DD" w14:textId="77777777" w:rsidR="003C62D5" w:rsidRDefault="003C62D5" w:rsidP="003C62D5">
            <w:pPr>
              <w:textAlignment w:val="baseline"/>
              <w:rPr>
                <w:rFonts w:eastAsia="PMingLiU"/>
                <w:sz w:val="18"/>
                <w:szCs w:val="18"/>
                <w:lang w:eastAsia="zh-TW"/>
              </w:rPr>
            </w:pPr>
            <w:r>
              <w:rPr>
                <w:rFonts w:eastAsia="PMingLiU"/>
                <w:sz w:val="18"/>
                <w:szCs w:val="18"/>
                <w:lang w:eastAsia="zh-TW"/>
              </w:rPr>
              <w:t xml:space="preserve">Issue 1.3, Q1.3: We support event 7a for usage-2, i.e., updating the list of activated TCI states. Event 7b may be similar to Event 2 for usage-1 since the activated TCI state with the best quality is often the indicated TCI state. </w:t>
            </w:r>
          </w:p>
          <w:p w14:paraId="5516BF9B" w14:textId="77777777" w:rsidR="003C62D5" w:rsidRDefault="003C62D5" w:rsidP="003C62D5">
            <w:pPr>
              <w:textAlignment w:val="baseline"/>
              <w:rPr>
                <w:rFonts w:eastAsia="PMingLiU"/>
                <w:sz w:val="18"/>
                <w:szCs w:val="18"/>
                <w:lang w:eastAsia="zh-TW"/>
              </w:rPr>
            </w:pPr>
            <w:r>
              <w:rPr>
                <w:rFonts w:eastAsia="PMingLiU"/>
                <w:sz w:val="18"/>
                <w:szCs w:val="18"/>
                <w:lang w:eastAsia="zh-TW"/>
              </w:rPr>
              <w:t>Issue 1.4, Proposal 1.4 v1: Support Option 2.</w:t>
            </w:r>
          </w:p>
          <w:p w14:paraId="3669C793" w14:textId="64C19198" w:rsidR="003C62D5" w:rsidRDefault="003C62D5" w:rsidP="003C62D5">
            <w:pPr>
              <w:textAlignment w:val="baseline"/>
              <w:rPr>
                <w:color w:val="0000FF"/>
                <w:sz w:val="18"/>
                <w:szCs w:val="18"/>
                <w:lang w:eastAsia="zh-CN"/>
              </w:rPr>
            </w:pPr>
            <w:proofErr w:type="gramStart"/>
            <w:r>
              <w:rPr>
                <w:rFonts w:eastAsia="PMingLiU"/>
                <w:sz w:val="18"/>
                <w:szCs w:val="18"/>
                <w:lang w:eastAsia="zh-TW"/>
              </w:rPr>
              <w:t>Proposal  1.4</w:t>
            </w:r>
            <w:proofErr w:type="gramEnd"/>
            <w:r>
              <w:rPr>
                <w:rFonts w:eastAsia="PMingLiU"/>
                <w:sz w:val="18"/>
                <w:szCs w:val="18"/>
                <w:lang w:eastAsia="zh-TW"/>
              </w:rPr>
              <w:t xml:space="preserve"> v2: If L1-filtering is left to UE implementation, it is better to </w:t>
            </w:r>
            <w:proofErr w:type="spellStart"/>
            <w:r>
              <w:rPr>
                <w:rFonts w:eastAsia="PMingLiU"/>
                <w:sz w:val="18"/>
                <w:szCs w:val="18"/>
                <w:lang w:eastAsia="zh-TW"/>
              </w:rPr>
              <w:t>atleast</w:t>
            </w:r>
            <w:proofErr w:type="spellEnd"/>
            <w:r>
              <w:rPr>
                <w:rFonts w:eastAsia="PMingLiU"/>
                <w:sz w:val="18"/>
                <w:szCs w:val="18"/>
                <w:lang w:eastAsia="zh-TW"/>
              </w:rPr>
              <w:t xml:space="preserve"> have a timer/counter to improve reliability of beam report as a compromise solution. </w:t>
            </w:r>
          </w:p>
        </w:tc>
      </w:tr>
      <w:tr w:rsidR="001859B5" w14:paraId="61FDDF94" w14:textId="77777777">
        <w:trPr>
          <w:trHeight w:val="215"/>
        </w:trPr>
        <w:tc>
          <w:tcPr>
            <w:tcW w:w="1150" w:type="dxa"/>
          </w:tcPr>
          <w:p w14:paraId="6AF29CCB" w14:textId="5943DF51" w:rsidR="001859B5" w:rsidRDefault="001859B5" w:rsidP="001859B5">
            <w:pPr>
              <w:snapToGrid w:val="0"/>
              <w:rPr>
                <w:sz w:val="18"/>
                <w:szCs w:val="18"/>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776" w:type="dxa"/>
          </w:tcPr>
          <w:p w14:paraId="1BDB0417" w14:textId="77777777" w:rsidR="001859B5" w:rsidRDefault="001859B5" w:rsidP="001859B5">
            <w:pPr>
              <w:snapToGrid w:val="0"/>
              <w:jc w:val="both"/>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F</w:t>
            </w:r>
            <w:r>
              <w:rPr>
                <w:rFonts w:eastAsiaTheme="minorEastAsia"/>
                <w:b/>
                <w:bCs/>
                <w:color w:val="000000" w:themeColor="text1"/>
                <w:sz w:val="18"/>
                <w:szCs w:val="18"/>
                <w:lang w:eastAsia="zh-CN"/>
              </w:rPr>
              <w:t>or Proposal 1.1B:</w:t>
            </w:r>
          </w:p>
          <w:p w14:paraId="3C389BC8" w14:textId="77777777" w:rsidR="001859B5" w:rsidRDefault="001859B5" w:rsidP="001859B5">
            <w:pPr>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We prefer Option-3 to determine the measurement RS for the current beam if only TRS is configured as the QCL source RS of the indicated TCI state, as it is feasible for any cases and it has small spec impact. While for Option-1, it is not suitable when the QCL source RS of the TRS is SSB, rather than CSI-RS. For Option-2, if TRS-based L1-RSRP measurement and reporting is supported, large RAN1’s spec changes will be introduced and related RAN4’s spec impact also needs to be identified.  Combined with all above, Option-3 is more reasonable. </w:t>
            </w:r>
          </w:p>
          <w:p w14:paraId="62BD0EB0" w14:textId="77777777" w:rsidR="001859B5" w:rsidRDefault="001859B5" w:rsidP="001859B5">
            <w:pPr>
              <w:snapToGrid w:val="0"/>
              <w:jc w:val="both"/>
              <w:rPr>
                <w:rFonts w:eastAsiaTheme="minorEastAsia"/>
                <w:bCs/>
                <w:color w:val="000000" w:themeColor="text1"/>
                <w:sz w:val="18"/>
                <w:szCs w:val="18"/>
                <w:lang w:eastAsia="zh-CN"/>
              </w:rPr>
            </w:pPr>
          </w:p>
          <w:p w14:paraId="09E95746" w14:textId="77777777" w:rsidR="001859B5" w:rsidRDefault="001859B5" w:rsidP="001859B5">
            <w:pPr>
              <w:snapToGrid w:val="0"/>
              <w:jc w:val="both"/>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F</w:t>
            </w:r>
            <w:r>
              <w:rPr>
                <w:rFonts w:eastAsiaTheme="minorEastAsia"/>
                <w:b/>
                <w:bCs/>
                <w:color w:val="000000" w:themeColor="text1"/>
                <w:sz w:val="18"/>
                <w:szCs w:val="18"/>
                <w:lang w:eastAsia="zh-CN"/>
              </w:rPr>
              <w:t>or Proposal 1.2B:</w:t>
            </w:r>
          </w:p>
          <w:p w14:paraId="57C5CA08" w14:textId="77777777" w:rsidR="001859B5" w:rsidRDefault="001859B5" w:rsidP="001859B5">
            <w:pPr>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We are fine with the update and prefer Option-1, as it does not require any enhancement on the current CSI report configuration framework, which obey the principle of UEIBM described in the WID. </w:t>
            </w:r>
          </w:p>
          <w:p w14:paraId="59E4782F" w14:textId="77777777" w:rsidR="001859B5" w:rsidRDefault="001859B5" w:rsidP="001859B5">
            <w:pPr>
              <w:snapToGrid w:val="0"/>
              <w:jc w:val="both"/>
              <w:rPr>
                <w:rFonts w:eastAsiaTheme="minorEastAsia"/>
                <w:bCs/>
                <w:color w:val="000000" w:themeColor="text1"/>
                <w:sz w:val="18"/>
                <w:szCs w:val="18"/>
                <w:lang w:eastAsia="zh-CN"/>
              </w:rPr>
            </w:pPr>
          </w:p>
          <w:p w14:paraId="2CE396C4" w14:textId="77777777" w:rsidR="001859B5" w:rsidRDefault="001859B5" w:rsidP="001859B5">
            <w:pPr>
              <w:snapToGrid w:val="0"/>
              <w:jc w:val="both"/>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F</w:t>
            </w:r>
            <w:r>
              <w:rPr>
                <w:rFonts w:eastAsiaTheme="minorEastAsia"/>
                <w:b/>
                <w:bCs/>
                <w:color w:val="000000" w:themeColor="text1"/>
                <w:sz w:val="18"/>
                <w:szCs w:val="18"/>
                <w:lang w:eastAsia="zh-CN"/>
              </w:rPr>
              <w:t>or Proposal 1.4:</w:t>
            </w:r>
          </w:p>
          <w:p w14:paraId="7876007E" w14:textId="321BA210" w:rsidR="001859B5" w:rsidRDefault="001859B5" w:rsidP="001859B5">
            <w:pPr>
              <w:overflowPunct w:val="0"/>
              <w:autoSpaceDE w:val="0"/>
              <w:autoSpaceDN w:val="0"/>
              <w:adjustRightInd w:val="0"/>
              <w:textAlignment w:val="baseline"/>
              <w:rPr>
                <w:rFonts w:eastAsia="宋体"/>
                <w:color w:val="000000" w:themeColor="text1"/>
                <w:sz w:val="18"/>
                <w:szCs w:val="18"/>
                <w:highlight w:val="yellow"/>
                <w:lang w:eastAsia="en-US"/>
              </w:rPr>
            </w:pPr>
            <w:r w:rsidRPr="00A35210">
              <w:rPr>
                <w:rFonts w:eastAsiaTheme="minorEastAsia"/>
                <w:bCs/>
                <w:color w:val="000000" w:themeColor="text1"/>
                <w:sz w:val="18"/>
                <w:szCs w:val="18"/>
                <w:lang w:eastAsia="zh-CN"/>
              </w:rPr>
              <w:t xml:space="preserve">We </w:t>
            </w:r>
            <w:r>
              <w:rPr>
                <w:rFonts w:eastAsiaTheme="minorEastAsia"/>
                <w:bCs/>
                <w:color w:val="000000" w:themeColor="text1"/>
                <w:sz w:val="18"/>
                <w:szCs w:val="18"/>
                <w:lang w:eastAsia="zh-CN"/>
              </w:rPr>
              <w:t>still prefer Option-3 and do not support Version-2, as it is too complicated. If timer and counter is introduced, corresponding reset behavior also needs to be considered. For example, when the current beam changes within the window, the restart timing of the window needs to be defined and the counter should be reset to 0.</w:t>
            </w:r>
          </w:p>
        </w:tc>
      </w:tr>
      <w:tr w:rsidR="003C62D5" w14:paraId="167858E3" w14:textId="77777777">
        <w:trPr>
          <w:trHeight w:val="215"/>
        </w:trPr>
        <w:tc>
          <w:tcPr>
            <w:tcW w:w="1150" w:type="dxa"/>
          </w:tcPr>
          <w:p w14:paraId="637709B4" w14:textId="77777777" w:rsidR="003C62D5" w:rsidRDefault="003C62D5" w:rsidP="003C62D5">
            <w:pPr>
              <w:snapToGrid w:val="0"/>
              <w:rPr>
                <w:rFonts w:eastAsiaTheme="minorEastAsia"/>
                <w:color w:val="000000" w:themeColor="text1"/>
                <w:sz w:val="18"/>
                <w:szCs w:val="18"/>
                <w:lang w:eastAsia="zh-CN"/>
              </w:rPr>
            </w:pPr>
          </w:p>
        </w:tc>
        <w:tc>
          <w:tcPr>
            <w:tcW w:w="8776" w:type="dxa"/>
          </w:tcPr>
          <w:p w14:paraId="68BC2F88" w14:textId="77777777" w:rsidR="003C62D5" w:rsidRDefault="003C62D5" w:rsidP="003C62D5">
            <w:pPr>
              <w:textAlignment w:val="baseline"/>
              <w:rPr>
                <w:rFonts w:eastAsiaTheme="minorEastAsia"/>
                <w:bCs/>
                <w:color w:val="000000" w:themeColor="text1"/>
                <w:sz w:val="18"/>
                <w:szCs w:val="18"/>
                <w:lang w:eastAsia="zh-CN"/>
              </w:rPr>
            </w:pPr>
          </w:p>
        </w:tc>
      </w:tr>
      <w:tr w:rsidR="003C62D5" w14:paraId="09E977A1" w14:textId="77777777">
        <w:trPr>
          <w:trHeight w:val="215"/>
        </w:trPr>
        <w:tc>
          <w:tcPr>
            <w:tcW w:w="1150" w:type="dxa"/>
          </w:tcPr>
          <w:p w14:paraId="21F6C632" w14:textId="77777777" w:rsidR="003C62D5" w:rsidRDefault="003C62D5" w:rsidP="003C62D5">
            <w:pPr>
              <w:snapToGrid w:val="0"/>
              <w:rPr>
                <w:rFonts w:eastAsiaTheme="minorEastAsia"/>
                <w:sz w:val="18"/>
                <w:szCs w:val="18"/>
                <w:lang w:eastAsia="zh-CN"/>
              </w:rPr>
            </w:pPr>
          </w:p>
        </w:tc>
        <w:tc>
          <w:tcPr>
            <w:tcW w:w="8776" w:type="dxa"/>
          </w:tcPr>
          <w:p w14:paraId="131E3BD1" w14:textId="77777777" w:rsidR="003C62D5" w:rsidRDefault="003C62D5" w:rsidP="003C62D5">
            <w:pPr>
              <w:textAlignment w:val="baseline"/>
              <w:rPr>
                <w:rFonts w:eastAsiaTheme="minorEastAsia"/>
                <w:sz w:val="18"/>
                <w:szCs w:val="18"/>
                <w:lang w:eastAsia="zh-CN"/>
              </w:rPr>
            </w:pPr>
          </w:p>
        </w:tc>
      </w:tr>
      <w:tr w:rsidR="003C62D5" w14:paraId="3D637255" w14:textId="77777777">
        <w:trPr>
          <w:trHeight w:val="215"/>
        </w:trPr>
        <w:tc>
          <w:tcPr>
            <w:tcW w:w="1150" w:type="dxa"/>
          </w:tcPr>
          <w:p w14:paraId="5C9EFF87" w14:textId="77777777" w:rsidR="003C62D5" w:rsidRDefault="003C62D5" w:rsidP="003C62D5">
            <w:pPr>
              <w:snapToGrid w:val="0"/>
              <w:rPr>
                <w:rFonts w:eastAsiaTheme="minorEastAsia"/>
                <w:sz w:val="18"/>
                <w:szCs w:val="18"/>
                <w:lang w:eastAsia="zh-CN"/>
              </w:rPr>
            </w:pPr>
          </w:p>
        </w:tc>
        <w:tc>
          <w:tcPr>
            <w:tcW w:w="8776" w:type="dxa"/>
          </w:tcPr>
          <w:p w14:paraId="5ABDC60B" w14:textId="77777777" w:rsidR="003C62D5" w:rsidRDefault="003C62D5" w:rsidP="003C62D5">
            <w:pPr>
              <w:textAlignment w:val="baseline"/>
              <w:rPr>
                <w:rFonts w:eastAsia="宋体"/>
                <w:sz w:val="18"/>
                <w:szCs w:val="18"/>
                <w:lang w:eastAsia="zh-CN"/>
              </w:rPr>
            </w:pPr>
          </w:p>
        </w:tc>
      </w:tr>
      <w:tr w:rsidR="003C62D5" w14:paraId="0C325CF3" w14:textId="77777777">
        <w:trPr>
          <w:trHeight w:val="215"/>
        </w:trPr>
        <w:tc>
          <w:tcPr>
            <w:tcW w:w="1150" w:type="dxa"/>
          </w:tcPr>
          <w:p w14:paraId="2B25F4A8" w14:textId="77777777" w:rsidR="003C62D5" w:rsidRDefault="003C62D5" w:rsidP="003C62D5">
            <w:pPr>
              <w:textAlignment w:val="baseline"/>
              <w:rPr>
                <w:rFonts w:eastAsia="PMingLiU"/>
                <w:sz w:val="18"/>
                <w:szCs w:val="18"/>
                <w:lang w:eastAsia="zh-TW"/>
              </w:rPr>
            </w:pPr>
          </w:p>
        </w:tc>
        <w:tc>
          <w:tcPr>
            <w:tcW w:w="8776" w:type="dxa"/>
          </w:tcPr>
          <w:p w14:paraId="6A279956" w14:textId="77777777" w:rsidR="003C62D5" w:rsidRDefault="003C62D5" w:rsidP="003C62D5">
            <w:pPr>
              <w:textAlignment w:val="baseline"/>
              <w:rPr>
                <w:rFonts w:eastAsia="MS Mincho"/>
                <w:b/>
                <w:sz w:val="18"/>
                <w:szCs w:val="18"/>
                <w:lang w:eastAsia="ja-JP"/>
              </w:rPr>
            </w:pPr>
          </w:p>
        </w:tc>
      </w:tr>
      <w:tr w:rsidR="003C62D5" w14:paraId="64D1AB69" w14:textId="77777777">
        <w:trPr>
          <w:trHeight w:val="215"/>
        </w:trPr>
        <w:tc>
          <w:tcPr>
            <w:tcW w:w="1150" w:type="dxa"/>
          </w:tcPr>
          <w:p w14:paraId="03248E8D" w14:textId="77777777" w:rsidR="003C62D5" w:rsidRDefault="003C62D5" w:rsidP="003C62D5">
            <w:pPr>
              <w:textAlignment w:val="baseline"/>
              <w:rPr>
                <w:rFonts w:eastAsia="PMingLiU"/>
                <w:sz w:val="18"/>
                <w:szCs w:val="18"/>
                <w:lang w:eastAsia="zh-TW"/>
              </w:rPr>
            </w:pPr>
          </w:p>
        </w:tc>
        <w:tc>
          <w:tcPr>
            <w:tcW w:w="8776" w:type="dxa"/>
          </w:tcPr>
          <w:p w14:paraId="2C7D7A83" w14:textId="77777777" w:rsidR="003C62D5" w:rsidRDefault="003C62D5" w:rsidP="003C62D5">
            <w:pPr>
              <w:textAlignment w:val="baseline"/>
              <w:rPr>
                <w:rFonts w:eastAsia="MS Mincho"/>
                <w:sz w:val="18"/>
                <w:szCs w:val="18"/>
                <w:lang w:eastAsia="ja-JP"/>
              </w:rPr>
            </w:pPr>
          </w:p>
        </w:tc>
      </w:tr>
      <w:tr w:rsidR="003C62D5" w14:paraId="1588EF21" w14:textId="77777777">
        <w:trPr>
          <w:trHeight w:val="215"/>
        </w:trPr>
        <w:tc>
          <w:tcPr>
            <w:tcW w:w="1150" w:type="dxa"/>
          </w:tcPr>
          <w:p w14:paraId="5AA9D859" w14:textId="77777777" w:rsidR="003C62D5" w:rsidRDefault="003C62D5" w:rsidP="003C62D5">
            <w:pPr>
              <w:textAlignment w:val="baseline"/>
              <w:rPr>
                <w:rFonts w:eastAsia="PMingLiU"/>
                <w:sz w:val="18"/>
                <w:szCs w:val="18"/>
                <w:lang w:eastAsia="zh-TW"/>
              </w:rPr>
            </w:pPr>
          </w:p>
        </w:tc>
        <w:tc>
          <w:tcPr>
            <w:tcW w:w="8776" w:type="dxa"/>
          </w:tcPr>
          <w:p w14:paraId="40DDBC2D" w14:textId="77777777" w:rsidR="003C62D5" w:rsidRDefault="003C62D5" w:rsidP="003C62D5">
            <w:pPr>
              <w:textAlignment w:val="baseline"/>
              <w:rPr>
                <w:rFonts w:eastAsia="MS Mincho"/>
                <w:sz w:val="18"/>
                <w:szCs w:val="18"/>
                <w:lang w:eastAsia="ja-JP"/>
              </w:rPr>
            </w:pPr>
          </w:p>
        </w:tc>
      </w:tr>
      <w:tr w:rsidR="003C62D5" w14:paraId="6934EE24" w14:textId="77777777">
        <w:trPr>
          <w:trHeight w:val="215"/>
        </w:trPr>
        <w:tc>
          <w:tcPr>
            <w:tcW w:w="1150" w:type="dxa"/>
          </w:tcPr>
          <w:p w14:paraId="414A843A" w14:textId="77777777" w:rsidR="003C62D5" w:rsidRDefault="003C62D5" w:rsidP="003C62D5">
            <w:pPr>
              <w:textAlignment w:val="baseline"/>
              <w:rPr>
                <w:rFonts w:eastAsia="Malgun Gothic"/>
                <w:sz w:val="18"/>
                <w:szCs w:val="18"/>
              </w:rPr>
            </w:pPr>
          </w:p>
        </w:tc>
        <w:tc>
          <w:tcPr>
            <w:tcW w:w="8776" w:type="dxa"/>
          </w:tcPr>
          <w:p w14:paraId="62BF8A99" w14:textId="77777777" w:rsidR="003C62D5" w:rsidRDefault="003C62D5" w:rsidP="003C62D5">
            <w:pPr>
              <w:textAlignment w:val="baseline"/>
              <w:rPr>
                <w:rFonts w:eastAsia="Malgun Gothic"/>
                <w:sz w:val="18"/>
                <w:szCs w:val="18"/>
              </w:rPr>
            </w:pPr>
          </w:p>
        </w:tc>
      </w:tr>
      <w:tr w:rsidR="003C62D5" w14:paraId="7E5DE77B" w14:textId="77777777">
        <w:trPr>
          <w:trHeight w:val="215"/>
        </w:trPr>
        <w:tc>
          <w:tcPr>
            <w:tcW w:w="1150" w:type="dxa"/>
          </w:tcPr>
          <w:p w14:paraId="2EA0BDC3" w14:textId="77777777" w:rsidR="003C62D5" w:rsidRDefault="003C62D5" w:rsidP="003C62D5">
            <w:pPr>
              <w:textAlignment w:val="baseline"/>
              <w:rPr>
                <w:rFonts w:eastAsia="Malgun Gothic"/>
                <w:sz w:val="18"/>
                <w:szCs w:val="18"/>
              </w:rPr>
            </w:pPr>
          </w:p>
        </w:tc>
        <w:tc>
          <w:tcPr>
            <w:tcW w:w="8776" w:type="dxa"/>
          </w:tcPr>
          <w:p w14:paraId="679C9DC8" w14:textId="77777777" w:rsidR="003C62D5" w:rsidRDefault="003C62D5" w:rsidP="003C62D5">
            <w:pPr>
              <w:textAlignment w:val="baseline"/>
              <w:rPr>
                <w:rFonts w:eastAsia="Malgun Gothic"/>
                <w:b/>
                <w:bCs/>
                <w:sz w:val="18"/>
                <w:szCs w:val="18"/>
              </w:rPr>
            </w:pPr>
          </w:p>
        </w:tc>
      </w:tr>
      <w:tr w:rsidR="003C62D5" w14:paraId="0EE29D58" w14:textId="77777777">
        <w:trPr>
          <w:trHeight w:val="215"/>
        </w:trPr>
        <w:tc>
          <w:tcPr>
            <w:tcW w:w="1150" w:type="dxa"/>
          </w:tcPr>
          <w:p w14:paraId="7386541D" w14:textId="77777777" w:rsidR="003C62D5" w:rsidRDefault="003C62D5" w:rsidP="003C62D5">
            <w:pPr>
              <w:textAlignment w:val="baseline"/>
              <w:rPr>
                <w:rFonts w:eastAsia="PMingLiU"/>
                <w:b/>
                <w:color w:val="0000FF"/>
                <w:sz w:val="18"/>
                <w:szCs w:val="18"/>
                <w:lang w:eastAsia="zh-TW"/>
              </w:rPr>
            </w:pPr>
          </w:p>
        </w:tc>
        <w:tc>
          <w:tcPr>
            <w:tcW w:w="8776" w:type="dxa"/>
          </w:tcPr>
          <w:p w14:paraId="0355D540" w14:textId="77777777" w:rsidR="003C62D5" w:rsidRDefault="003C62D5" w:rsidP="003C62D5">
            <w:pPr>
              <w:textAlignment w:val="baseline"/>
              <w:rPr>
                <w:rFonts w:eastAsia="宋体"/>
                <w:color w:val="0000FF"/>
                <w:sz w:val="18"/>
                <w:szCs w:val="18"/>
                <w:lang w:eastAsia="zh-CN"/>
              </w:rPr>
            </w:pPr>
          </w:p>
        </w:tc>
      </w:tr>
      <w:tr w:rsidR="003C62D5" w14:paraId="7FD5BF4C" w14:textId="77777777">
        <w:trPr>
          <w:trHeight w:val="215"/>
        </w:trPr>
        <w:tc>
          <w:tcPr>
            <w:tcW w:w="1150" w:type="dxa"/>
          </w:tcPr>
          <w:p w14:paraId="26BAE913" w14:textId="77777777" w:rsidR="003C62D5" w:rsidRDefault="003C62D5" w:rsidP="003C62D5">
            <w:pPr>
              <w:textAlignment w:val="baseline"/>
              <w:rPr>
                <w:rFonts w:eastAsia="MS Mincho"/>
                <w:sz w:val="18"/>
                <w:szCs w:val="18"/>
                <w:lang w:eastAsia="ja-JP"/>
              </w:rPr>
            </w:pPr>
          </w:p>
        </w:tc>
        <w:tc>
          <w:tcPr>
            <w:tcW w:w="8776" w:type="dxa"/>
          </w:tcPr>
          <w:p w14:paraId="6B8C48E7" w14:textId="77777777" w:rsidR="003C62D5" w:rsidRDefault="003C62D5" w:rsidP="003C62D5">
            <w:pPr>
              <w:textAlignment w:val="baseline"/>
              <w:rPr>
                <w:rFonts w:eastAsia="MS Mincho"/>
                <w:b/>
                <w:bCs/>
                <w:sz w:val="18"/>
                <w:szCs w:val="18"/>
                <w:lang w:eastAsia="ja-JP"/>
              </w:rPr>
            </w:pPr>
          </w:p>
        </w:tc>
      </w:tr>
      <w:tr w:rsidR="003C62D5" w14:paraId="6B91AF9F" w14:textId="77777777">
        <w:trPr>
          <w:trHeight w:val="215"/>
        </w:trPr>
        <w:tc>
          <w:tcPr>
            <w:tcW w:w="1150" w:type="dxa"/>
          </w:tcPr>
          <w:p w14:paraId="4618D0B4" w14:textId="77777777" w:rsidR="003C62D5" w:rsidRDefault="003C62D5" w:rsidP="003C62D5">
            <w:pPr>
              <w:textAlignment w:val="baseline"/>
              <w:rPr>
                <w:rFonts w:eastAsiaTheme="minorEastAsia"/>
                <w:sz w:val="18"/>
                <w:szCs w:val="18"/>
                <w:lang w:eastAsia="zh-CN"/>
              </w:rPr>
            </w:pPr>
          </w:p>
        </w:tc>
        <w:tc>
          <w:tcPr>
            <w:tcW w:w="8776" w:type="dxa"/>
          </w:tcPr>
          <w:p w14:paraId="410B5A3D" w14:textId="77777777" w:rsidR="003C62D5" w:rsidRDefault="003C62D5" w:rsidP="003C62D5">
            <w:pPr>
              <w:textAlignment w:val="baseline"/>
              <w:rPr>
                <w:rFonts w:eastAsia="MS Mincho"/>
                <w:b/>
                <w:bCs/>
                <w:sz w:val="18"/>
                <w:szCs w:val="18"/>
                <w:lang w:eastAsia="ja-JP"/>
              </w:rPr>
            </w:pPr>
          </w:p>
        </w:tc>
      </w:tr>
      <w:tr w:rsidR="003C62D5" w14:paraId="410AFA75" w14:textId="77777777">
        <w:trPr>
          <w:trHeight w:val="215"/>
        </w:trPr>
        <w:tc>
          <w:tcPr>
            <w:tcW w:w="1150" w:type="dxa"/>
          </w:tcPr>
          <w:p w14:paraId="4F0B6251" w14:textId="77777777" w:rsidR="003C62D5" w:rsidRDefault="003C62D5" w:rsidP="003C62D5">
            <w:pPr>
              <w:textAlignment w:val="baseline"/>
              <w:rPr>
                <w:rFonts w:eastAsiaTheme="minorEastAsia"/>
                <w:sz w:val="18"/>
                <w:szCs w:val="18"/>
                <w:lang w:eastAsia="zh-CN"/>
              </w:rPr>
            </w:pPr>
          </w:p>
        </w:tc>
        <w:tc>
          <w:tcPr>
            <w:tcW w:w="8776" w:type="dxa"/>
          </w:tcPr>
          <w:p w14:paraId="02C7AB80" w14:textId="77777777" w:rsidR="003C62D5" w:rsidRDefault="003C62D5" w:rsidP="003C62D5">
            <w:pPr>
              <w:textAlignment w:val="baseline"/>
              <w:rPr>
                <w:rFonts w:eastAsia="MS Mincho"/>
                <w:bCs/>
                <w:sz w:val="18"/>
                <w:szCs w:val="18"/>
                <w:lang w:eastAsia="ja-JP"/>
              </w:rPr>
            </w:pPr>
          </w:p>
        </w:tc>
      </w:tr>
    </w:tbl>
    <w:p w14:paraId="5D3733BF" w14:textId="77777777" w:rsidR="000B436A" w:rsidRDefault="000B436A">
      <w:pPr>
        <w:rPr>
          <w:szCs w:val="18"/>
        </w:rPr>
      </w:pPr>
    </w:p>
    <w:p w14:paraId="29C8FDAE" w14:textId="77777777" w:rsidR="000B436A" w:rsidRDefault="000B436A">
      <w:pPr>
        <w:rPr>
          <w:szCs w:val="18"/>
        </w:rPr>
      </w:pPr>
    </w:p>
    <w:p w14:paraId="1EB8C724" w14:textId="77777777" w:rsidR="000B436A" w:rsidRDefault="005A3654">
      <w:pPr>
        <w:pStyle w:val="Heading2"/>
        <w:rPr>
          <w:sz w:val="24"/>
          <w:szCs w:val="18"/>
        </w:rPr>
      </w:pPr>
      <w:r>
        <w:rPr>
          <w:sz w:val="24"/>
          <w:szCs w:val="18"/>
        </w:rPr>
        <w:t>Issue 2 – UL signaling content(s)</w:t>
      </w:r>
    </w:p>
    <w:p w14:paraId="31BC7C22" w14:textId="77777777" w:rsidR="000B436A" w:rsidRDefault="005A3654">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0B436A" w14:paraId="0E03A8A9"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2E5D7" w14:textId="77777777" w:rsidR="000B436A" w:rsidRDefault="005A3654">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83981" w14:textId="77777777" w:rsidR="000B436A" w:rsidRDefault="005A3654">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2DFE1" w14:textId="77777777"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14:paraId="02ECB156"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3D6A20DB" w14:textId="77777777" w:rsidR="000B436A" w:rsidRDefault="005A3654">
            <w:pPr>
              <w:snapToGrid w:val="0"/>
              <w:rPr>
                <w:color w:val="000000" w:themeColor="text1"/>
                <w:sz w:val="18"/>
                <w:szCs w:val="18"/>
              </w:rPr>
            </w:pPr>
            <w:r>
              <w:rPr>
                <w:color w:val="000000" w:themeColor="text1"/>
                <w:sz w:val="18"/>
                <w:szCs w:val="18"/>
              </w:rPr>
              <w:t>2.1</w:t>
            </w:r>
          </w:p>
        </w:tc>
        <w:tc>
          <w:tcPr>
            <w:tcW w:w="1893" w:type="dxa"/>
            <w:tcBorders>
              <w:top w:val="single" w:sz="4" w:space="0" w:color="auto"/>
              <w:left w:val="single" w:sz="4" w:space="0" w:color="auto"/>
              <w:bottom w:val="single" w:sz="4" w:space="0" w:color="auto"/>
              <w:right w:val="single" w:sz="4" w:space="0" w:color="auto"/>
            </w:tcBorders>
          </w:tcPr>
          <w:p w14:paraId="2B7B33A6" w14:textId="77777777" w:rsidR="000B436A" w:rsidRDefault="005A3654">
            <w:pPr>
              <w:contextualSpacing/>
              <w:rPr>
                <w:sz w:val="18"/>
                <w:szCs w:val="18"/>
                <w:lang w:eastAsia="zh-CN"/>
              </w:rPr>
            </w:pPr>
            <w:r>
              <w:rPr>
                <w:sz w:val="18"/>
                <w:szCs w:val="18"/>
              </w:rPr>
              <w:t xml:space="preserve">L1-RSRP report format </w:t>
            </w:r>
            <w:r>
              <w:rPr>
                <w:rFonts w:hint="eastAsia"/>
                <w:sz w:val="18"/>
                <w:szCs w:val="18"/>
                <w:lang w:eastAsia="zh-CN"/>
              </w:rPr>
              <w:t>——</w:t>
            </w:r>
            <w:r>
              <w:rPr>
                <w:rFonts w:hint="eastAsia"/>
                <w:sz w:val="18"/>
                <w:szCs w:val="18"/>
                <w:lang w:eastAsia="zh-CN"/>
              </w:rPr>
              <w:t xml:space="preserve"> </w:t>
            </w:r>
            <w:r>
              <w:rPr>
                <w:sz w:val="18"/>
                <w:szCs w:val="18"/>
                <w:lang w:eastAsia="zh-CN"/>
              </w:rPr>
              <w:t>The report of current beam</w:t>
            </w:r>
          </w:p>
        </w:tc>
        <w:tc>
          <w:tcPr>
            <w:tcW w:w="7502" w:type="dxa"/>
            <w:tcBorders>
              <w:top w:val="single" w:sz="4" w:space="0" w:color="auto"/>
              <w:left w:val="single" w:sz="4" w:space="0" w:color="auto"/>
              <w:bottom w:val="single" w:sz="4" w:space="0" w:color="auto"/>
              <w:right w:val="single" w:sz="4" w:space="0" w:color="auto"/>
            </w:tcBorders>
          </w:tcPr>
          <w:p w14:paraId="307922B9" w14:textId="77777777" w:rsidR="000B436A" w:rsidRDefault="005A3654">
            <w:pPr>
              <w:shd w:val="clear" w:color="auto" w:fill="FFFFFF"/>
              <w:snapToGrid w:val="0"/>
              <w:jc w:val="both"/>
              <w:rPr>
                <w:b/>
                <w:bCs/>
                <w:color w:val="000000"/>
                <w:sz w:val="18"/>
                <w:szCs w:val="18"/>
                <w:lang w:eastAsia="zh-CN"/>
              </w:rPr>
            </w:pPr>
            <w:r>
              <w:rPr>
                <w:b/>
                <w:bCs/>
                <w:color w:val="000000"/>
                <w:sz w:val="18"/>
                <w:szCs w:val="18"/>
                <w:highlight w:val="green"/>
                <w:lang w:eastAsia="zh-CN"/>
              </w:rPr>
              <w:t>[117] Agreement</w:t>
            </w:r>
            <w:r>
              <w:rPr>
                <w:b/>
                <w:bCs/>
                <w:color w:val="000000"/>
                <w:sz w:val="18"/>
                <w:szCs w:val="18"/>
                <w:lang w:eastAsia="zh-CN"/>
              </w:rPr>
              <w:t xml:space="preserve"> </w:t>
            </w:r>
          </w:p>
          <w:p w14:paraId="3235EE9F" w14:textId="77777777" w:rsidR="000B436A" w:rsidRDefault="005A3654">
            <w:pPr>
              <w:shd w:val="clear" w:color="auto" w:fill="FFFFFF"/>
              <w:snapToGrid w:val="0"/>
              <w:jc w:val="both"/>
              <w:rPr>
                <w:rFonts w:eastAsia="宋体"/>
                <w:color w:val="000000"/>
                <w:sz w:val="18"/>
                <w:szCs w:val="18"/>
                <w:lang w:eastAsia="en-US"/>
              </w:rPr>
            </w:pPr>
            <w:r>
              <w:rPr>
                <w:sz w:val="18"/>
                <w:szCs w:val="18"/>
              </w:rPr>
              <w:t>On UE-initiated/event-driven beam reporting, regarding UL signaling content(s) of L1-RSRP report depending on Event-2, in a report instance, at least Option-3 is supported</w:t>
            </w:r>
          </w:p>
          <w:p w14:paraId="5A101450" w14:textId="77777777" w:rsidR="000B436A" w:rsidRDefault="005A3654">
            <w:pPr>
              <w:numPr>
                <w:ilvl w:val="0"/>
                <w:numId w:val="11"/>
              </w:numPr>
              <w:snapToGrid w:val="0"/>
              <w:spacing w:line="256" w:lineRule="auto"/>
              <w:jc w:val="both"/>
              <w:rPr>
                <w:rFonts w:eastAsia="Batang"/>
                <w:sz w:val="18"/>
                <w:szCs w:val="18"/>
              </w:rPr>
            </w:pPr>
            <w:r>
              <w:rPr>
                <w:sz w:val="18"/>
                <w:szCs w:val="18"/>
              </w:rPr>
              <w:t xml:space="preserve">Option-3: N ≥ 1 beam(s) are reported in the report instance,  </w:t>
            </w:r>
          </w:p>
          <w:p w14:paraId="35E83700" w14:textId="77777777" w:rsidR="000B436A" w:rsidRDefault="005A3654">
            <w:pPr>
              <w:numPr>
                <w:ilvl w:val="1"/>
                <w:numId w:val="11"/>
              </w:numPr>
              <w:snapToGrid w:val="0"/>
              <w:spacing w:line="256" w:lineRule="auto"/>
              <w:jc w:val="both"/>
              <w:rPr>
                <w:sz w:val="18"/>
                <w:szCs w:val="18"/>
              </w:rPr>
            </w:pPr>
            <w:r>
              <w:rPr>
                <w:sz w:val="18"/>
                <w:szCs w:val="18"/>
              </w:rPr>
              <w:t>At least one of N reported beam(s) should satisfy the condition of Event-2</w:t>
            </w:r>
          </w:p>
          <w:p w14:paraId="2892D118" w14:textId="77777777" w:rsidR="000B436A" w:rsidRDefault="005A3654">
            <w:pPr>
              <w:numPr>
                <w:ilvl w:val="1"/>
                <w:numId w:val="11"/>
              </w:numPr>
              <w:snapToGrid w:val="0"/>
              <w:spacing w:line="256" w:lineRule="auto"/>
              <w:jc w:val="both"/>
              <w:rPr>
                <w:sz w:val="18"/>
                <w:szCs w:val="18"/>
              </w:rPr>
            </w:pPr>
            <w:r>
              <w:rPr>
                <w:sz w:val="18"/>
                <w:szCs w:val="18"/>
              </w:rPr>
              <w:t>N is configured by gNB</w:t>
            </w:r>
          </w:p>
          <w:p w14:paraId="236C543F" w14:textId="77777777" w:rsidR="000B436A" w:rsidRDefault="005A3654">
            <w:pPr>
              <w:numPr>
                <w:ilvl w:val="2"/>
                <w:numId w:val="11"/>
              </w:numPr>
              <w:snapToGrid w:val="0"/>
              <w:spacing w:line="256" w:lineRule="auto"/>
              <w:jc w:val="both"/>
              <w:rPr>
                <w:sz w:val="18"/>
                <w:szCs w:val="18"/>
              </w:rPr>
            </w:pPr>
            <w:r>
              <w:rPr>
                <w:sz w:val="18"/>
                <w:szCs w:val="18"/>
              </w:rPr>
              <w:t xml:space="preserve">FFS: candidate value of ‘N’.  </w:t>
            </w:r>
          </w:p>
          <w:p w14:paraId="0DE8B627" w14:textId="77777777" w:rsidR="000B436A" w:rsidRDefault="005A3654">
            <w:pPr>
              <w:numPr>
                <w:ilvl w:val="1"/>
                <w:numId w:val="11"/>
              </w:numPr>
              <w:snapToGrid w:val="0"/>
              <w:spacing w:line="256" w:lineRule="auto"/>
              <w:jc w:val="both"/>
              <w:rPr>
                <w:sz w:val="18"/>
                <w:szCs w:val="18"/>
              </w:rPr>
            </w:pPr>
            <w:r>
              <w:rPr>
                <w:sz w:val="18"/>
                <w:szCs w:val="18"/>
              </w:rPr>
              <w:t xml:space="preserve">FFS: RRC can enable or disable whether current beam is always reported in addition to the N beams </w:t>
            </w:r>
          </w:p>
          <w:p w14:paraId="33A0B1AA" w14:textId="77777777" w:rsidR="000B436A" w:rsidRDefault="005A3654">
            <w:pPr>
              <w:numPr>
                <w:ilvl w:val="0"/>
                <w:numId w:val="11"/>
              </w:numPr>
              <w:snapToGrid w:val="0"/>
              <w:spacing w:line="256" w:lineRule="auto"/>
              <w:jc w:val="both"/>
              <w:rPr>
                <w:sz w:val="18"/>
                <w:szCs w:val="18"/>
              </w:rPr>
            </w:pPr>
            <w:r>
              <w:rPr>
                <w:sz w:val="18"/>
                <w:szCs w:val="18"/>
              </w:rPr>
              <w:t xml:space="preserve">FFS: Option-1/1a/1b/2.  </w:t>
            </w:r>
          </w:p>
          <w:p w14:paraId="36CC82C7" w14:textId="77777777" w:rsidR="000B436A" w:rsidRDefault="005A3654">
            <w:pPr>
              <w:numPr>
                <w:ilvl w:val="0"/>
                <w:numId w:val="11"/>
              </w:numPr>
              <w:snapToGrid w:val="0"/>
              <w:spacing w:line="256" w:lineRule="auto"/>
              <w:jc w:val="both"/>
              <w:rPr>
                <w:sz w:val="18"/>
                <w:szCs w:val="18"/>
              </w:rPr>
            </w:pPr>
            <w:r>
              <w:rPr>
                <w:sz w:val="18"/>
                <w:szCs w:val="18"/>
              </w:rPr>
              <w:t>Above applies at least for the single CC case</w:t>
            </w:r>
          </w:p>
          <w:p w14:paraId="5EC1D2B9" w14:textId="77777777" w:rsidR="000B436A" w:rsidRDefault="000B436A">
            <w:pPr>
              <w:snapToGrid w:val="0"/>
              <w:rPr>
                <w:rFonts w:ascii="Times" w:eastAsia="Batang" w:hAnsi="Times"/>
                <w:b/>
                <w:sz w:val="20"/>
                <w:szCs w:val="20"/>
                <w:highlight w:val="green"/>
                <w:lang w:eastAsia="en-US"/>
              </w:rPr>
            </w:pPr>
          </w:p>
          <w:p w14:paraId="4CBDF985" w14:textId="77777777" w:rsidR="000B436A" w:rsidRDefault="000B436A">
            <w:pPr>
              <w:snapToGrid w:val="0"/>
              <w:rPr>
                <w:rFonts w:ascii="Times" w:eastAsia="Batang" w:hAnsi="Times" w:cs="Times"/>
                <w:b/>
                <w:color w:val="3333FF"/>
                <w:sz w:val="18"/>
                <w:szCs w:val="18"/>
                <w:lang w:eastAsia="en-US"/>
              </w:rPr>
            </w:pPr>
          </w:p>
          <w:p w14:paraId="2F1A35E4" w14:textId="77777777" w:rsidR="000B436A" w:rsidRDefault="005A3654">
            <w:pPr>
              <w:snapToGrid w:val="0"/>
              <w:rPr>
                <w:rFonts w:ascii="Times" w:eastAsia="Batang" w:hAnsi="Times" w:cs="Times"/>
                <w:b/>
                <w:color w:val="3333FF"/>
                <w:sz w:val="18"/>
                <w:szCs w:val="18"/>
                <w:lang w:eastAsia="en-US"/>
              </w:rPr>
            </w:pPr>
            <w:r>
              <w:rPr>
                <w:rFonts w:eastAsia="宋体"/>
                <w:b/>
                <w:color w:val="3333FF"/>
                <w:sz w:val="18"/>
                <w:szCs w:val="18"/>
                <w:u w:val="single"/>
                <w:lang w:eastAsia="en-US"/>
              </w:rPr>
              <w:t>FL Observation-2</w:t>
            </w:r>
            <w:r>
              <w:rPr>
                <w:rFonts w:eastAsia="宋体"/>
                <w:b/>
                <w:color w:val="3333FF"/>
                <w:sz w:val="18"/>
                <w:szCs w:val="18"/>
                <w:lang w:eastAsia="en-US"/>
              </w:rPr>
              <w:t xml:space="preserve">: </w:t>
            </w:r>
            <w:r>
              <w:rPr>
                <w:rFonts w:eastAsia="宋体"/>
                <w:color w:val="3333FF"/>
                <w:sz w:val="18"/>
                <w:szCs w:val="18"/>
                <w:lang w:eastAsia="en-US"/>
              </w:rPr>
              <w:t>For current beam report, we have the following observation.</w:t>
            </w:r>
            <w:r>
              <w:rPr>
                <w:rFonts w:eastAsia="宋体"/>
                <w:b/>
                <w:color w:val="3333FF"/>
                <w:sz w:val="18"/>
                <w:szCs w:val="18"/>
                <w:lang w:eastAsia="en-US"/>
              </w:rPr>
              <w:t xml:space="preserve"> </w:t>
            </w:r>
          </w:p>
          <w:p w14:paraId="1B9225C0" w14:textId="77777777" w:rsidR="000B436A" w:rsidRDefault="005A3654">
            <w:pPr>
              <w:numPr>
                <w:ilvl w:val="0"/>
                <w:numId w:val="11"/>
              </w:numPr>
              <w:suppressAutoHyphens/>
              <w:contextualSpacing/>
              <w:jc w:val="both"/>
              <w:rPr>
                <w:sz w:val="18"/>
                <w:szCs w:val="18"/>
              </w:rPr>
            </w:pPr>
            <w:r>
              <w:rPr>
                <w:rFonts w:eastAsia="Malgun Gothic"/>
                <w:sz w:val="18"/>
                <w:szCs w:val="18"/>
              </w:rPr>
              <w:t xml:space="preserve">Yes: Measurement results for current beam should be reported mandatorily in a report instance. </w:t>
            </w:r>
          </w:p>
          <w:p w14:paraId="50BEF9E3" w14:textId="77777777" w:rsidR="000B436A" w:rsidRDefault="005A3654">
            <w:pPr>
              <w:numPr>
                <w:ilvl w:val="1"/>
                <w:numId w:val="11"/>
              </w:numPr>
              <w:suppressAutoHyphens/>
              <w:contextualSpacing/>
              <w:jc w:val="both"/>
              <w:rPr>
                <w:sz w:val="18"/>
                <w:szCs w:val="18"/>
                <w:lang w:eastAsia="zh-CN"/>
              </w:rPr>
            </w:pPr>
            <w:r>
              <w:rPr>
                <w:rFonts w:eastAsia="Malgun Gothic"/>
                <w:sz w:val="18"/>
                <w:szCs w:val="18"/>
                <w:lang w:eastAsia="zh-CN"/>
              </w:rPr>
              <w:t>Supported by: Nokia</w:t>
            </w:r>
            <w:r>
              <w:rPr>
                <w:rFonts w:eastAsia="Malgun Gothic" w:hint="eastAsia"/>
                <w:sz w:val="18"/>
                <w:szCs w:val="18"/>
              </w:rPr>
              <w:t xml:space="preserve"> (configurable)</w:t>
            </w:r>
            <w:r>
              <w:rPr>
                <w:rFonts w:eastAsia="Malgun Gothic"/>
                <w:sz w:val="18"/>
                <w:szCs w:val="18"/>
                <w:lang w:eastAsia="zh-CN"/>
              </w:rPr>
              <w:t xml:space="preserve">, NTT DOCOMO (always), ZTE, </w:t>
            </w:r>
            <w:proofErr w:type="spellStart"/>
            <w:r>
              <w:rPr>
                <w:rFonts w:eastAsia="Malgun Gothic"/>
                <w:sz w:val="18"/>
                <w:szCs w:val="18"/>
                <w:lang w:eastAsia="zh-CN"/>
              </w:rPr>
              <w:t>xiaomi</w:t>
            </w:r>
            <w:proofErr w:type="spellEnd"/>
            <w:r>
              <w:rPr>
                <w:rFonts w:eastAsia="Malgun Gothic"/>
                <w:sz w:val="18"/>
                <w:szCs w:val="18"/>
                <w:lang w:eastAsia="zh-CN"/>
              </w:rPr>
              <w:t>, vivo, Samsung, Huawei/</w:t>
            </w:r>
            <w:proofErr w:type="spellStart"/>
            <w:r>
              <w:rPr>
                <w:rFonts w:eastAsia="Malgun Gothic"/>
                <w:sz w:val="18"/>
                <w:szCs w:val="18"/>
                <w:lang w:eastAsia="zh-CN"/>
              </w:rPr>
              <w:t>HiSi</w:t>
            </w:r>
            <w:proofErr w:type="spellEnd"/>
            <w:r>
              <w:rPr>
                <w:rFonts w:eastAsia="Malgun Gothic"/>
                <w:sz w:val="18"/>
                <w:szCs w:val="18"/>
                <w:lang w:eastAsia="zh-CN"/>
              </w:rPr>
              <w:t xml:space="preserve">, Google, MediaTek, IDC (configurable), </w:t>
            </w:r>
            <w:proofErr w:type="spellStart"/>
            <w:r>
              <w:rPr>
                <w:rFonts w:eastAsia="Malgun Gothic"/>
                <w:sz w:val="18"/>
                <w:szCs w:val="18"/>
                <w:lang w:eastAsia="zh-CN"/>
              </w:rPr>
              <w:t>Fujutsu</w:t>
            </w:r>
            <w:proofErr w:type="spellEnd"/>
            <w:r>
              <w:rPr>
                <w:rFonts w:eastAsia="Malgun Gothic"/>
                <w:sz w:val="18"/>
                <w:szCs w:val="18"/>
                <w:lang w:eastAsia="zh-CN"/>
              </w:rPr>
              <w:t xml:space="preserve"> (configurable), LG (configurable), Sharp, Apple, NEC, CMCC (configurable), </w:t>
            </w:r>
            <w:proofErr w:type="spellStart"/>
            <w:r>
              <w:rPr>
                <w:rFonts w:eastAsia="Malgun Gothic"/>
                <w:sz w:val="18"/>
                <w:szCs w:val="18"/>
                <w:lang w:eastAsia="zh-CN"/>
              </w:rPr>
              <w:lastRenderedPageBreak/>
              <w:t>Langbo</w:t>
            </w:r>
            <w:proofErr w:type="spellEnd"/>
            <w:r>
              <w:rPr>
                <w:rFonts w:eastAsia="Malgun Gothic"/>
                <w:sz w:val="18"/>
                <w:szCs w:val="18"/>
                <w:lang w:eastAsia="zh-CN"/>
              </w:rPr>
              <w:t xml:space="preserve">, Ericsson (configurable), </w:t>
            </w:r>
            <w:proofErr w:type="spellStart"/>
            <w:r>
              <w:rPr>
                <w:rFonts w:eastAsia="Malgun Gothic"/>
                <w:sz w:val="18"/>
                <w:szCs w:val="18"/>
                <w:lang w:eastAsia="zh-CN"/>
              </w:rPr>
              <w:t>Futurewei</w:t>
            </w:r>
            <w:proofErr w:type="spellEnd"/>
            <w:r>
              <w:rPr>
                <w:rFonts w:eastAsia="Malgun Gothic"/>
                <w:sz w:val="18"/>
                <w:szCs w:val="18"/>
                <w:lang w:eastAsia="zh-CN"/>
              </w:rPr>
              <w:t xml:space="preserve"> (Configurable), Panasonic (configurable), OPPO</w:t>
            </w:r>
          </w:p>
          <w:p w14:paraId="498549B6" w14:textId="77777777" w:rsidR="000B436A" w:rsidRDefault="005A3654">
            <w:pPr>
              <w:numPr>
                <w:ilvl w:val="0"/>
                <w:numId w:val="11"/>
              </w:numPr>
              <w:suppressAutoHyphens/>
              <w:contextualSpacing/>
              <w:jc w:val="both"/>
              <w:rPr>
                <w:color w:val="000000" w:themeColor="text1"/>
                <w:sz w:val="18"/>
                <w:szCs w:val="18"/>
              </w:rPr>
            </w:pPr>
            <w:r>
              <w:rPr>
                <w:rFonts w:eastAsia="Malgun Gothic"/>
                <w:color w:val="000000" w:themeColor="text1"/>
                <w:sz w:val="18"/>
                <w:szCs w:val="18"/>
              </w:rPr>
              <w:t>No: Up to UE implementation (e.g., eventually depending on measurement results)</w:t>
            </w:r>
          </w:p>
          <w:p w14:paraId="1969B990" w14:textId="77777777" w:rsidR="000B436A" w:rsidRDefault="005A3654">
            <w:pPr>
              <w:numPr>
                <w:ilvl w:val="1"/>
                <w:numId w:val="11"/>
              </w:numPr>
              <w:suppressAutoHyphens/>
              <w:contextualSpacing/>
              <w:jc w:val="both"/>
              <w:rPr>
                <w:color w:val="000000" w:themeColor="text1"/>
                <w:sz w:val="18"/>
                <w:szCs w:val="18"/>
                <w:lang w:eastAsia="zh-CN"/>
              </w:rPr>
            </w:pPr>
            <w:r>
              <w:rPr>
                <w:rFonts w:eastAsia="Malgun Gothic"/>
                <w:color w:val="000000" w:themeColor="text1"/>
                <w:sz w:val="18"/>
                <w:szCs w:val="18"/>
                <w:lang w:eastAsia="zh-CN"/>
              </w:rPr>
              <w:t xml:space="preserve">Supported by:  </w:t>
            </w:r>
            <w:r>
              <w:rPr>
                <w:rFonts w:eastAsia="Malgun Gothic"/>
                <w:sz w:val="18"/>
                <w:szCs w:val="18"/>
                <w:lang w:eastAsia="zh-CN"/>
              </w:rPr>
              <w:t>Spreadtrum, HONOR, CATT</w:t>
            </w:r>
          </w:p>
          <w:p w14:paraId="0800991D" w14:textId="77777777" w:rsidR="000B436A" w:rsidRDefault="000B436A">
            <w:pPr>
              <w:snapToGrid w:val="0"/>
              <w:rPr>
                <w:rFonts w:ascii="Times" w:eastAsia="Batang" w:hAnsi="Times" w:cs="Times"/>
                <w:sz w:val="16"/>
                <w:szCs w:val="16"/>
                <w:lang w:eastAsia="en-US"/>
              </w:rPr>
            </w:pPr>
          </w:p>
          <w:p w14:paraId="19FEB22C" w14:textId="77777777" w:rsidR="000B436A" w:rsidRDefault="005A3654">
            <w:pPr>
              <w:snapToGrid w:val="0"/>
              <w:jc w:val="both"/>
              <w:rPr>
                <w:rFonts w:ascii="Times" w:eastAsia="Batang" w:hAnsi="Times" w:cs="Times"/>
                <w:sz w:val="18"/>
                <w:szCs w:val="18"/>
                <w:lang w:eastAsia="en-US"/>
              </w:rPr>
            </w:pPr>
            <w:r>
              <w:rPr>
                <w:rFonts w:eastAsia="宋体" w:hint="eastAsia"/>
                <w:b/>
                <w:color w:val="3333FF"/>
                <w:sz w:val="18"/>
                <w:szCs w:val="18"/>
                <w:u w:val="single"/>
                <w:lang w:eastAsia="zh-CN"/>
              </w:rPr>
              <w:t>FL</w:t>
            </w:r>
            <w:r>
              <w:rPr>
                <w:rFonts w:eastAsia="宋体"/>
                <w:b/>
                <w:color w:val="3333FF"/>
                <w:sz w:val="18"/>
                <w:szCs w:val="18"/>
                <w:u w:val="single"/>
                <w:lang w:eastAsia="en-US"/>
              </w:rPr>
              <w:t xml:space="preserve"> Assessment</w:t>
            </w:r>
            <w:r>
              <w:rPr>
                <w:rFonts w:eastAsia="宋体"/>
                <w:b/>
                <w:color w:val="3333FF"/>
                <w:sz w:val="18"/>
                <w:szCs w:val="18"/>
                <w:lang w:eastAsia="en-US"/>
              </w:rPr>
              <w:t xml:space="preserve">: </w:t>
            </w:r>
            <w:r>
              <w:rPr>
                <w:rFonts w:eastAsia="宋体"/>
                <w:color w:val="3333FF"/>
                <w:sz w:val="18"/>
                <w:szCs w:val="18"/>
                <w:lang w:eastAsia="en-US"/>
              </w:rPr>
              <w:t>Per offline discussion, the controversial part is whether the current beam can be still included in the RS set for new beam. If the answer is yes, Option-1 is straight-forward outcome; but, if the answer is no, we may need to clarify that in advanced which may be also relevant to the subsequent discussion for RS configuration for new beam.</w:t>
            </w:r>
            <w:r>
              <w:rPr>
                <w:rFonts w:eastAsia="宋体"/>
                <w:b/>
                <w:color w:val="3333FF"/>
                <w:sz w:val="18"/>
                <w:szCs w:val="18"/>
                <w:lang w:eastAsia="en-US"/>
              </w:rPr>
              <w:t xml:space="preserve"> </w:t>
            </w:r>
          </w:p>
          <w:p w14:paraId="5B060425" w14:textId="77777777" w:rsidR="000B436A" w:rsidRDefault="000B436A">
            <w:pPr>
              <w:snapToGrid w:val="0"/>
              <w:rPr>
                <w:rFonts w:ascii="Times" w:eastAsia="Batang" w:hAnsi="Times" w:cs="Times"/>
                <w:sz w:val="16"/>
                <w:szCs w:val="16"/>
                <w:lang w:eastAsia="en-US"/>
              </w:rPr>
            </w:pPr>
          </w:p>
          <w:p w14:paraId="10D9E832" w14:textId="77777777" w:rsidR="000B436A" w:rsidRDefault="005A3654">
            <w:pPr>
              <w:snapToGrid w:val="0"/>
              <w:jc w:val="center"/>
              <w:rPr>
                <w:rFonts w:ascii="Times" w:eastAsia="Batang" w:hAnsi="Times" w:cs="Times"/>
                <w:b/>
                <w:color w:val="3333FF"/>
                <w:sz w:val="20"/>
                <w:szCs w:val="16"/>
                <w:lang w:eastAsia="en-US"/>
              </w:rPr>
            </w:pPr>
            <w:r>
              <w:rPr>
                <w:rFonts w:cs="Times New Roman"/>
              </w:rPr>
              <w:object w:dxaOrig="6880" w:dyaOrig="3200" w14:anchorId="73D3D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60.4pt" o:ole="">
                  <v:imagedata r:id="rId9" o:title=""/>
                </v:shape>
                <o:OLEObject Type="Embed" ProgID="Visio.Drawing.15" ShapeID="_x0000_i1025" DrawAspect="Content" ObjectID="_1777868591" r:id="rId10"/>
              </w:object>
            </w:r>
          </w:p>
          <w:p w14:paraId="12AD7718" w14:textId="77777777" w:rsidR="000B436A" w:rsidRDefault="000B436A">
            <w:pPr>
              <w:snapToGrid w:val="0"/>
              <w:rPr>
                <w:rFonts w:ascii="Times" w:eastAsia="Batang" w:hAnsi="Times" w:cs="Times"/>
                <w:sz w:val="16"/>
                <w:szCs w:val="16"/>
                <w:lang w:eastAsia="en-US"/>
              </w:rPr>
            </w:pPr>
          </w:p>
          <w:p w14:paraId="23BE9EA6" w14:textId="77777777" w:rsidR="00A9027A" w:rsidRPr="005147BB" w:rsidRDefault="00A9027A" w:rsidP="00A9027A">
            <w:pPr>
              <w:shd w:val="clear" w:color="auto" w:fill="FFFFFF"/>
              <w:snapToGrid w:val="0"/>
              <w:jc w:val="both"/>
              <w:rPr>
                <w:sz w:val="18"/>
                <w:szCs w:val="18"/>
              </w:rPr>
            </w:pPr>
            <w:bookmarkStart w:id="13" w:name="OLE_LINK4"/>
            <w:r w:rsidRPr="005147BB">
              <w:rPr>
                <w:b/>
                <w:bCs/>
                <w:sz w:val="18"/>
                <w:szCs w:val="18"/>
                <w:lang w:eastAsia="zh-CN"/>
              </w:rPr>
              <w:t>Proposal 2.1 (</w:t>
            </w:r>
            <w:r w:rsidR="00873302" w:rsidRPr="005147BB">
              <w:rPr>
                <w:b/>
                <w:bCs/>
                <w:sz w:val="18"/>
                <w:szCs w:val="18"/>
                <w:lang w:eastAsia="zh-CN"/>
              </w:rPr>
              <w:t xml:space="preserve">Updated </w:t>
            </w:r>
            <w:r w:rsidRPr="005147BB">
              <w:rPr>
                <w:b/>
                <w:bCs/>
                <w:sz w:val="18"/>
                <w:szCs w:val="18"/>
                <w:lang w:eastAsia="zh-CN"/>
              </w:rPr>
              <w:t xml:space="preserve">after offline): </w:t>
            </w:r>
            <w:r w:rsidRPr="005147BB">
              <w:rPr>
                <w:sz w:val="18"/>
                <w:szCs w:val="18"/>
              </w:rPr>
              <w:t>On UE-initiated/event-driven beam reporting, regarding L1-RSRP report format Option-3 depending on Event-2, for a report instance where N ≥ 1 beam(s) are reported, the following is supported.</w:t>
            </w:r>
          </w:p>
          <w:p w14:paraId="62D9125B" w14:textId="77777777" w:rsidR="00A9027A" w:rsidRPr="005147BB" w:rsidRDefault="00A9027A" w:rsidP="00A9027A">
            <w:pPr>
              <w:pStyle w:val="ListParagraph"/>
              <w:numPr>
                <w:ilvl w:val="0"/>
                <w:numId w:val="11"/>
              </w:numPr>
              <w:shd w:val="clear" w:color="auto" w:fill="FFFFFF"/>
              <w:snapToGrid w:val="0"/>
              <w:spacing w:after="0"/>
              <w:ind w:hanging="475"/>
              <w:jc w:val="both"/>
              <w:rPr>
                <w:sz w:val="18"/>
                <w:szCs w:val="18"/>
              </w:rPr>
            </w:pPr>
            <w:r w:rsidRPr="005147BB">
              <w:rPr>
                <w:sz w:val="18"/>
                <w:szCs w:val="18"/>
              </w:rPr>
              <w:t>RRC can enable or disable whether current beam is always reported</w:t>
            </w:r>
          </w:p>
          <w:p w14:paraId="3CA214E9" w14:textId="77777777" w:rsidR="00A9027A" w:rsidRPr="005147BB" w:rsidRDefault="00A9027A" w:rsidP="00A9027A">
            <w:pPr>
              <w:numPr>
                <w:ilvl w:val="2"/>
                <w:numId w:val="11"/>
              </w:numPr>
              <w:snapToGrid w:val="0"/>
              <w:spacing w:line="259" w:lineRule="auto"/>
              <w:ind w:left="1420" w:hanging="475"/>
              <w:jc w:val="both"/>
              <w:rPr>
                <w:sz w:val="18"/>
                <w:szCs w:val="18"/>
              </w:rPr>
            </w:pPr>
            <w:r w:rsidRPr="005147BB">
              <w:rPr>
                <w:sz w:val="18"/>
                <w:szCs w:val="18"/>
              </w:rPr>
              <w:t>When enabled by RRC, the current beam + N beams from the measurement RSs for new beam(s) are reported</w:t>
            </w:r>
          </w:p>
          <w:p w14:paraId="3108FF0B" w14:textId="77777777" w:rsidR="00A9027A" w:rsidRPr="005147BB" w:rsidRDefault="00A9027A" w:rsidP="00A9027A">
            <w:pPr>
              <w:numPr>
                <w:ilvl w:val="3"/>
                <w:numId w:val="11"/>
              </w:numPr>
              <w:snapToGrid w:val="0"/>
              <w:spacing w:line="259" w:lineRule="auto"/>
              <w:jc w:val="both"/>
              <w:rPr>
                <w:sz w:val="18"/>
                <w:szCs w:val="18"/>
              </w:rPr>
            </w:pPr>
            <w:r w:rsidRPr="005147BB">
              <w:rPr>
                <w:sz w:val="18"/>
                <w:szCs w:val="18"/>
              </w:rPr>
              <w:t>Note: The reported current beam is NOT counted in the N reported beams.</w:t>
            </w:r>
          </w:p>
          <w:p w14:paraId="412D1F04" w14:textId="77777777" w:rsidR="00A9027A" w:rsidRPr="005147BB" w:rsidRDefault="00A9027A" w:rsidP="00A9027A">
            <w:pPr>
              <w:numPr>
                <w:ilvl w:val="2"/>
                <w:numId w:val="11"/>
              </w:numPr>
              <w:snapToGrid w:val="0"/>
              <w:spacing w:line="259" w:lineRule="auto"/>
              <w:ind w:left="1420" w:hanging="475"/>
              <w:jc w:val="both"/>
              <w:rPr>
                <w:rFonts w:cs="Times New Roman"/>
                <w:sz w:val="18"/>
                <w:szCs w:val="18"/>
              </w:rPr>
            </w:pPr>
            <w:bookmarkStart w:id="14" w:name="_Hlk167205117"/>
            <w:r w:rsidRPr="005147BB">
              <w:rPr>
                <w:sz w:val="18"/>
                <w:szCs w:val="18"/>
              </w:rPr>
              <w:t>When disabled by RRC</w:t>
            </w:r>
            <w:bookmarkEnd w:id="14"/>
            <w:r w:rsidRPr="005147BB">
              <w:rPr>
                <w:sz w:val="18"/>
                <w:szCs w:val="18"/>
              </w:rPr>
              <w:t>, N beams are reported.</w:t>
            </w:r>
          </w:p>
          <w:p w14:paraId="7B0BA402" w14:textId="0D3C0953" w:rsidR="00A9027A" w:rsidRPr="005147BB" w:rsidRDefault="005147BB" w:rsidP="00A9027A">
            <w:pPr>
              <w:numPr>
                <w:ilvl w:val="3"/>
                <w:numId w:val="11"/>
              </w:numPr>
              <w:snapToGrid w:val="0"/>
              <w:spacing w:line="259" w:lineRule="auto"/>
              <w:jc w:val="both"/>
              <w:rPr>
                <w:rFonts w:cs="Times New Roman"/>
                <w:color w:val="FF0000"/>
                <w:sz w:val="18"/>
                <w:szCs w:val="18"/>
              </w:rPr>
            </w:pPr>
            <w:r w:rsidRPr="005147BB">
              <w:rPr>
                <w:color w:val="FF0000"/>
                <w:sz w:val="18"/>
                <w:szCs w:val="18"/>
              </w:rPr>
              <w:t xml:space="preserve">[Original version]: </w:t>
            </w:r>
            <w:r w:rsidR="00A9027A" w:rsidRPr="005147BB">
              <w:rPr>
                <w:color w:val="FF0000"/>
                <w:sz w:val="18"/>
                <w:szCs w:val="18"/>
              </w:rPr>
              <w:t>FFS: How to determine the N reported beam</w:t>
            </w:r>
            <w:r w:rsidR="00A9027A" w:rsidRPr="005147BB">
              <w:rPr>
                <w:color w:val="FF0000"/>
                <w:sz w:val="18"/>
                <w:szCs w:val="18"/>
                <w:lang w:eastAsia="zh-CN"/>
              </w:rPr>
              <w:t>s if RRC disabled</w:t>
            </w:r>
            <w:r w:rsidR="00A9027A" w:rsidRPr="005147BB">
              <w:rPr>
                <w:color w:val="FF0000"/>
                <w:sz w:val="18"/>
                <w:szCs w:val="18"/>
              </w:rPr>
              <w:t>.</w:t>
            </w:r>
          </w:p>
          <w:p w14:paraId="24999256" w14:textId="017B55AA" w:rsidR="005147BB" w:rsidRPr="005147BB" w:rsidRDefault="005147BB" w:rsidP="00A9027A">
            <w:pPr>
              <w:numPr>
                <w:ilvl w:val="3"/>
                <w:numId w:val="11"/>
              </w:numPr>
              <w:snapToGrid w:val="0"/>
              <w:spacing w:line="259" w:lineRule="auto"/>
              <w:jc w:val="both"/>
              <w:rPr>
                <w:rFonts w:cs="Times New Roman"/>
                <w:color w:val="FF0000"/>
                <w:sz w:val="18"/>
                <w:szCs w:val="18"/>
              </w:rPr>
            </w:pPr>
            <w:r w:rsidRPr="005147BB">
              <w:rPr>
                <w:color w:val="FF0000"/>
                <w:sz w:val="18"/>
                <w:szCs w:val="18"/>
              </w:rPr>
              <w:t>[Suggested from MTK]: FFS: The measurement RS(s) which the UE selects the N reported beam(s) from</w:t>
            </w:r>
          </w:p>
          <w:bookmarkEnd w:id="13"/>
          <w:p w14:paraId="089FCC7A" w14:textId="77777777" w:rsidR="000B436A" w:rsidRDefault="000B436A">
            <w:pPr>
              <w:shd w:val="clear" w:color="auto" w:fill="FFFFFF"/>
              <w:rPr>
                <w:rFonts w:eastAsia="宋体"/>
                <w:color w:val="0000FF"/>
                <w:sz w:val="18"/>
                <w:szCs w:val="18"/>
              </w:rPr>
            </w:pPr>
          </w:p>
          <w:p w14:paraId="75741F96" w14:textId="77777777" w:rsidR="000B436A" w:rsidRDefault="000B436A">
            <w:pPr>
              <w:suppressAutoHyphens/>
              <w:contextualSpacing/>
              <w:jc w:val="both"/>
              <w:rPr>
                <w:b/>
                <w:color w:val="0000FF"/>
                <w:sz w:val="18"/>
                <w:szCs w:val="18"/>
              </w:rPr>
            </w:pPr>
          </w:p>
        </w:tc>
      </w:tr>
      <w:tr w:rsidR="000B436A" w14:paraId="12DDFF43" w14:textId="77777777">
        <w:trPr>
          <w:trHeight w:val="170"/>
        </w:trPr>
        <w:tc>
          <w:tcPr>
            <w:tcW w:w="532" w:type="dxa"/>
            <w:tcBorders>
              <w:top w:val="single" w:sz="4" w:space="0" w:color="auto"/>
              <w:left w:val="single" w:sz="4" w:space="0" w:color="auto"/>
              <w:bottom w:val="single" w:sz="4" w:space="0" w:color="auto"/>
              <w:right w:val="single" w:sz="4" w:space="0" w:color="auto"/>
            </w:tcBorders>
          </w:tcPr>
          <w:p w14:paraId="4D5BDCD3" w14:textId="77777777" w:rsidR="000B436A" w:rsidRDefault="005A3654">
            <w:pPr>
              <w:snapToGrid w:val="0"/>
              <w:rPr>
                <w:color w:val="000000" w:themeColor="text1"/>
                <w:sz w:val="18"/>
                <w:szCs w:val="18"/>
                <w:lang w:eastAsia="zh-CN"/>
              </w:rPr>
            </w:pPr>
            <w:r>
              <w:rPr>
                <w:color w:val="000000" w:themeColor="text1"/>
                <w:sz w:val="18"/>
                <w:szCs w:val="18"/>
                <w:lang w:eastAsia="zh-CN"/>
              </w:rPr>
              <w:lastRenderedPageBreak/>
              <w:t>2.2</w:t>
            </w:r>
          </w:p>
        </w:tc>
        <w:tc>
          <w:tcPr>
            <w:tcW w:w="1893" w:type="dxa"/>
            <w:tcBorders>
              <w:top w:val="single" w:sz="4" w:space="0" w:color="auto"/>
              <w:left w:val="single" w:sz="4" w:space="0" w:color="auto"/>
              <w:bottom w:val="single" w:sz="4" w:space="0" w:color="auto"/>
              <w:right w:val="single" w:sz="4" w:space="0" w:color="auto"/>
            </w:tcBorders>
          </w:tcPr>
          <w:p w14:paraId="5833676A" w14:textId="77777777" w:rsidR="000B436A" w:rsidRDefault="005A3654">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47133968"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478E13D6" w14:textId="77777777" w:rsidR="000B436A" w:rsidRDefault="005A3654">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309BD667" w14:textId="77777777" w:rsidR="000B436A" w:rsidRDefault="005A3654">
            <w:pPr>
              <w:numPr>
                <w:ilvl w:val="0"/>
                <w:numId w:val="13"/>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657D0934" w14:textId="77777777"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08D6FD4A" w14:textId="77777777"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3ABFBADA" w14:textId="77777777"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68701529" w14:textId="77777777" w:rsidR="000B436A" w:rsidRDefault="005A3654">
            <w:pPr>
              <w:numPr>
                <w:ilvl w:val="1"/>
                <w:numId w:val="13"/>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2EE8A92D" w14:textId="77777777" w:rsidR="000B436A" w:rsidRDefault="000B436A">
            <w:pPr>
              <w:jc w:val="both"/>
              <w:rPr>
                <w:rFonts w:ascii="Times" w:eastAsia="Batang" w:hAnsi="Times"/>
                <w:b/>
                <w:sz w:val="20"/>
                <w:szCs w:val="20"/>
                <w:highlight w:val="green"/>
                <w:lang w:val="en-GB" w:eastAsia="en-US"/>
              </w:rPr>
            </w:pPr>
          </w:p>
          <w:p w14:paraId="2EAEF0AD"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0853E1B6" w14:textId="77777777" w:rsidR="000B436A" w:rsidRDefault="005A3654">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1506B3D3"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3D2D5BAD"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1022D444" w14:textId="77777777" w:rsidR="000B436A" w:rsidRDefault="005A3654">
            <w:pPr>
              <w:numPr>
                <w:ilvl w:val="0"/>
                <w:numId w:val="13"/>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2335F512"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68076823" w14:textId="77777777" w:rsidR="000B436A" w:rsidRDefault="000B436A">
            <w:pPr>
              <w:jc w:val="both"/>
              <w:rPr>
                <w:b/>
                <w:color w:val="0000FF"/>
                <w:sz w:val="18"/>
                <w:szCs w:val="18"/>
              </w:rPr>
            </w:pPr>
          </w:p>
          <w:p w14:paraId="7F32F42E" w14:textId="77777777" w:rsidR="000B436A" w:rsidRDefault="000B436A">
            <w:pPr>
              <w:jc w:val="both"/>
              <w:rPr>
                <w:b/>
                <w:color w:val="0000FF"/>
                <w:sz w:val="18"/>
                <w:szCs w:val="18"/>
              </w:rPr>
            </w:pPr>
          </w:p>
          <w:p w14:paraId="60CE975F" w14:textId="77777777" w:rsidR="000B436A" w:rsidRDefault="005A3654">
            <w:pPr>
              <w:jc w:val="both"/>
              <w:rPr>
                <w:color w:val="0000FF"/>
                <w:sz w:val="18"/>
                <w:szCs w:val="18"/>
              </w:rPr>
            </w:pPr>
            <w:r>
              <w:rPr>
                <w:b/>
                <w:color w:val="0000FF"/>
                <w:sz w:val="18"/>
                <w:szCs w:val="18"/>
                <w:u w:val="single"/>
              </w:rPr>
              <w:t>FL note</w:t>
            </w:r>
            <w:r>
              <w:rPr>
                <w:color w:val="0000FF"/>
                <w:sz w:val="18"/>
                <w:szCs w:val="18"/>
              </w:rPr>
              <w:t>: Per last meeting discussion and companies input, we have the following proposal for L1-</w:t>
            </w:r>
            <w:r>
              <w:rPr>
                <w:rFonts w:hint="eastAsia"/>
                <w:color w:val="0000FF"/>
                <w:sz w:val="18"/>
                <w:szCs w:val="18"/>
                <w:lang w:eastAsia="zh-CN"/>
              </w:rPr>
              <w:t>SINR</w:t>
            </w:r>
            <w:r>
              <w:rPr>
                <w:color w:val="0000FF"/>
                <w:sz w:val="18"/>
                <w:szCs w:val="18"/>
              </w:rPr>
              <w:t xml:space="preserve"> study.</w:t>
            </w:r>
          </w:p>
          <w:p w14:paraId="709211B8" w14:textId="77777777" w:rsidR="000B436A" w:rsidRDefault="000B436A">
            <w:pPr>
              <w:snapToGrid w:val="0"/>
              <w:spacing w:before="60" w:after="60"/>
              <w:jc w:val="both"/>
              <w:rPr>
                <w:color w:val="000000" w:themeColor="text1"/>
                <w:sz w:val="18"/>
                <w:szCs w:val="18"/>
                <w:lang w:eastAsia="zh-CN"/>
              </w:rPr>
            </w:pPr>
          </w:p>
          <w:p w14:paraId="2EBEA380" w14:textId="77777777" w:rsidR="000B436A" w:rsidRDefault="005A3654">
            <w:pPr>
              <w:jc w:val="both"/>
              <w:rPr>
                <w:color w:val="000000" w:themeColor="text1"/>
                <w:sz w:val="18"/>
                <w:szCs w:val="18"/>
                <w:lang w:eastAsia="zh-CN"/>
              </w:rPr>
            </w:pPr>
            <w:r>
              <w:rPr>
                <w:b/>
                <w:bCs/>
                <w:color w:val="000000" w:themeColor="text1"/>
                <w:sz w:val="18"/>
                <w:szCs w:val="18"/>
                <w:highlight w:val="yellow"/>
                <w:lang w:eastAsia="zh-CN"/>
              </w:rPr>
              <w:t>Proposal 2.2 (from last meeting)</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b/>
                <w:color w:val="000000" w:themeColor="text1"/>
                <w:sz w:val="20"/>
                <w:szCs w:val="18"/>
                <w:lang w:eastAsia="zh-CN"/>
              </w:rPr>
              <w:t>further study</w:t>
            </w:r>
            <w:r>
              <w:rPr>
                <w:color w:val="000000" w:themeColor="text1"/>
                <w:sz w:val="20"/>
                <w:szCs w:val="18"/>
                <w:lang w:eastAsia="zh-CN"/>
              </w:rPr>
              <w:t xml:space="preserve"> </w:t>
            </w:r>
            <w:r>
              <w:rPr>
                <w:color w:val="000000" w:themeColor="text1"/>
                <w:sz w:val="18"/>
                <w:szCs w:val="18"/>
                <w:lang w:eastAsia="zh-CN"/>
              </w:rPr>
              <w:t>L1-SINR as a measurement quantity on SSB for intra-cell, and periodic CSI-RS for beam management, assuming legacy RS or RS combination (e.g., CMR only, CMR+ZP/NZP-IMR) for Rel-16 SINR.</w:t>
            </w:r>
          </w:p>
          <w:p w14:paraId="62932F74"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439059B2"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13CDD25D" w14:textId="77777777" w:rsidR="000B436A" w:rsidRDefault="005A3654">
            <w:pPr>
              <w:numPr>
                <w:ilvl w:val="0"/>
                <w:numId w:val="13"/>
              </w:numPr>
              <w:snapToGrid w:val="0"/>
              <w:ind w:left="466" w:hanging="284"/>
              <w:jc w:val="both"/>
              <w:rPr>
                <w:sz w:val="18"/>
                <w:szCs w:val="18"/>
                <w:lang w:val="en-GB"/>
              </w:rPr>
            </w:pPr>
            <w:r>
              <w:rPr>
                <w:sz w:val="18"/>
                <w:szCs w:val="18"/>
                <w:lang w:val="en-GB"/>
              </w:rPr>
              <w:t>FFS on L1-SINR to identify the best pairs of beams</w:t>
            </w:r>
          </w:p>
          <w:p w14:paraId="5A0C0550" w14:textId="77777777" w:rsidR="000B436A" w:rsidRDefault="005A3654">
            <w:pPr>
              <w:numPr>
                <w:ilvl w:val="0"/>
                <w:numId w:val="13"/>
              </w:numPr>
              <w:snapToGrid w:val="0"/>
              <w:ind w:left="466" w:hanging="284"/>
              <w:jc w:val="both"/>
              <w:rPr>
                <w:sz w:val="18"/>
                <w:szCs w:val="18"/>
                <w:lang w:val="en-GB"/>
              </w:rPr>
            </w:pPr>
            <w:r>
              <w:rPr>
                <w:sz w:val="18"/>
                <w:szCs w:val="18"/>
                <w:lang w:val="en-GB"/>
              </w:rPr>
              <w:t>FFS discuss if Rel-17 group-based beam report (GBBR) is applicable to sTRP with 2 CSI Resource Sets (S=2)</w:t>
            </w:r>
          </w:p>
          <w:p w14:paraId="1A34AB80"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71A41461" w14:textId="77777777"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14:paraId="3EAEC6FF" w14:textId="77777777" w:rsidR="000B436A" w:rsidRDefault="000B436A">
            <w:pPr>
              <w:contextualSpacing/>
              <w:jc w:val="both"/>
              <w:rPr>
                <w:rFonts w:ascii="Times" w:hAnsi="Times" w:cs="Times"/>
                <w:sz w:val="18"/>
                <w:szCs w:val="18"/>
                <w:lang w:eastAsia="zh-CN"/>
              </w:rPr>
            </w:pPr>
          </w:p>
          <w:p w14:paraId="521504EB" w14:textId="77777777" w:rsidR="000B436A" w:rsidRDefault="005A3654">
            <w:pPr>
              <w:contextualSpacing/>
              <w:jc w:val="both"/>
              <w:rPr>
                <w:rFonts w:ascii="Times" w:hAnsi="Times" w:cs="Times"/>
                <w:color w:val="FF0000"/>
                <w:sz w:val="18"/>
                <w:szCs w:val="18"/>
                <w:lang w:eastAsia="zh-CN"/>
              </w:rPr>
            </w:pPr>
            <w:r>
              <w:rPr>
                <w:rFonts w:ascii="Times" w:hAnsi="Times" w:cs="Times"/>
                <w:color w:val="FF0000"/>
                <w:sz w:val="18"/>
                <w:szCs w:val="18"/>
                <w:lang w:eastAsia="zh-CN"/>
              </w:rPr>
              <w:t xml:space="preserve">Not supported by: Huawei, MediaTek, </w:t>
            </w:r>
          </w:p>
          <w:p w14:paraId="0B6A94E0" w14:textId="77777777" w:rsidR="000B436A" w:rsidRDefault="000B436A">
            <w:pPr>
              <w:contextualSpacing/>
              <w:jc w:val="both"/>
              <w:rPr>
                <w:color w:val="000000"/>
                <w:sz w:val="18"/>
                <w:szCs w:val="18"/>
                <w:lang w:eastAsia="zh-CN"/>
              </w:rPr>
            </w:pPr>
          </w:p>
        </w:tc>
      </w:tr>
      <w:tr w:rsidR="000B436A" w14:paraId="59DF599D"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6996756B" w14:textId="77777777" w:rsidR="000B436A" w:rsidRDefault="005A3654">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4C238008" w14:textId="77777777" w:rsidR="000B436A" w:rsidRDefault="005A3654">
            <w:pPr>
              <w:contextualSpacing/>
              <w:rPr>
                <w:color w:val="000000" w:themeColor="text1"/>
                <w:sz w:val="18"/>
                <w:szCs w:val="18"/>
                <w:lang w:eastAsia="zh-CN"/>
              </w:rPr>
            </w:pPr>
            <w:r>
              <w:rPr>
                <w:color w:val="000000" w:themeColor="text1"/>
                <w:sz w:val="18"/>
                <w:szCs w:val="18"/>
                <w:lang w:eastAsia="zh-CN"/>
              </w:rPr>
              <w:t>Other pending issues</w:t>
            </w:r>
          </w:p>
        </w:tc>
        <w:tc>
          <w:tcPr>
            <w:tcW w:w="7502" w:type="dxa"/>
            <w:tcBorders>
              <w:top w:val="single" w:sz="4" w:space="0" w:color="auto"/>
              <w:left w:val="single" w:sz="4" w:space="0" w:color="auto"/>
              <w:bottom w:val="single" w:sz="4" w:space="0" w:color="auto"/>
              <w:right w:val="single" w:sz="4" w:space="0" w:color="auto"/>
            </w:tcBorders>
          </w:tcPr>
          <w:p w14:paraId="08F39DE8" w14:textId="77777777" w:rsidR="000B436A" w:rsidRDefault="005A365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04FD8F72" w14:textId="77777777"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0E74CACE" w14:textId="77777777"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2.B: To introduce event related information (e.g., event ID or CSI reporting configuration ID) as an additional content;</w:t>
            </w:r>
          </w:p>
          <w:p w14:paraId="3194F1C4" w14:textId="77777777"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2.C: To support MPE related information or UE capability value index as an additional content;</w:t>
            </w:r>
          </w:p>
          <w:p w14:paraId="3A0BB722" w14:textId="77777777"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w:t>
            </w:r>
          </w:p>
          <w:p w14:paraId="6E7D5F67" w14:textId="77777777" w:rsidR="000B436A" w:rsidRDefault="005A3654">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introducing additional Events besides for Event-2, etc). If you have any views on moving forward the following issues, please share them accordingly.</w:t>
            </w:r>
          </w:p>
          <w:p w14:paraId="5AC1DA44" w14:textId="77777777" w:rsidR="000B436A" w:rsidRDefault="000B436A">
            <w:pPr>
              <w:tabs>
                <w:tab w:val="left" w:pos="314"/>
              </w:tabs>
              <w:suppressAutoHyphens/>
              <w:snapToGrid w:val="0"/>
              <w:contextualSpacing/>
              <w:rPr>
                <w:color w:val="000000" w:themeColor="text1"/>
                <w:sz w:val="18"/>
                <w:szCs w:val="18"/>
              </w:rPr>
            </w:pPr>
          </w:p>
        </w:tc>
      </w:tr>
    </w:tbl>
    <w:p w14:paraId="687DBFFD" w14:textId="77777777" w:rsidR="000B436A" w:rsidRDefault="005A3654">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0B436A" w14:paraId="3B971459"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B3B3297" w14:textId="77777777"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1090FC" w14:textId="77777777" w:rsidR="000B436A" w:rsidRDefault="005A3654">
            <w:pPr>
              <w:snapToGrid w:val="0"/>
              <w:rPr>
                <w:b/>
                <w:sz w:val="18"/>
                <w:szCs w:val="18"/>
                <w:lang w:eastAsia="zh-CN"/>
              </w:rPr>
            </w:pPr>
            <w:r>
              <w:rPr>
                <w:b/>
                <w:sz w:val="18"/>
                <w:szCs w:val="18"/>
                <w:lang w:eastAsia="zh-CN"/>
              </w:rPr>
              <w:t>Input</w:t>
            </w:r>
          </w:p>
        </w:tc>
      </w:tr>
      <w:tr w:rsidR="000B436A" w14:paraId="69311F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F47D63" w14:textId="77777777"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77B1DC0" w14:textId="77777777" w:rsidR="000B436A" w:rsidRPr="00D67CE2" w:rsidRDefault="005A3654">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rFonts w:eastAsia="等线"/>
                <w:color w:val="0000FF"/>
                <w:sz w:val="18"/>
                <w:szCs w:val="18"/>
                <w:lang w:eastAsia="ko-KR"/>
              </w:rPr>
            </w:pPr>
            <w:r w:rsidRPr="00D67CE2">
              <w:rPr>
                <w:rFonts w:eastAsia="等线"/>
                <w:color w:val="0000FF"/>
                <w:sz w:val="18"/>
                <w:szCs w:val="18"/>
                <w:lang w:eastAsia="ko-KR"/>
              </w:rPr>
              <w:t xml:space="preserve">Per online discussion, please review the follow-up proposal on issue 2.1: whether the current beam should be always reported or not. </w:t>
            </w:r>
          </w:p>
        </w:tc>
      </w:tr>
      <w:tr w:rsidR="000B436A" w14:paraId="5905F73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A46967" w14:textId="77777777" w:rsidR="000B436A" w:rsidRPr="00D67CE2" w:rsidRDefault="00D67CE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01</w:t>
            </w:r>
          </w:p>
        </w:tc>
        <w:tc>
          <w:tcPr>
            <w:tcW w:w="8479" w:type="dxa"/>
            <w:tcBorders>
              <w:top w:val="single" w:sz="4" w:space="0" w:color="auto"/>
              <w:left w:val="single" w:sz="4" w:space="0" w:color="auto"/>
              <w:bottom w:val="single" w:sz="4" w:space="0" w:color="auto"/>
              <w:right w:val="single" w:sz="4" w:space="0" w:color="auto"/>
            </w:tcBorders>
          </w:tcPr>
          <w:p w14:paraId="6A6C5501" w14:textId="77777777" w:rsidR="000B436A" w:rsidRPr="00D67CE2" w:rsidRDefault="00D67CE2">
            <w:pPr>
              <w:overflowPunct w:val="0"/>
              <w:autoSpaceDE w:val="0"/>
              <w:autoSpaceDN w:val="0"/>
              <w:adjustRightInd w:val="0"/>
              <w:textAlignment w:val="baseline"/>
              <w:rPr>
                <w:color w:val="0000FF"/>
                <w:sz w:val="18"/>
                <w:szCs w:val="18"/>
              </w:rPr>
            </w:pPr>
            <w:r w:rsidRPr="00D67CE2">
              <w:rPr>
                <w:color w:val="0000FF"/>
                <w:sz w:val="18"/>
                <w:szCs w:val="18"/>
              </w:rPr>
              <w:t xml:space="preserve">To capture offline proposal for issue 2.1 </w:t>
            </w:r>
          </w:p>
        </w:tc>
      </w:tr>
      <w:tr w:rsidR="000B436A" w14:paraId="02BB5D3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EA738A" w14:textId="00B4A74F" w:rsidR="000B436A" w:rsidRPr="00963A0C" w:rsidRDefault="00963A0C" w:rsidP="00C818E8">
            <w:pPr>
              <w:snapToGrid w:val="0"/>
              <w:jc w:val="both"/>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5792FC86" w14:textId="7A7C9202" w:rsidR="000B436A" w:rsidRDefault="00025D76" w:rsidP="00C818E8">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R</w:t>
            </w:r>
            <w:r>
              <w:rPr>
                <w:rFonts w:eastAsia="PMingLiU"/>
                <w:color w:val="000000" w:themeColor="text1"/>
                <w:sz w:val="18"/>
                <w:szCs w:val="18"/>
                <w:lang w:eastAsia="zh-TW"/>
              </w:rPr>
              <w:t>egarding the FFS under the case that NW disables mandatory reporting of the current beam, the current wording may cause misunderstanding on intention, which implies we</w:t>
            </w:r>
            <w:bookmarkStart w:id="15" w:name="OLE_LINK18"/>
            <w:r>
              <w:rPr>
                <w:rFonts w:eastAsia="PMingLiU"/>
                <w:color w:val="000000" w:themeColor="text1"/>
                <w:sz w:val="18"/>
                <w:szCs w:val="18"/>
                <w:lang w:eastAsia="zh-TW"/>
              </w:rPr>
              <w:t xml:space="preserve"> specify/define the UE behavior</w:t>
            </w:r>
            <w:bookmarkEnd w:id="15"/>
            <w:r>
              <w:rPr>
                <w:rFonts w:eastAsia="PMingLiU"/>
                <w:color w:val="000000" w:themeColor="text1"/>
                <w:sz w:val="18"/>
                <w:szCs w:val="18"/>
                <w:lang w:eastAsia="zh-TW"/>
              </w:rPr>
              <w:t xml:space="preserve"> on </w:t>
            </w:r>
            <w:bookmarkStart w:id="16" w:name="OLE_LINK19"/>
            <w:r>
              <w:rPr>
                <w:rFonts w:eastAsia="PMingLiU"/>
                <w:color w:val="000000" w:themeColor="text1"/>
                <w:sz w:val="18"/>
                <w:szCs w:val="18"/>
                <w:lang w:eastAsia="zh-TW"/>
              </w:rPr>
              <w:t>how to determine the N reported beam(s)</w:t>
            </w:r>
            <w:bookmarkEnd w:id="16"/>
            <w:r>
              <w:rPr>
                <w:rFonts w:eastAsia="PMingLiU"/>
                <w:color w:val="000000" w:themeColor="text1"/>
                <w:sz w:val="18"/>
                <w:szCs w:val="18"/>
                <w:lang w:eastAsia="zh-TW"/>
              </w:rPr>
              <w:t xml:space="preserve">, like based on RSRP values. </w:t>
            </w:r>
            <w:r w:rsidR="004A7163">
              <w:rPr>
                <w:rFonts w:eastAsia="PMingLiU"/>
                <w:color w:val="000000" w:themeColor="text1"/>
                <w:sz w:val="18"/>
                <w:szCs w:val="18"/>
                <w:lang w:eastAsia="zh-TW"/>
              </w:rPr>
              <w:t xml:space="preserve">Based on some offline discussion, we know </w:t>
            </w:r>
            <w:r w:rsidR="00364278">
              <w:rPr>
                <w:rFonts w:eastAsia="PMingLiU"/>
                <w:color w:val="000000" w:themeColor="text1"/>
                <w:sz w:val="18"/>
                <w:szCs w:val="18"/>
                <w:lang w:eastAsia="zh-TW"/>
              </w:rPr>
              <w:t>that study on how to determine the N reported beam(s) is</w:t>
            </w:r>
            <w:r w:rsidR="004A7163">
              <w:rPr>
                <w:rFonts w:eastAsia="PMingLiU"/>
                <w:color w:val="000000" w:themeColor="text1"/>
                <w:sz w:val="18"/>
                <w:szCs w:val="18"/>
                <w:lang w:eastAsia="zh-TW"/>
              </w:rPr>
              <w:t xml:space="preserve"> not the intention, and it is better to refine the wording </w:t>
            </w:r>
            <w:r w:rsidR="004A7163">
              <w:rPr>
                <w:rFonts w:eastAsia="PMingLiU" w:hint="eastAsia"/>
                <w:color w:val="000000" w:themeColor="text1"/>
                <w:sz w:val="18"/>
                <w:szCs w:val="18"/>
                <w:lang w:eastAsia="zh-TW"/>
              </w:rPr>
              <w:t>f</w:t>
            </w:r>
            <w:r w:rsidR="004A7163">
              <w:rPr>
                <w:rFonts w:eastAsia="PMingLiU"/>
                <w:color w:val="000000" w:themeColor="text1"/>
                <w:sz w:val="18"/>
                <w:szCs w:val="18"/>
                <w:lang w:eastAsia="zh-TW"/>
              </w:rPr>
              <w:t xml:space="preserve">or avoiding the misunderstanding. </w:t>
            </w:r>
            <w:r w:rsidR="00364278">
              <w:rPr>
                <w:rFonts w:eastAsia="PMingLiU"/>
                <w:color w:val="000000" w:themeColor="text1"/>
                <w:sz w:val="18"/>
                <w:szCs w:val="18"/>
                <w:lang w:eastAsia="zh-TW"/>
              </w:rPr>
              <w:t>Basically</w:t>
            </w:r>
            <w:r>
              <w:rPr>
                <w:rFonts w:eastAsia="PMingLiU"/>
                <w:color w:val="000000" w:themeColor="text1"/>
                <w:sz w:val="18"/>
                <w:szCs w:val="18"/>
                <w:lang w:eastAsia="zh-TW"/>
              </w:rPr>
              <w:t xml:space="preserve">, beam selection in that case should be up to UE. </w:t>
            </w:r>
            <w:bookmarkStart w:id="17" w:name="OLE_LINK11"/>
            <w:r w:rsidR="004A7163">
              <w:rPr>
                <w:rFonts w:eastAsia="PMingLiU"/>
                <w:color w:val="000000" w:themeColor="text1"/>
                <w:sz w:val="18"/>
                <w:szCs w:val="18"/>
                <w:lang w:eastAsia="zh-TW"/>
              </w:rPr>
              <w:t xml:space="preserve">We think the </w:t>
            </w:r>
            <w:r w:rsidR="00C818E8">
              <w:rPr>
                <w:rFonts w:eastAsia="PMingLiU"/>
                <w:color w:val="000000" w:themeColor="text1"/>
                <w:sz w:val="18"/>
                <w:szCs w:val="18"/>
                <w:lang w:eastAsia="zh-TW"/>
              </w:rPr>
              <w:t xml:space="preserve">original intention </w:t>
            </w:r>
            <w:r w:rsidR="004A7163">
              <w:rPr>
                <w:rFonts w:eastAsia="PMingLiU"/>
                <w:color w:val="000000" w:themeColor="text1"/>
                <w:sz w:val="18"/>
                <w:szCs w:val="18"/>
                <w:lang w:eastAsia="zh-TW"/>
              </w:rPr>
              <w:t xml:space="preserve">is </w:t>
            </w:r>
            <w:r w:rsidR="00C818E8">
              <w:rPr>
                <w:rFonts w:eastAsia="PMingLiU" w:hint="eastAsia"/>
                <w:color w:val="000000" w:themeColor="text1"/>
                <w:sz w:val="18"/>
                <w:szCs w:val="18"/>
                <w:lang w:eastAsia="zh-TW"/>
              </w:rPr>
              <w:t>t</w:t>
            </w:r>
            <w:r w:rsidR="00C818E8">
              <w:rPr>
                <w:rFonts w:eastAsia="PMingLiU"/>
                <w:color w:val="000000" w:themeColor="text1"/>
                <w:sz w:val="18"/>
                <w:szCs w:val="18"/>
                <w:lang w:eastAsia="zh-TW"/>
              </w:rPr>
              <w:t xml:space="preserve">o </w:t>
            </w:r>
            <w:r w:rsidR="004A7163">
              <w:rPr>
                <w:rFonts w:eastAsia="PMingLiU"/>
                <w:color w:val="000000" w:themeColor="text1"/>
                <w:sz w:val="18"/>
                <w:szCs w:val="18"/>
                <w:lang w:eastAsia="zh-TW"/>
              </w:rPr>
              <w:t>discuss which measurement RS(s)</w:t>
            </w:r>
            <w:r w:rsidR="00C818E8">
              <w:rPr>
                <w:rFonts w:eastAsia="PMingLiU"/>
                <w:color w:val="000000" w:themeColor="text1"/>
                <w:sz w:val="18"/>
                <w:szCs w:val="18"/>
                <w:lang w:eastAsia="zh-TW"/>
              </w:rPr>
              <w:t xml:space="preserve"> </w:t>
            </w:r>
            <w:r w:rsidR="004A7163">
              <w:rPr>
                <w:rFonts w:eastAsia="PMingLiU"/>
                <w:color w:val="000000" w:themeColor="text1"/>
                <w:sz w:val="18"/>
                <w:szCs w:val="18"/>
                <w:lang w:eastAsia="zh-TW"/>
              </w:rPr>
              <w:t>can the UE refer for reported beam selection</w:t>
            </w:r>
            <w:bookmarkEnd w:id="17"/>
            <w:r w:rsidR="004A7163">
              <w:rPr>
                <w:rFonts w:eastAsia="PMingLiU"/>
                <w:color w:val="000000" w:themeColor="text1"/>
                <w:sz w:val="18"/>
                <w:szCs w:val="18"/>
                <w:lang w:eastAsia="zh-TW"/>
              </w:rPr>
              <w:t xml:space="preserve">. </w:t>
            </w:r>
            <w:r w:rsidR="00C818E8">
              <w:rPr>
                <w:rFonts w:eastAsia="PMingLiU"/>
                <w:color w:val="000000" w:themeColor="text1"/>
                <w:sz w:val="18"/>
                <w:szCs w:val="18"/>
                <w:lang w:eastAsia="zh-TW"/>
              </w:rPr>
              <w:t>Hence, we suggest updating the proposal as follows:</w:t>
            </w:r>
          </w:p>
          <w:p w14:paraId="265E3A73" w14:textId="77777777" w:rsidR="009E4E84" w:rsidRDefault="009E4E84" w:rsidP="00C818E8">
            <w:pPr>
              <w:shd w:val="clear" w:color="auto" w:fill="FFFFFF"/>
              <w:snapToGrid w:val="0"/>
              <w:jc w:val="both"/>
              <w:rPr>
                <w:rFonts w:cs="Times New Roman"/>
                <w:b/>
                <w:bCs/>
                <w:color w:val="FF0000"/>
                <w:sz w:val="18"/>
                <w:szCs w:val="18"/>
                <w:lang w:eastAsia="zh-CN"/>
              </w:rPr>
            </w:pPr>
          </w:p>
          <w:p w14:paraId="2B5A04CC" w14:textId="6E2541E7" w:rsidR="00C818E8" w:rsidRDefault="00C818E8" w:rsidP="00C818E8">
            <w:pPr>
              <w:shd w:val="clear" w:color="auto" w:fill="FFFFFF"/>
              <w:snapToGrid w:val="0"/>
              <w:jc w:val="both"/>
              <w:rPr>
                <w:color w:val="FF0000"/>
                <w:sz w:val="18"/>
                <w:szCs w:val="18"/>
              </w:rPr>
            </w:pPr>
            <w:bookmarkStart w:id="18" w:name="OLE_LINK16"/>
            <w:r>
              <w:rPr>
                <w:b/>
                <w:bCs/>
                <w:color w:val="FF0000"/>
                <w:sz w:val="18"/>
                <w:szCs w:val="18"/>
                <w:lang w:eastAsia="zh-CN"/>
              </w:rPr>
              <w:t xml:space="preserve">Proposal 2.1 (Updated after offline): </w:t>
            </w:r>
            <w:r>
              <w:rPr>
                <w:color w:val="FF0000"/>
                <w:sz w:val="18"/>
                <w:szCs w:val="18"/>
              </w:rPr>
              <w:t>On UE-initiated/event-driven beam reporting, regarding L1-RSRP report format Option-3 depending on Event-2, for a report instance where N ≥ 1 beam(s) are reported, the following is supported.</w:t>
            </w:r>
          </w:p>
          <w:p w14:paraId="3776C19A" w14:textId="77777777" w:rsidR="00C818E8" w:rsidRDefault="00C818E8" w:rsidP="00C818E8">
            <w:pPr>
              <w:pStyle w:val="ListParagraph"/>
              <w:numPr>
                <w:ilvl w:val="0"/>
                <w:numId w:val="21"/>
              </w:numPr>
              <w:shd w:val="clear" w:color="auto" w:fill="FFFFFF"/>
              <w:snapToGrid w:val="0"/>
              <w:spacing w:after="0" w:line="254" w:lineRule="auto"/>
              <w:ind w:hanging="475"/>
              <w:jc w:val="both"/>
              <w:rPr>
                <w:color w:val="FF0000"/>
                <w:sz w:val="18"/>
                <w:szCs w:val="18"/>
              </w:rPr>
            </w:pPr>
            <w:r>
              <w:rPr>
                <w:color w:val="FF0000"/>
                <w:sz w:val="18"/>
                <w:szCs w:val="18"/>
              </w:rPr>
              <w:t>RRC can enable or disable whether current beam is always reported</w:t>
            </w:r>
          </w:p>
          <w:p w14:paraId="61EE1353" w14:textId="77777777" w:rsidR="00C818E8" w:rsidRDefault="00C818E8" w:rsidP="00C818E8">
            <w:pPr>
              <w:numPr>
                <w:ilvl w:val="2"/>
                <w:numId w:val="21"/>
              </w:numPr>
              <w:snapToGrid w:val="0"/>
              <w:spacing w:line="256" w:lineRule="auto"/>
              <w:ind w:left="1420" w:hanging="475"/>
              <w:jc w:val="both"/>
              <w:rPr>
                <w:color w:val="FF0000"/>
                <w:sz w:val="18"/>
                <w:szCs w:val="18"/>
              </w:rPr>
            </w:pPr>
            <w:r>
              <w:rPr>
                <w:color w:val="FF0000"/>
                <w:sz w:val="18"/>
                <w:szCs w:val="18"/>
              </w:rPr>
              <w:t>When enabled by RRC, the current beam + N beams from the measurement RSs for new beam(s) are reported</w:t>
            </w:r>
          </w:p>
          <w:p w14:paraId="056843F4" w14:textId="37FEE499" w:rsidR="00C818E8" w:rsidRDefault="00C818E8" w:rsidP="00C818E8">
            <w:pPr>
              <w:numPr>
                <w:ilvl w:val="3"/>
                <w:numId w:val="21"/>
              </w:numPr>
              <w:snapToGrid w:val="0"/>
              <w:spacing w:line="256" w:lineRule="auto"/>
              <w:jc w:val="both"/>
              <w:rPr>
                <w:color w:val="FF0000"/>
                <w:sz w:val="18"/>
                <w:szCs w:val="18"/>
              </w:rPr>
            </w:pPr>
            <w:r>
              <w:rPr>
                <w:color w:val="FF0000"/>
                <w:sz w:val="18"/>
                <w:szCs w:val="18"/>
              </w:rPr>
              <w:t xml:space="preserve">Note: The reported current beam is NOT counted in the </w:t>
            </w:r>
            <w:bookmarkStart w:id="19" w:name="OLE_LINK12"/>
            <w:r>
              <w:rPr>
                <w:color w:val="FF0000"/>
                <w:sz w:val="18"/>
                <w:szCs w:val="18"/>
              </w:rPr>
              <w:t>N reported beam(s).</w:t>
            </w:r>
            <w:bookmarkEnd w:id="19"/>
          </w:p>
          <w:p w14:paraId="0C03913B" w14:textId="77777777" w:rsidR="00C818E8" w:rsidRDefault="00C818E8" w:rsidP="00C818E8">
            <w:pPr>
              <w:numPr>
                <w:ilvl w:val="2"/>
                <w:numId w:val="21"/>
              </w:numPr>
              <w:snapToGrid w:val="0"/>
              <w:spacing w:line="256" w:lineRule="auto"/>
              <w:ind w:left="1420" w:hanging="475"/>
              <w:jc w:val="both"/>
              <w:rPr>
                <w:color w:val="FF0000"/>
                <w:sz w:val="18"/>
                <w:szCs w:val="18"/>
              </w:rPr>
            </w:pPr>
            <w:r>
              <w:rPr>
                <w:color w:val="FF0000"/>
                <w:sz w:val="18"/>
                <w:szCs w:val="18"/>
              </w:rPr>
              <w:t>When disabled by RRC, N beams are reported.</w:t>
            </w:r>
          </w:p>
          <w:p w14:paraId="7FE730A3" w14:textId="5A1046C8" w:rsidR="00C818E8" w:rsidRPr="00C818E8" w:rsidRDefault="00C818E8" w:rsidP="00C818E8">
            <w:pPr>
              <w:numPr>
                <w:ilvl w:val="3"/>
                <w:numId w:val="21"/>
              </w:numPr>
              <w:snapToGrid w:val="0"/>
              <w:spacing w:line="256" w:lineRule="auto"/>
              <w:jc w:val="both"/>
              <w:rPr>
                <w:color w:val="0070C0"/>
                <w:sz w:val="18"/>
                <w:szCs w:val="18"/>
              </w:rPr>
            </w:pPr>
            <w:r w:rsidRPr="00C818E8">
              <w:rPr>
                <w:color w:val="0070C0"/>
                <w:sz w:val="18"/>
                <w:szCs w:val="18"/>
              </w:rPr>
              <w:t xml:space="preserve">FFS: </w:t>
            </w:r>
            <w:bookmarkStart w:id="20" w:name="OLE_LINK14"/>
            <w:r w:rsidRPr="00C818E8">
              <w:rPr>
                <w:color w:val="0070C0"/>
                <w:sz w:val="18"/>
                <w:szCs w:val="18"/>
              </w:rPr>
              <w:t>The measurement RS(s) which the UE selects the N reported beam(s) from.</w:t>
            </w:r>
          </w:p>
          <w:bookmarkEnd w:id="18"/>
          <w:bookmarkEnd w:id="20"/>
          <w:p w14:paraId="3177B0F2" w14:textId="77777777" w:rsidR="00C818E8" w:rsidRDefault="00C818E8" w:rsidP="00C818E8">
            <w:pPr>
              <w:overflowPunct w:val="0"/>
              <w:autoSpaceDE w:val="0"/>
              <w:autoSpaceDN w:val="0"/>
              <w:adjustRightInd w:val="0"/>
              <w:jc w:val="both"/>
              <w:textAlignment w:val="baseline"/>
              <w:rPr>
                <w:rFonts w:eastAsia="PMingLiU"/>
                <w:color w:val="000000" w:themeColor="text1"/>
                <w:sz w:val="18"/>
                <w:szCs w:val="18"/>
                <w:lang w:eastAsia="zh-TW"/>
              </w:rPr>
            </w:pPr>
          </w:p>
          <w:p w14:paraId="415F5E8F" w14:textId="193A16AF" w:rsidR="00984BAB" w:rsidRPr="00C818E8" w:rsidRDefault="00984BAB" w:rsidP="005147BB">
            <w:pPr>
              <w:rPr>
                <w:rFonts w:eastAsia="PMingLiU"/>
                <w:color w:val="000000" w:themeColor="text1"/>
                <w:sz w:val="18"/>
                <w:szCs w:val="18"/>
                <w:lang w:eastAsia="zh-TW"/>
              </w:rPr>
            </w:pPr>
            <w:r w:rsidRPr="005147BB">
              <w:rPr>
                <w:color w:val="0033CC"/>
                <w:sz w:val="18"/>
                <w:szCs w:val="18"/>
                <w:lang w:eastAsia="zh-CN"/>
              </w:rPr>
              <w:t>[</w:t>
            </w:r>
            <w:r w:rsidR="005147BB" w:rsidRPr="005147BB">
              <w:rPr>
                <w:color w:val="0033CC"/>
                <w:sz w:val="18"/>
                <w:szCs w:val="18"/>
                <w:lang w:eastAsia="zh-CN"/>
              </w:rPr>
              <w:t>Mod</w:t>
            </w:r>
            <w:r w:rsidRPr="005147BB">
              <w:rPr>
                <w:color w:val="0033CC"/>
                <w:sz w:val="18"/>
                <w:szCs w:val="18"/>
                <w:lang w:eastAsia="zh-CN"/>
              </w:rPr>
              <w:t>]</w:t>
            </w:r>
            <w:r w:rsidR="005147BB" w:rsidRPr="005147BB">
              <w:rPr>
                <w:color w:val="0033CC"/>
                <w:sz w:val="18"/>
                <w:szCs w:val="18"/>
                <w:lang w:eastAsia="zh-CN"/>
              </w:rPr>
              <w:t>:</w:t>
            </w:r>
            <w:r w:rsidR="005147BB">
              <w:rPr>
                <w:color w:val="0033CC"/>
                <w:sz w:val="18"/>
                <w:szCs w:val="18"/>
                <w:lang w:eastAsia="zh-CN"/>
              </w:rPr>
              <w:t xml:space="preserve"> Good suggestion. This proposal will be discussed during online directly. So, I do not think companies have sufficient time to review the above. </w:t>
            </w:r>
            <w:proofErr w:type="gramStart"/>
            <w:r w:rsidR="005147BB">
              <w:rPr>
                <w:color w:val="0033CC"/>
                <w:sz w:val="18"/>
                <w:szCs w:val="18"/>
                <w:lang w:eastAsia="zh-CN"/>
              </w:rPr>
              <w:t>So</w:t>
            </w:r>
            <w:proofErr w:type="gramEnd"/>
            <w:r w:rsidR="005147BB">
              <w:rPr>
                <w:color w:val="0033CC"/>
                <w:sz w:val="18"/>
                <w:szCs w:val="18"/>
                <w:lang w:eastAsia="zh-CN"/>
              </w:rPr>
              <w:t xml:space="preserve"> I will capture two possible version.</w:t>
            </w:r>
          </w:p>
        </w:tc>
      </w:tr>
      <w:tr w:rsidR="00984BAB" w14:paraId="6E390AB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8F46CA2" w14:textId="374A7E86" w:rsidR="00984BAB" w:rsidRDefault="00984BAB" w:rsidP="00984BAB">
            <w:pPr>
              <w:snapToGrid w:val="0"/>
              <w:rPr>
                <w:rFonts w:eastAsia="PMingLiU"/>
                <w:b/>
                <w:color w:val="0000FF"/>
                <w:sz w:val="18"/>
                <w:szCs w:val="18"/>
                <w:lang w:eastAsia="zh-TW"/>
              </w:rPr>
            </w:pPr>
            <w:r w:rsidRPr="00F52CFA">
              <w:rPr>
                <w:rFonts w:hint="eastAsia"/>
                <w:b/>
                <w:color w:val="0000FF"/>
                <w:sz w:val="18"/>
                <w:szCs w:val="18"/>
              </w:rPr>
              <w:t>M</w:t>
            </w:r>
            <w:r w:rsidRPr="00F52CFA">
              <w:rPr>
                <w:b/>
                <w:color w:val="0000FF"/>
                <w:sz w:val="18"/>
                <w:szCs w:val="18"/>
              </w:rPr>
              <w:t xml:space="preserve">od </w:t>
            </w:r>
            <w:r w:rsidRPr="00F52CFA">
              <w:rPr>
                <w:rFonts w:hint="eastAsia"/>
                <w:b/>
                <w:color w:val="0000FF"/>
                <w:sz w:val="18"/>
                <w:szCs w:val="18"/>
              </w:rPr>
              <w:t>V0</w:t>
            </w:r>
            <w:r w:rsidR="00CE6C28">
              <w:rPr>
                <w:b/>
                <w:color w:val="0000FF"/>
                <w:sz w:val="18"/>
                <w:szCs w:val="18"/>
              </w:rPr>
              <w:t>4</w:t>
            </w:r>
          </w:p>
        </w:tc>
        <w:tc>
          <w:tcPr>
            <w:tcW w:w="8479" w:type="dxa"/>
            <w:tcBorders>
              <w:top w:val="single" w:sz="4" w:space="0" w:color="auto"/>
              <w:left w:val="single" w:sz="4" w:space="0" w:color="auto"/>
              <w:bottom w:val="single" w:sz="4" w:space="0" w:color="auto"/>
              <w:right w:val="single" w:sz="4" w:space="0" w:color="auto"/>
            </w:tcBorders>
          </w:tcPr>
          <w:p w14:paraId="03F878A5" w14:textId="09C0A790" w:rsidR="00984BAB" w:rsidRDefault="005147BB" w:rsidP="00984BAB">
            <w:pPr>
              <w:rPr>
                <w:rFonts w:eastAsia="宋体"/>
                <w:color w:val="0000FF"/>
                <w:sz w:val="18"/>
                <w:szCs w:val="18"/>
                <w:lang w:eastAsia="zh-CN"/>
              </w:rPr>
            </w:pPr>
            <w:r>
              <w:rPr>
                <w:color w:val="0033CC"/>
                <w:sz w:val="18"/>
                <w:szCs w:val="18"/>
                <w:lang w:eastAsia="zh-CN"/>
              </w:rPr>
              <w:t xml:space="preserve">Proposal 2.1 is updated accordingly. </w:t>
            </w:r>
          </w:p>
        </w:tc>
      </w:tr>
      <w:tr w:rsidR="000B436A" w14:paraId="6EE40CF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5DC25D" w14:textId="1369F869" w:rsidR="000B436A" w:rsidRDefault="003F2FD3">
            <w:pPr>
              <w:snapToGrid w:val="0"/>
              <w:rPr>
                <w:color w:val="000000" w:themeColor="text1"/>
                <w:sz w:val="18"/>
                <w:szCs w:val="18"/>
                <w:lang w:eastAsia="zh-CN"/>
              </w:rPr>
            </w:pPr>
            <w:r>
              <w:rPr>
                <w:color w:val="000000" w:themeColor="text1"/>
                <w:sz w:val="18"/>
                <w:szCs w:val="18"/>
                <w:lang w:eastAsia="zh-CN"/>
              </w:rPr>
              <w:t>CEWiT</w:t>
            </w:r>
          </w:p>
        </w:tc>
        <w:tc>
          <w:tcPr>
            <w:tcW w:w="8479" w:type="dxa"/>
            <w:tcBorders>
              <w:top w:val="single" w:sz="4" w:space="0" w:color="auto"/>
              <w:left w:val="single" w:sz="4" w:space="0" w:color="auto"/>
              <w:bottom w:val="single" w:sz="4" w:space="0" w:color="auto"/>
              <w:right w:val="single" w:sz="4" w:space="0" w:color="auto"/>
            </w:tcBorders>
          </w:tcPr>
          <w:p w14:paraId="30F62B33" w14:textId="30C87EB8" w:rsidR="000B436A" w:rsidRDefault="003F2FD3">
            <w:pPr>
              <w:snapToGrid w:val="0"/>
              <w:rPr>
                <w:b/>
                <w:bCs/>
                <w:color w:val="000000" w:themeColor="text1"/>
                <w:sz w:val="18"/>
                <w:szCs w:val="18"/>
                <w:u w:val="single"/>
                <w:lang w:eastAsia="zh-CN"/>
              </w:rPr>
            </w:pPr>
            <w:r>
              <w:rPr>
                <w:rFonts w:eastAsiaTheme="minorEastAsia"/>
                <w:color w:val="000000" w:themeColor="text1"/>
                <w:sz w:val="18"/>
                <w:szCs w:val="18"/>
                <w:lang w:eastAsia="zh-CN"/>
              </w:rPr>
              <w:t>Issue 2.1, Proposal 2.1: Support. When disabled by RRC, the top N beams can be reported which may or may not have the current beam.</w:t>
            </w:r>
          </w:p>
        </w:tc>
      </w:tr>
      <w:tr w:rsidR="001859B5" w14:paraId="01C781E8" w14:textId="77777777">
        <w:trPr>
          <w:trHeight w:val="215"/>
        </w:trPr>
        <w:tc>
          <w:tcPr>
            <w:tcW w:w="1506" w:type="dxa"/>
          </w:tcPr>
          <w:p w14:paraId="3DD1ED25" w14:textId="56DFE92F" w:rsidR="001859B5" w:rsidRDefault="001859B5" w:rsidP="001859B5">
            <w:pPr>
              <w:snapToGrid w:val="0"/>
              <w:rPr>
                <w:rFonts w:eastAsiaTheme="minorEastAsia"/>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Pr>
          <w:p w14:paraId="39836BB3" w14:textId="67019DC4" w:rsidR="001859B5" w:rsidRDefault="001859B5" w:rsidP="001859B5">
            <w:pPr>
              <w:rPr>
                <w:rFonts w:eastAsia="宋体"/>
                <w:bCs/>
                <w:sz w:val="18"/>
                <w:szCs w:val="18"/>
                <w:lang w:eastAsia="zh-CN"/>
              </w:rPr>
            </w:pPr>
            <w:r w:rsidRPr="00103647">
              <w:rPr>
                <w:rFonts w:eastAsiaTheme="minorEastAsia"/>
                <w:b/>
                <w:color w:val="000000" w:themeColor="text1"/>
                <w:sz w:val="18"/>
                <w:szCs w:val="18"/>
                <w:lang w:eastAsia="zh-CN"/>
              </w:rPr>
              <w:t xml:space="preserve">Proposal 2.1: </w:t>
            </w:r>
            <w:r w:rsidRPr="00103647">
              <w:rPr>
                <w:rFonts w:eastAsiaTheme="minorEastAsia"/>
                <w:color w:val="000000" w:themeColor="text1"/>
                <w:sz w:val="18"/>
                <w:szCs w:val="18"/>
                <w:lang w:eastAsia="zh-CN"/>
              </w:rPr>
              <w:t xml:space="preserve">We </w:t>
            </w:r>
            <w:r>
              <w:rPr>
                <w:rFonts w:eastAsiaTheme="minorEastAsia"/>
                <w:color w:val="000000" w:themeColor="text1"/>
                <w:sz w:val="18"/>
                <w:szCs w:val="18"/>
                <w:lang w:eastAsia="zh-CN"/>
              </w:rPr>
              <w:t xml:space="preserve">are fine with this proposal and </w:t>
            </w:r>
            <w:r w:rsidRPr="00103647">
              <w:rPr>
                <w:rFonts w:eastAsiaTheme="minorEastAsia"/>
                <w:color w:val="000000" w:themeColor="text1"/>
                <w:sz w:val="18"/>
                <w:szCs w:val="18"/>
                <w:lang w:eastAsia="zh-CN"/>
              </w:rPr>
              <w:t>prefer Option-2, as it is simpler. As for the subsequent RS determination of the new beams, RRC reconfiguration would result in large latency. Therefore, it is not suitable. In contrast, MAC CE-based RS determination/update for new beam should be considered.</w:t>
            </w:r>
          </w:p>
        </w:tc>
      </w:tr>
      <w:tr w:rsidR="000B436A" w14:paraId="3DACD2F9" w14:textId="77777777">
        <w:trPr>
          <w:trHeight w:val="215"/>
        </w:trPr>
        <w:tc>
          <w:tcPr>
            <w:tcW w:w="1506" w:type="dxa"/>
          </w:tcPr>
          <w:p w14:paraId="5DCF4685" w14:textId="77777777" w:rsidR="000B436A" w:rsidRDefault="000B436A">
            <w:pPr>
              <w:snapToGrid w:val="0"/>
              <w:rPr>
                <w:rFonts w:eastAsia="MS Mincho"/>
                <w:sz w:val="18"/>
                <w:szCs w:val="18"/>
                <w:lang w:eastAsia="ja-JP"/>
              </w:rPr>
            </w:pPr>
          </w:p>
        </w:tc>
        <w:tc>
          <w:tcPr>
            <w:tcW w:w="8479" w:type="dxa"/>
          </w:tcPr>
          <w:p w14:paraId="73D140B8" w14:textId="77777777" w:rsidR="000B436A" w:rsidRDefault="000B436A">
            <w:pPr>
              <w:rPr>
                <w:rFonts w:eastAsia="宋体"/>
                <w:bCs/>
                <w:sz w:val="18"/>
                <w:szCs w:val="18"/>
                <w:lang w:eastAsia="zh-CN"/>
              </w:rPr>
            </w:pPr>
          </w:p>
        </w:tc>
      </w:tr>
      <w:tr w:rsidR="000B436A" w14:paraId="6B933E69" w14:textId="77777777">
        <w:trPr>
          <w:trHeight w:val="215"/>
        </w:trPr>
        <w:tc>
          <w:tcPr>
            <w:tcW w:w="1506" w:type="dxa"/>
          </w:tcPr>
          <w:p w14:paraId="2A266550" w14:textId="77777777" w:rsidR="000B436A" w:rsidRDefault="000B436A">
            <w:pPr>
              <w:snapToGrid w:val="0"/>
              <w:rPr>
                <w:rFonts w:eastAsia="宋体"/>
                <w:sz w:val="18"/>
                <w:szCs w:val="18"/>
                <w:lang w:eastAsia="zh-CN"/>
              </w:rPr>
            </w:pPr>
          </w:p>
        </w:tc>
        <w:tc>
          <w:tcPr>
            <w:tcW w:w="8479" w:type="dxa"/>
          </w:tcPr>
          <w:p w14:paraId="1E097326" w14:textId="77777777" w:rsidR="000B436A" w:rsidRDefault="000B436A">
            <w:pPr>
              <w:rPr>
                <w:b/>
                <w:bCs/>
                <w:sz w:val="18"/>
                <w:szCs w:val="18"/>
                <w:lang w:eastAsia="zh-CN"/>
              </w:rPr>
            </w:pPr>
          </w:p>
        </w:tc>
      </w:tr>
      <w:tr w:rsidR="000B436A" w14:paraId="68212A13" w14:textId="77777777">
        <w:trPr>
          <w:trHeight w:val="215"/>
        </w:trPr>
        <w:tc>
          <w:tcPr>
            <w:tcW w:w="1506" w:type="dxa"/>
          </w:tcPr>
          <w:p w14:paraId="0ACE3889" w14:textId="77777777" w:rsidR="000B436A" w:rsidRDefault="000B436A">
            <w:pPr>
              <w:snapToGrid w:val="0"/>
              <w:rPr>
                <w:rFonts w:eastAsia="MS Mincho"/>
                <w:sz w:val="18"/>
                <w:szCs w:val="18"/>
                <w:lang w:eastAsia="ja-JP"/>
              </w:rPr>
            </w:pPr>
          </w:p>
        </w:tc>
        <w:tc>
          <w:tcPr>
            <w:tcW w:w="8479" w:type="dxa"/>
          </w:tcPr>
          <w:p w14:paraId="245B92F3" w14:textId="77777777" w:rsidR="000B436A" w:rsidRDefault="000B436A">
            <w:pPr>
              <w:rPr>
                <w:b/>
                <w:bCs/>
                <w:sz w:val="18"/>
                <w:szCs w:val="18"/>
                <w:lang w:eastAsia="zh-CN"/>
              </w:rPr>
            </w:pPr>
          </w:p>
        </w:tc>
      </w:tr>
      <w:tr w:rsidR="000B436A" w14:paraId="7C3280A7" w14:textId="77777777">
        <w:trPr>
          <w:trHeight w:val="215"/>
        </w:trPr>
        <w:tc>
          <w:tcPr>
            <w:tcW w:w="1506" w:type="dxa"/>
          </w:tcPr>
          <w:p w14:paraId="5B5804C6" w14:textId="77777777" w:rsidR="000B436A" w:rsidRDefault="000B436A">
            <w:pPr>
              <w:snapToGrid w:val="0"/>
              <w:jc w:val="center"/>
              <w:rPr>
                <w:rFonts w:eastAsia="MS Mincho"/>
                <w:sz w:val="18"/>
                <w:szCs w:val="18"/>
                <w:lang w:eastAsia="ja-JP"/>
              </w:rPr>
            </w:pPr>
          </w:p>
        </w:tc>
        <w:tc>
          <w:tcPr>
            <w:tcW w:w="8479" w:type="dxa"/>
          </w:tcPr>
          <w:p w14:paraId="5ABC1305" w14:textId="77777777" w:rsidR="000B436A" w:rsidRDefault="000B436A">
            <w:pPr>
              <w:rPr>
                <w:rFonts w:eastAsia="MS Mincho"/>
                <w:b/>
                <w:bCs/>
                <w:sz w:val="18"/>
                <w:szCs w:val="18"/>
                <w:lang w:eastAsia="ja-JP"/>
              </w:rPr>
            </w:pPr>
          </w:p>
        </w:tc>
      </w:tr>
      <w:tr w:rsidR="000B436A" w14:paraId="222ABEA0" w14:textId="77777777">
        <w:trPr>
          <w:trHeight w:val="215"/>
        </w:trPr>
        <w:tc>
          <w:tcPr>
            <w:tcW w:w="1506" w:type="dxa"/>
          </w:tcPr>
          <w:p w14:paraId="387E7EB4" w14:textId="77777777" w:rsidR="000B436A" w:rsidRDefault="000B436A">
            <w:pPr>
              <w:snapToGrid w:val="0"/>
              <w:jc w:val="center"/>
              <w:rPr>
                <w:rFonts w:eastAsia="MS Mincho"/>
                <w:sz w:val="18"/>
                <w:szCs w:val="18"/>
                <w:lang w:eastAsia="ja-JP"/>
              </w:rPr>
            </w:pPr>
          </w:p>
        </w:tc>
        <w:tc>
          <w:tcPr>
            <w:tcW w:w="8479" w:type="dxa"/>
          </w:tcPr>
          <w:p w14:paraId="67CF98EE" w14:textId="77777777" w:rsidR="000B436A" w:rsidRDefault="000B436A">
            <w:pPr>
              <w:rPr>
                <w:rFonts w:eastAsia="MS Mincho"/>
                <w:b/>
                <w:bCs/>
                <w:sz w:val="18"/>
                <w:szCs w:val="18"/>
                <w:lang w:eastAsia="ja-JP"/>
              </w:rPr>
            </w:pPr>
          </w:p>
        </w:tc>
      </w:tr>
      <w:tr w:rsidR="000B436A" w14:paraId="19D3C764" w14:textId="77777777">
        <w:trPr>
          <w:trHeight w:val="215"/>
        </w:trPr>
        <w:tc>
          <w:tcPr>
            <w:tcW w:w="1506" w:type="dxa"/>
          </w:tcPr>
          <w:p w14:paraId="5CDFC3A2" w14:textId="77777777" w:rsidR="000B436A" w:rsidRDefault="000B436A">
            <w:pPr>
              <w:snapToGrid w:val="0"/>
              <w:jc w:val="center"/>
              <w:rPr>
                <w:rFonts w:eastAsia="PMingLiU"/>
                <w:sz w:val="18"/>
                <w:szCs w:val="18"/>
                <w:lang w:eastAsia="zh-TW"/>
              </w:rPr>
            </w:pPr>
          </w:p>
        </w:tc>
        <w:tc>
          <w:tcPr>
            <w:tcW w:w="8479" w:type="dxa"/>
          </w:tcPr>
          <w:p w14:paraId="0F6110F2" w14:textId="77777777" w:rsidR="000B436A" w:rsidRDefault="000B436A">
            <w:pPr>
              <w:rPr>
                <w:rFonts w:eastAsia="MS Mincho"/>
                <w:bCs/>
                <w:sz w:val="18"/>
                <w:szCs w:val="18"/>
                <w:lang w:eastAsia="ja-JP"/>
              </w:rPr>
            </w:pPr>
          </w:p>
        </w:tc>
      </w:tr>
      <w:tr w:rsidR="000B436A" w14:paraId="528240A1" w14:textId="77777777">
        <w:trPr>
          <w:trHeight w:val="215"/>
        </w:trPr>
        <w:tc>
          <w:tcPr>
            <w:tcW w:w="1506" w:type="dxa"/>
          </w:tcPr>
          <w:p w14:paraId="6C9518FF" w14:textId="77777777" w:rsidR="000B436A" w:rsidRDefault="000B436A">
            <w:pPr>
              <w:snapToGrid w:val="0"/>
              <w:jc w:val="center"/>
              <w:rPr>
                <w:rFonts w:eastAsia="PMingLiU"/>
                <w:sz w:val="18"/>
                <w:szCs w:val="18"/>
                <w:lang w:eastAsia="zh-TW"/>
              </w:rPr>
            </w:pPr>
          </w:p>
        </w:tc>
        <w:tc>
          <w:tcPr>
            <w:tcW w:w="8479" w:type="dxa"/>
          </w:tcPr>
          <w:p w14:paraId="2EECEE64" w14:textId="77777777" w:rsidR="000B436A" w:rsidRDefault="000B436A">
            <w:pPr>
              <w:rPr>
                <w:rFonts w:eastAsia="MS Mincho"/>
                <w:bCs/>
                <w:sz w:val="18"/>
                <w:szCs w:val="18"/>
                <w:lang w:eastAsia="ja-JP"/>
              </w:rPr>
            </w:pPr>
          </w:p>
        </w:tc>
      </w:tr>
      <w:tr w:rsidR="000B436A" w14:paraId="0DC31138" w14:textId="77777777">
        <w:trPr>
          <w:trHeight w:val="215"/>
        </w:trPr>
        <w:tc>
          <w:tcPr>
            <w:tcW w:w="1506" w:type="dxa"/>
          </w:tcPr>
          <w:p w14:paraId="69F63335" w14:textId="77777777" w:rsidR="000B436A" w:rsidRDefault="000B436A">
            <w:pPr>
              <w:snapToGrid w:val="0"/>
              <w:jc w:val="center"/>
              <w:rPr>
                <w:rFonts w:eastAsia="MS Mincho"/>
                <w:bCs/>
                <w:sz w:val="18"/>
                <w:szCs w:val="18"/>
                <w:lang w:eastAsia="ja-JP"/>
              </w:rPr>
            </w:pPr>
          </w:p>
        </w:tc>
        <w:tc>
          <w:tcPr>
            <w:tcW w:w="8479" w:type="dxa"/>
          </w:tcPr>
          <w:p w14:paraId="2517667A" w14:textId="77777777" w:rsidR="000B436A" w:rsidRDefault="000B436A">
            <w:pPr>
              <w:rPr>
                <w:rFonts w:eastAsia="MS Mincho"/>
                <w:bCs/>
                <w:sz w:val="18"/>
                <w:szCs w:val="18"/>
                <w:lang w:eastAsia="ja-JP"/>
              </w:rPr>
            </w:pPr>
          </w:p>
        </w:tc>
      </w:tr>
      <w:tr w:rsidR="000B436A" w14:paraId="644AD0A8" w14:textId="77777777">
        <w:trPr>
          <w:trHeight w:val="215"/>
        </w:trPr>
        <w:tc>
          <w:tcPr>
            <w:tcW w:w="1506" w:type="dxa"/>
          </w:tcPr>
          <w:p w14:paraId="0F783BFB" w14:textId="77777777" w:rsidR="000B436A" w:rsidRDefault="000B436A">
            <w:pPr>
              <w:snapToGrid w:val="0"/>
              <w:jc w:val="center"/>
              <w:rPr>
                <w:rFonts w:eastAsiaTheme="minorEastAsia"/>
                <w:bCs/>
                <w:sz w:val="18"/>
                <w:szCs w:val="18"/>
                <w:lang w:eastAsia="zh-CN"/>
              </w:rPr>
            </w:pPr>
          </w:p>
        </w:tc>
        <w:tc>
          <w:tcPr>
            <w:tcW w:w="8479" w:type="dxa"/>
          </w:tcPr>
          <w:p w14:paraId="12A1CD39" w14:textId="77777777" w:rsidR="000B436A" w:rsidRDefault="000B436A">
            <w:pPr>
              <w:rPr>
                <w:rFonts w:eastAsia="MS Mincho"/>
                <w:bCs/>
                <w:sz w:val="18"/>
                <w:szCs w:val="18"/>
                <w:lang w:eastAsia="ja-JP"/>
              </w:rPr>
            </w:pPr>
          </w:p>
        </w:tc>
      </w:tr>
      <w:tr w:rsidR="000B436A" w14:paraId="3BD70C76" w14:textId="77777777">
        <w:trPr>
          <w:trHeight w:val="215"/>
        </w:trPr>
        <w:tc>
          <w:tcPr>
            <w:tcW w:w="1506" w:type="dxa"/>
          </w:tcPr>
          <w:p w14:paraId="2533ABC7" w14:textId="77777777" w:rsidR="000B436A" w:rsidRDefault="000B436A">
            <w:pPr>
              <w:snapToGrid w:val="0"/>
              <w:jc w:val="center"/>
              <w:rPr>
                <w:rFonts w:eastAsiaTheme="minorEastAsia"/>
                <w:bCs/>
                <w:sz w:val="18"/>
                <w:szCs w:val="18"/>
                <w:lang w:eastAsia="zh-CN"/>
              </w:rPr>
            </w:pPr>
          </w:p>
        </w:tc>
        <w:tc>
          <w:tcPr>
            <w:tcW w:w="8479" w:type="dxa"/>
          </w:tcPr>
          <w:p w14:paraId="4A51B69A" w14:textId="77777777" w:rsidR="000B436A" w:rsidRDefault="000B436A">
            <w:pPr>
              <w:rPr>
                <w:rFonts w:eastAsia="MS Mincho"/>
                <w:bCs/>
                <w:sz w:val="18"/>
                <w:szCs w:val="18"/>
                <w:lang w:eastAsia="ja-JP"/>
              </w:rPr>
            </w:pPr>
          </w:p>
        </w:tc>
      </w:tr>
    </w:tbl>
    <w:p w14:paraId="4405CE87" w14:textId="77777777" w:rsidR="000B436A" w:rsidRDefault="000B436A">
      <w:pPr>
        <w:rPr>
          <w:rFonts w:eastAsia="Batang"/>
          <w:b/>
          <w:bCs/>
          <w:iCs/>
          <w:color w:val="000000" w:themeColor="text1"/>
          <w:sz w:val="20"/>
          <w:szCs w:val="20"/>
          <w:lang w:eastAsia="en-US"/>
        </w:rPr>
      </w:pPr>
    </w:p>
    <w:p w14:paraId="2DD0EBB5" w14:textId="77777777" w:rsidR="000B436A" w:rsidRDefault="005A3654">
      <w:pPr>
        <w:pStyle w:val="Heading2"/>
        <w:rPr>
          <w:sz w:val="24"/>
          <w:szCs w:val="18"/>
        </w:rPr>
      </w:pPr>
      <w:r>
        <w:rPr>
          <w:sz w:val="24"/>
          <w:szCs w:val="18"/>
        </w:rPr>
        <w:t>Issue 3 – UL signaling medium/container</w:t>
      </w:r>
    </w:p>
    <w:p w14:paraId="42EF505A" w14:textId="77777777" w:rsidR="000B436A" w:rsidRDefault="005A3654">
      <w:pPr>
        <w:pStyle w:val="Caption"/>
        <w:spacing w:before="240"/>
        <w:jc w:val="center"/>
      </w:pPr>
      <w:r>
        <w:t>Table 3-1 Summary for Issue 3</w:t>
      </w:r>
    </w:p>
    <w:tbl>
      <w:tblPr>
        <w:tblStyle w:val="TableGrid"/>
        <w:tblW w:w="9927" w:type="dxa"/>
        <w:tblLook w:val="04A0" w:firstRow="1" w:lastRow="0" w:firstColumn="1" w:lastColumn="0" w:noHBand="0" w:noVBand="1"/>
      </w:tblPr>
      <w:tblGrid>
        <w:gridCol w:w="525"/>
        <w:gridCol w:w="1736"/>
        <w:gridCol w:w="7666"/>
      </w:tblGrid>
      <w:tr w:rsidR="000B436A" w14:paraId="58472012" w14:textId="77777777">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A5F1D" w14:textId="77777777" w:rsidR="000B436A" w:rsidRDefault="005A3654">
            <w:pPr>
              <w:snapToGrid w:val="0"/>
              <w:jc w:val="both"/>
              <w:rPr>
                <w:b/>
                <w:sz w:val="18"/>
                <w:szCs w:val="18"/>
                <w:lang w:eastAsia="zh-CN"/>
              </w:rPr>
            </w:pPr>
            <w:r>
              <w:rPr>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FD43F" w14:textId="77777777" w:rsidR="000B436A" w:rsidRDefault="005A3654">
            <w:pPr>
              <w:snapToGrid w:val="0"/>
              <w:jc w:val="both"/>
              <w:rPr>
                <w:b/>
                <w:sz w:val="18"/>
                <w:szCs w:val="18"/>
                <w:lang w:eastAsia="zh-CN"/>
              </w:rPr>
            </w:pPr>
            <w:r>
              <w:rPr>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E4057" w14:textId="77777777"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14:paraId="4494D0E5"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3BA643E8" w14:textId="77777777" w:rsidR="000B436A" w:rsidRDefault="005A3654">
            <w:pPr>
              <w:snapToGrid w:val="0"/>
              <w:rPr>
                <w:color w:val="000000" w:themeColor="text1"/>
                <w:sz w:val="18"/>
                <w:szCs w:val="18"/>
              </w:rPr>
            </w:pPr>
            <w:r>
              <w:rPr>
                <w:color w:val="000000" w:themeColor="text1"/>
                <w:sz w:val="18"/>
                <w:szCs w:val="18"/>
              </w:rPr>
              <w:t>3.1</w:t>
            </w:r>
          </w:p>
        </w:tc>
        <w:tc>
          <w:tcPr>
            <w:tcW w:w="1736" w:type="dxa"/>
            <w:tcBorders>
              <w:top w:val="single" w:sz="4" w:space="0" w:color="auto"/>
              <w:left w:val="single" w:sz="4" w:space="0" w:color="auto"/>
              <w:bottom w:val="single" w:sz="4" w:space="0" w:color="auto"/>
              <w:right w:val="single" w:sz="4" w:space="0" w:color="auto"/>
            </w:tcBorders>
          </w:tcPr>
          <w:p w14:paraId="7487EE4D" w14:textId="77777777" w:rsidR="000B436A" w:rsidRDefault="005A3654">
            <w:pPr>
              <w:contextualSpacing/>
              <w:rPr>
                <w:sz w:val="18"/>
                <w:szCs w:val="18"/>
              </w:rPr>
            </w:pPr>
            <w:r>
              <w:rPr>
                <w:sz w:val="18"/>
                <w:szCs w:val="18"/>
              </w:rPr>
              <w:t>Payload of first channel (one-bit vs multi-bit) for Mode-A and Mode-B</w:t>
            </w:r>
          </w:p>
        </w:tc>
        <w:tc>
          <w:tcPr>
            <w:tcW w:w="7666" w:type="dxa"/>
            <w:tcBorders>
              <w:top w:val="single" w:sz="4" w:space="0" w:color="auto"/>
              <w:left w:val="single" w:sz="4" w:space="0" w:color="auto"/>
              <w:bottom w:val="single" w:sz="4" w:space="0" w:color="auto"/>
              <w:right w:val="single" w:sz="4" w:space="0" w:color="auto"/>
            </w:tcBorders>
          </w:tcPr>
          <w:p w14:paraId="1DCDE3B4" w14:textId="77777777" w:rsidR="00490867" w:rsidRPr="00490867" w:rsidRDefault="00490867" w:rsidP="00490867">
            <w:pPr>
              <w:shd w:val="clear" w:color="auto" w:fill="FFFFFF"/>
              <w:snapToGrid w:val="0"/>
              <w:jc w:val="both"/>
              <w:rPr>
                <w:rFonts w:eastAsia="宋体"/>
                <w:b/>
                <w:bCs/>
                <w:color w:val="000000"/>
                <w:sz w:val="18"/>
                <w:szCs w:val="18"/>
              </w:rPr>
            </w:pPr>
            <w:r w:rsidRPr="00490867">
              <w:rPr>
                <w:rFonts w:eastAsia="宋体"/>
                <w:b/>
                <w:bCs/>
                <w:color w:val="000000"/>
                <w:sz w:val="18"/>
                <w:szCs w:val="18"/>
                <w:highlight w:val="darkYellow"/>
              </w:rPr>
              <w:t>Working Assumption</w:t>
            </w:r>
          </w:p>
          <w:p w14:paraId="7EA5413C" w14:textId="77777777" w:rsidR="00490867" w:rsidRPr="00490867" w:rsidRDefault="00490867" w:rsidP="00490867">
            <w:pPr>
              <w:shd w:val="clear" w:color="auto" w:fill="FFFFFF"/>
              <w:snapToGrid w:val="0"/>
              <w:jc w:val="both"/>
              <w:rPr>
                <w:sz w:val="18"/>
                <w:szCs w:val="18"/>
              </w:rPr>
            </w:pPr>
            <w:r w:rsidRPr="00490867">
              <w:rPr>
                <w:rFonts w:eastAsia="Times New Roman"/>
                <w:color w:val="000000"/>
                <w:sz w:val="18"/>
                <w:szCs w:val="18"/>
                <w:lang w:eastAsia="zh-CN"/>
              </w:rPr>
              <w:t xml:space="preserve">On beam report transmission procedure for </w:t>
            </w:r>
            <w:r w:rsidRPr="00490867">
              <w:rPr>
                <w:rFonts w:eastAsia="Malgun Gothic"/>
                <w:sz w:val="18"/>
                <w:szCs w:val="18"/>
              </w:rPr>
              <w:t>UE-initiated/event-driven beam report</w:t>
            </w:r>
            <w:r w:rsidRPr="00490867">
              <w:rPr>
                <w:rFonts w:eastAsia="Times New Roman"/>
                <w:color w:val="000000"/>
                <w:sz w:val="18"/>
                <w:szCs w:val="18"/>
                <w:lang w:eastAsia="zh-CN"/>
              </w:rPr>
              <w:t>ing</w:t>
            </w:r>
          </w:p>
          <w:p w14:paraId="24C49AA0" w14:textId="77777777" w:rsidR="00490867" w:rsidRPr="00490867" w:rsidRDefault="00490867" w:rsidP="00490867">
            <w:pPr>
              <w:pStyle w:val="ListParagraph"/>
              <w:numPr>
                <w:ilvl w:val="0"/>
                <w:numId w:val="16"/>
              </w:numPr>
              <w:shd w:val="clear" w:color="auto" w:fill="FFFFFF"/>
              <w:snapToGrid w:val="0"/>
              <w:spacing w:after="0" w:line="240" w:lineRule="auto"/>
              <w:jc w:val="both"/>
              <w:rPr>
                <w:color w:val="000000" w:themeColor="text1"/>
                <w:sz w:val="18"/>
                <w:szCs w:val="18"/>
              </w:rPr>
            </w:pPr>
            <w:r w:rsidRPr="00490867">
              <w:rPr>
                <w:color w:val="000000" w:themeColor="text1"/>
                <w:sz w:val="18"/>
                <w:szCs w:val="18"/>
              </w:rPr>
              <w:t xml:space="preserve">For mode-A, at least support one-bit </w:t>
            </w:r>
            <w:r w:rsidRPr="00490867">
              <w:rPr>
                <w:rFonts w:hint="eastAsia"/>
                <w:color w:val="000000" w:themeColor="text1"/>
                <w:sz w:val="18"/>
                <w:szCs w:val="18"/>
              </w:rPr>
              <w:t>in</w:t>
            </w:r>
            <w:r w:rsidRPr="00490867">
              <w:rPr>
                <w:color w:val="000000" w:themeColor="text1"/>
                <w:sz w:val="18"/>
                <w:szCs w:val="18"/>
              </w:rPr>
              <w:t>dication in the first PUCCH channel to request a resource for a second UL channel to carry beam report.</w:t>
            </w:r>
          </w:p>
          <w:p w14:paraId="256CC178" w14:textId="77777777" w:rsidR="00490867" w:rsidRPr="00490867" w:rsidRDefault="00490867" w:rsidP="00490867">
            <w:pPr>
              <w:pStyle w:val="ListParagraph"/>
              <w:numPr>
                <w:ilvl w:val="1"/>
                <w:numId w:val="16"/>
              </w:numPr>
              <w:shd w:val="clear" w:color="auto" w:fill="FFFFFF"/>
              <w:snapToGrid w:val="0"/>
              <w:spacing w:after="0" w:line="240" w:lineRule="auto"/>
              <w:jc w:val="both"/>
              <w:rPr>
                <w:color w:val="000000" w:themeColor="text1"/>
                <w:sz w:val="18"/>
                <w:szCs w:val="18"/>
              </w:rPr>
            </w:pPr>
            <w:r w:rsidRPr="00490867">
              <w:rPr>
                <w:rFonts w:hint="eastAsia"/>
                <w:color w:val="000000" w:themeColor="text1"/>
                <w:sz w:val="18"/>
                <w:szCs w:val="18"/>
              </w:rPr>
              <w:t>In</w:t>
            </w:r>
            <w:r w:rsidRPr="00490867">
              <w:rPr>
                <w:color w:val="000000" w:themeColor="text1"/>
                <w:sz w:val="18"/>
                <w:szCs w:val="18"/>
              </w:rPr>
              <w:t xml:space="preserve"> such case, a periodic PUCCH resource (with PUCCH format 0/1) is configured by dedicated RRC signaling.  </w:t>
            </w:r>
          </w:p>
          <w:p w14:paraId="5846EE29" w14:textId="77777777" w:rsidR="00490867" w:rsidRPr="00490867" w:rsidRDefault="00490867" w:rsidP="00490867">
            <w:pPr>
              <w:pStyle w:val="ListParagraph"/>
              <w:numPr>
                <w:ilvl w:val="0"/>
                <w:numId w:val="16"/>
              </w:numPr>
              <w:shd w:val="clear" w:color="auto" w:fill="FFFFFF"/>
              <w:snapToGrid w:val="0"/>
              <w:spacing w:after="0" w:line="240" w:lineRule="auto"/>
              <w:jc w:val="both"/>
              <w:rPr>
                <w:color w:val="000000" w:themeColor="text1"/>
                <w:sz w:val="18"/>
                <w:szCs w:val="18"/>
              </w:rPr>
            </w:pPr>
            <w:r w:rsidRPr="00490867">
              <w:rPr>
                <w:color w:val="000000" w:themeColor="text1"/>
                <w:sz w:val="18"/>
                <w:szCs w:val="18"/>
              </w:rPr>
              <w:t xml:space="preserve">For mode-B, at least support one-bit </w:t>
            </w:r>
            <w:r w:rsidRPr="00490867">
              <w:rPr>
                <w:rFonts w:hint="eastAsia"/>
                <w:color w:val="000000" w:themeColor="text1"/>
                <w:sz w:val="18"/>
                <w:szCs w:val="18"/>
              </w:rPr>
              <w:t>in</w:t>
            </w:r>
            <w:r w:rsidRPr="00490867">
              <w:rPr>
                <w:color w:val="000000" w:themeColor="text1"/>
                <w:sz w:val="18"/>
                <w:szCs w:val="18"/>
              </w:rPr>
              <w:t>dication in the first PUCCH channel to notify a second UL channel to carry beam report.</w:t>
            </w:r>
          </w:p>
          <w:p w14:paraId="342B855E" w14:textId="77777777" w:rsidR="00490867" w:rsidRPr="00490867" w:rsidRDefault="00490867" w:rsidP="00490867">
            <w:pPr>
              <w:pStyle w:val="ListParagraph"/>
              <w:numPr>
                <w:ilvl w:val="1"/>
                <w:numId w:val="16"/>
              </w:numPr>
              <w:shd w:val="clear" w:color="auto" w:fill="FFFFFF"/>
              <w:snapToGrid w:val="0"/>
              <w:spacing w:after="0" w:line="240" w:lineRule="auto"/>
              <w:jc w:val="both"/>
              <w:rPr>
                <w:color w:val="000000" w:themeColor="text1"/>
                <w:sz w:val="18"/>
                <w:szCs w:val="18"/>
              </w:rPr>
            </w:pPr>
            <w:r w:rsidRPr="00490867">
              <w:rPr>
                <w:rFonts w:hint="eastAsia"/>
                <w:color w:val="000000" w:themeColor="text1"/>
                <w:sz w:val="18"/>
                <w:szCs w:val="18"/>
              </w:rPr>
              <w:t>In</w:t>
            </w:r>
            <w:r w:rsidRPr="00490867">
              <w:rPr>
                <w:color w:val="000000" w:themeColor="text1"/>
                <w:sz w:val="18"/>
                <w:szCs w:val="18"/>
              </w:rPr>
              <w:t xml:space="preserve"> such case, a periodic PUCCH resource (with PUCCH format 0/1) is configured by dedicated RRC signaling.  </w:t>
            </w:r>
          </w:p>
          <w:p w14:paraId="04A84543" w14:textId="77777777" w:rsidR="00490867" w:rsidRPr="00490867" w:rsidRDefault="00490867" w:rsidP="00490867">
            <w:pPr>
              <w:pStyle w:val="ListParagraph"/>
              <w:numPr>
                <w:ilvl w:val="0"/>
                <w:numId w:val="16"/>
              </w:numPr>
              <w:shd w:val="clear" w:color="auto" w:fill="FFFFFF"/>
              <w:snapToGrid w:val="0"/>
              <w:spacing w:after="0" w:line="240" w:lineRule="auto"/>
              <w:jc w:val="both"/>
              <w:rPr>
                <w:color w:val="000000" w:themeColor="text1"/>
                <w:sz w:val="18"/>
                <w:szCs w:val="18"/>
              </w:rPr>
            </w:pPr>
            <w:r w:rsidRPr="00490867">
              <w:rPr>
                <w:color w:val="000000" w:themeColor="text1"/>
                <w:sz w:val="18"/>
                <w:szCs w:val="18"/>
              </w:rPr>
              <w:t>FFS: Whether/how to support multi-bit indication in the first PUCCH for mode-A and mode-B, e.g., when multi-event(s) are approved.</w:t>
            </w:r>
          </w:p>
          <w:p w14:paraId="4675D436" w14:textId="77777777" w:rsidR="00490867" w:rsidRPr="00490867" w:rsidRDefault="00490867" w:rsidP="00490867">
            <w:pPr>
              <w:pStyle w:val="ListParagraph"/>
              <w:numPr>
                <w:ilvl w:val="0"/>
                <w:numId w:val="16"/>
              </w:numPr>
              <w:shd w:val="clear" w:color="auto" w:fill="FFFFFF"/>
              <w:snapToGrid w:val="0"/>
              <w:spacing w:after="0" w:line="240" w:lineRule="auto"/>
              <w:jc w:val="both"/>
              <w:rPr>
                <w:sz w:val="18"/>
                <w:szCs w:val="18"/>
              </w:rPr>
            </w:pPr>
            <w:r w:rsidRPr="00490867">
              <w:rPr>
                <w:sz w:val="18"/>
                <w:szCs w:val="18"/>
              </w:rPr>
              <w:t>FFS: details on the dedicated RRC signaling</w:t>
            </w:r>
          </w:p>
          <w:p w14:paraId="315AF04A" w14:textId="77777777" w:rsidR="00490867" w:rsidRPr="00490867" w:rsidRDefault="00490867" w:rsidP="00490867">
            <w:pPr>
              <w:pStyle w:val="ListParagraph"/>
              <w:numPr>
                <w:ilvl w:val="0"/>
                <w:numId w:val="16"/>
              </w:numPr>
              <w:shd w:val="clear" w:color="auto" w:fill="FFFFFF"/>
              <w:snapToGrid w:val="0"/>
              <w:spacing w:after="0" w:line="240" w:lineRule="auto"/>
              <w:jc w:val="both"/>
              <w:rPr>
                <w:sz w:val="18"/>
                <w:szCs w:val="18"/>
              </w:rPr>
            </w:pPr>
            <w:r w:rsidRPr="00490867">
              <w:rPr>
                <w:sz w:val="18"/>
                <w:szCs w:val="18"/>
              </w:rPr>
              <w:t>Above applies at least for the single CC case.</w:t>
            </w:r>
          </w:p>
          <w:p w14:paraId="08C1041A" w14:textId="77777777" w:rsidR="007527DE" w:rsidRDefault="007527DE">
            <w:pPr>
              <w:suppressAutoHyphens/>
              <w:snapToGrid w:val="0"/>
              <w:jc w:val="both"/>
              <w:rPr>
                <w:b/>
                <w:color w:val="0000FF"/>
                <w:sz w:val="18"/>
                <w:szCs w:val="18"/>
                <w:lang w:eastAsia="zh-CN"/>
              </w:rPr>
            </w:pPr>
          </w:p>
          <w:p w14:paraId="6FC71C47" w14:textId="77777777" w:rsidR="000B436A" w:rsidRDefault="007527DE">
            <w:pPr>
              <w:suppressAutoHyphens/>
              <w:snapToGrid w:val="0"/>
              <w:jc w:val="both"/>
              <w:rPr>
                <w:color w:val="3333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In this round, issue 3.1 is closed.</w:t>
            </w:r>
          </w:p>
        </w:tc>
      </w:tr>
      <w:tr w:rsidR="000B436A" w14:paraId="39A02196"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1C1EB9D6" w14:textId="77777777" w:rsidR="000B436A" w:rsidRDefault="005A3654">
            <w:pPr>
              <w:snapToGrid w:val="0"/>
              <w:rPr>
                <w:color w:val="000000" w:themeColor="text1"/>
                <w:sz w:val="18"/>
                <w:szCs w:val="18"/>
              </w:rPr>
            </w:pPr>
            <w:r>
              <w:rPr>
                <w:color w:val="000000" w:themeColor="text1"/>
                <w:sz w:val="18"/>
                <w:szCs w:val="18"/>
              </w:rPr>
              <w:t>3.2</w:t>
            </w:r>
          </w:p>
        </w:tc>
        <w:tc>
          <w:tcPr>
            <w:tcW w:w="1736" w:type="dxa"/>
            <w:tcBorders>
              <w:top w:val="single" w:sz="4" w:space="0" w:color="auto"/>
              <w:left w:val="single" w:sz="4" w:space="0" w:color="auto"/>
              <w:bottom w:val="single" w:sz="4" w:space="0" w:color="auto"/>
              <w:right w:val="single" w:sz="4" w:space="0" w:color="auto"/>
            </w:tcBorders>
          </w:tcPr>
          <w:p w14:paraId="61CBF5A5" w14:textId="77777777" w:rsidR="000B436A" w:rsidRDefault="005A3654">
            <w:pPr>
              <w:contextualSpacing/>
              <w:rPr>
                <w:sz w:val="18"/>
                <w:szCs w:val="18"/>
                <w:lang w:eastAsia="zh-CN"/>
              </w:rPr>
            </w:pPr>
            <w:r>
              <w:rPr>
                <w:color w:val="000000"/>
                <w:sz w:val="18"/>
                <w:szCs w:val="18"/>
              </w:rPr>
              <w:t>Details on Step-2&amp;3 in Mode-A, e.g., DCI format, second channel</w:t>
            </w:r>
          </w:p>
        </w:tc>
        <w:tc>
          <w:tcPr>
            <w:tcW w:w="7666" w:type="dxa"/>
            <w:tcBorders>
              <w:top w:val="single" w:sz="4" w:space="0" w:color="auto"/>
              <w:left w:val="single" w:sz="4" w:space="0" w:color="auto"/>
              <w:bottom w:val="single" w:sz="4" w:space="0" w:color="auto"/>
              <w:right w:val="single" w:sz="4" w:space="0" w:color="auto"/>
            </w:tcBorders>
          </w:tcPr>
          <w:p w14:paraId="689BAFE7"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37B81F83" w14:textId="77777777"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14:paraId="2D9DC254" w14:textId="77777777" w:rsidR="000B436A" w:rsidRDefault="005A3654">
            <w:pPr>
              <w:numPr>
                <w:ilvl w:val="0"/>
                <w:numId w:val="17"/>
              </w:numPr>
              <w:suppressAutoHyphens/>
              <w:snapToGrid w:val="0"/>
              <w:rPr>
                <w:sz w:val="18"/>
                <w:szCs w:val="18"/>
              </w:rPr>
            </w:pPr>
            <w:r>
              <w:rPr>
                <w:rFonts w:eastAsia="Malgun Gothic"/>
                <w:sz w:val="18"/>
                <w:szCs w:val="18"/>
              </w:rPr>
              <w:t>Mode A (dynamically scheduling UCI by gNB):</w:t>
            </w:r>
          </w:p>
          <w:p w14:paraId="1834CCE9" w14:textId="77777777" w:rsidR="000B436A" w:rsidRDefault="005A3654">
            <w:pPr>
              <w:numPr>
                <w:ilvl w:val="1"/>
                <w:numId w:val="17"/>
              </w:numPr>
              <w:suppressAutoHyphens/>
              <w:snapToGrid w:val="0"/>
              <w:rPr>
                <w:rFonts w:eastAsia="MS Mincho"/>
                <w:sz w:val="18"/>
                <w:szCs w:val="18"/>
                <w:lang w:eastAsia="ja-JP"/>
              </w:rPr>
            </w:pPr>
            <w:r>
              <w:rPr>
                <w:rFonts w:eastAsia="Malgun Gothic"/>
                <w:sz w:val="18"/>
                <w:szCs w:val="18"/>
              </w:rPr>
              <w:t xml:space="preserve">Step 1: UE transmits a first PUCCH (one-bit/multi-bit) to request a resource for a </w:t>
            </w:r>
            <w:r>
              <w:rPr>
                <w:rFonts w:eastAsia="Malgun Gothic"/>
                <w:color w:val="000000"/>
                <w:sz w:val="18"/>
                <w:szCs w:val="18"/>
                <w:lang w:eastAsia="zh-CN"/>
              </w:rPr>
              <w:t xml:space="preserve">second UL channel to carry beam </w:t>
            </w:r>
            <w:r>
              <w:rPr>
                <w:rFonts w:eastAsia="Malgun Gothic"/>
                <w:sz w:val="18"/>
                <w:szCs w:val="18"/>
                <w:lang w:eastAsia="zh-CN"/>
              </w:rPr>
              <w:t>report</w:t>
            </w:r>
          </w:p>
          <w:p w14:paraId="3CA5C98E" w14:textId="77777777" w:rsidR="000B436A" w:rsidRDefault="005A3654">
            <w:pPr>
              <w:numPr>
                <w:ilvl w:val="2"/>
                <w:numId w:val="17"/>
              </w:numPr>
              <w:suppressAutoHyphens/>
              <w:snapToGrid w:val="0"/>
              <w:jc w:val="both"/>
              <w:rPr>
                <w:rFonts w:eastAsia="MS Mincho"/>
                <w:sz w:val="18"/>
                <w:szCs w:val="18"/>
                <w:lang w:eastAsia="ja-JP"/>
              </w:rPr>
            </w:pPr>
            <w:r>
              <w:rPr>
                <w:rFonts w:eastAsia="MS Mincho"/>
                <w:sz w:val="18"/>
                <w:szCs w:val="18"/>
                <w:lang w:eastAsia="ja-JP"/>
              </w:rPr>
              <w:t>FFS: Request format, e.g., SR or a new UCI type</w:t>
            </w:r>
            <w:r>
              <w:rPr>
                <w:rFonts w:eastAsia="Malgun Gothic"/>
                <w:sz w:val="18"/>
                <w:szCs w:val="18"/>
              </w:rPr>
              <w:t>.</w:t>
            </w:r>
          </w:p>
          <w:p w14:paraId="3F322E4B" w14:textId="77777777" w:rsidR="000B436A" w:rsidRDefault="005A3654">
            <w:pPr>
              <w:numPr>
                <w:ilvl w:val="1"/>
                <w:numId w:val="17"/>
              </w:numPr>
              <w:suppressAutoHyphens/>
              <w:snapToGrid w:val="0"/>
              <w:rPr>
                <w:rFonts w:eastAsia="MS Mincho"/>
                <w:sz w:val="18"/>
                <w:szCs w:val="18"/>
                <w:highlight w:val="yellow"/>
                <w:lang w:eastAsia="ja-JP"/>
              </w:rPr>
            </w:pPr>
            <w:r>
              <w:rPr>
                <w:rFonts w:eastAsia="Malgun Gothic"/>
                <w:color w:val="000000"/>
                <w:sz w:val="18"/>
                <w:szCs w:val="18"/>
                <w:highlight w:val="yellow"/>
              </w:rPr>
              <w:t xml:space="preserve">Step 2: UE detects the DCI format to indicate </w:t>
            </w:r>
            <w:r>
              <w:rPr>
                <w:rFonts w:eastAsia="Malgun Gothic"/>
                <w:sz w:val="18"/>
                <w:szCs w:val="18"/>
                <w:highlight w:val="yellow"/>
              </w:rPr>
              <w:t xml:space="preserve">a resource for a </w:t>
            </w:r>
            <w:r>
              <w:rPr>
                <w:rFonts w:eastAsia="Malgun Gothic"/>
                <w:color w:val="000000"/>
                <w:sz w:val="18"/>
                <w:szCs w:val="18"/>
                <w:highlight w:val="yellow"/>
                <w:lang w:eastAsia="zh-CN"/>
              </w:rPr>
              <w:t>second UL channel to carry beam report</w:t>
            </w:r>
            <w:r>
              <w:rPr>
                <w:rFonts w:eastAsia="Malgun Gothic"/>
                <w:color w:val="000000"/>
                <w:sz w:val="18"/>
                <w:szCs w:val="18"/>
                <w:highlight w:val="yellow"/>
              </w:rPr>
              <w:t xml:space="preserve">. </w:t>
            </w:r>
          </w:p>
          <w:p w14:paraId="0326C7B2" w14:textId="77777777" w:rsidR="000B436A" w:rsidRDefault="005A3654">
            <w:pPr>
              <w:numPr>
                <w:ilvl w:val="1"/>
                <w:numId w:val="17"/>
              </w:numPr>
              <w:suppressAutoHyphens/>
              <w:snapToGrid w:val="0"/>
              <w:rPr>
                <w:sz w:val="18"/>
                <w:szCs w:val="18"/>
                <w:highlight w:val="yellow"/>
              </w:rPr>
            </w:pPr>
            <w:r>
              <w:rPr>
                <w:rFonts w:eastAsia="Malgun Gothic"/>
                <w:color w:val="000000"/>
                <w:sz w:val="18"/>
                <w:szCs w:val="18"/>
                <w:highlight w:val="yellow"/>
              </w:rPr>
              <w:t xml:space="preserve">Step 3: Beam report is transmitted </w:t>
            </w:r>
            <w:r>
              <w:rPr>
                <w:rFonts w:eastAsia="Malgun Gothic"/>
                <w:sz w:val="18"/>
                <w:szCs w:val="18"/>
                <w:highlight w:val="yellow"/>
              </w:rPr>
              <w:t>in second UL channel.</w:t>
            </w:r>
          </w:p>
          <w:p w14:paraId="01C79FFB" w14:textId="77777777" w:rsidR="000B436A" w:rsidRDefault="005A3654">
            <w:pPr>
              <w:numPr>
                <w:ilvl w:val="2"/>
                <w:numId w:val="17"/>
              </w:numPr>
              <w:suppressAutoHyphens/>
              <w:snapToGrid w:val="0"/>
              <w:rPr>
                <w:sz w:val="18"/>
                <w:szCs w:val="18"/>
                <w:highlight w:val="yellow"/>
              </w:rPr>
            </w:pPr>
            <w:r>
              <w:rPr>
                <w:rFonts w:eastAsia="Malgun Gothic"/>
                <w:sz w:val="18"/>
                <w:szCs w:val="18"/>
                <w:highlight w:val="yellow"/>
              </w:rPr>
              <w:t>FFS: Details on the second UL channel, e.g., whether the second UL channel is PUCCH, PUSCH or both</w:t>
            </w:r>
          </w:p>
          <w:p w14:paraId="62510905" w14:textId="77777777" w:rsidR="000B436A" w:rsidRDefault="005A3654">
            <w:pPr>
              <w:numPr>
                <w:ilvl w:val="1"/>
                <w:numId w:val="17"/>
              </w:numPr>
              <w:shd w:val="clear" w:color="auto" w:fill="FFFFFF"/>
              <w:suppressAutoHyphens/>
              <w:snapToGrid w:val="0"/>
              <w:rPr>
                <w:rFonts w:eastAsia="Times New Roman"/>
                <w:sz w:val="18"/>
                <w:szCs w:val="18"/>
                <w:highlight w:val="yellow"/>
                <w:lang w:eastAsia="zh-CN"/>
              </w:rPr>
            </w:pPr>
            <w:r>
              <w:rPr>
                <w:rFonts w:eastAsia="Malgun Gothic"/>
                <w:sz w:val="18"/>
                <w:szCs w:val="18"/>
                <w:highlight w:val="yellow"/>
              </w:rPr>
              <w:t xml:space="preserve">This mode is basic UE capability </w:t>
            </w:r>
            <w:r>
              <w:rPr>
                <w:rFonts w:eastAsia="Times New Roman"/>
                <w:sz w:val="18"/>
                <w:szCs w:val="18"/>
                <w:highlight w:val="yellow"/>
                <w:lang w:eastAsia="zh-CN"/>
              </w:rPr>
              <w:t xml:space="preserve">(i.e. all UE supporting </w:t>
            </w:r>
            <w:r>
              <w:rPr>
                <w:rFonts w:eastAsia="Malgun Gothic"/>
                <w:sz w:val="18"/>
                <w:szCs w:val="18"/>
                <w:highlight w:val="yellow"/>
              </w:rPr>
              <w:t xml:space="preserve">UE-initiated/event-driven beam reporting </w:t>
            </w:r>
            <w:r>
              <w:rPr>
                <w:rFonts w:eastAsia="Malgun Gothic"/>
                <w:sz w:val="18"/>
                <w:szCs w:val="18"/>
                <w:highlight w:val="yellow"/>
                <w:lang w:eastAsia="zh-CN"/>
              </w:rPr>
              <w:t>sho</w:t>
            </w:r>
            <w:r>
              <w:rPr>
                <w:rFonts w:eastAsia="Malgun Gothic"/>
                <w:sz w:val="18"/>
                <w:szCs w:val="18"/>
                <w:highlight w:val="yellow"/>
              </w:rPr>
              <w:t>uld support this feature</w:t>
            </w:r>
            <w:r>
              <w:rPr>
                <w:rFonts w:eastAsia="Times New Roman"/>
                <w:sz w:val="18"/>
                <w:szCs w:val="18"/>
                <w:highlight w:val="yellow"/>
                <w:lang w:eastAsia="zh-CN"/>
              </w:rPr>
              <w:t>).</w:t>
            </w:r>
          </w:p>
          <w:p w14:paraId="59D3F56D" w14:textId="77777777" w:rsidR="000B436A" w:rsidRDefault="005A3654">
            <w:pPr>
              <w:numPr>
                <w:ilvl w:val="1"/>
                <w:numId w:val="17"/>
              </w:numPr>
              <w:shd w:val="clear" w:color="auto" w:fill="FFFFFF"/>
              <w:suppressAutoHyphens/>
              <w:snapToGrid w:val="0"/>
              <w:rPr>
                <w:rFonts w:eastAsia="Times New Roman"/>
                <w:sz w:val="18"/>
                <w:szCs w:val="18"/>
                <w:highlight w:val="yellow"/>
                <w:lang w:eastAsia="zh-CN"/>
              </w:rPr>
            </w:pPr>
            <w:r>
              <w:rPr>
                <w:rFonts w:eastAsia="Times New Roman"/>
                <w:sz w:val="18"/>
                <w:szCs w:val="18"/>
                <w:highlight w:val="yellow"/>
                <w:lang w:eastAsia="zh-CN"/>
              </w:rPr>
              <w:t>No new DCI format is introduced.</w:t>
            </w:r>
          </w:p>
          <w:p w14:paraId="337B4F62" w14:textId="77777777" w:rsidR="000B436A" w:rsidRDefault="005A3654">
            <w:pPr>
              <w:snapToGrid w:val="0"/>
              <w:rPr>
                <w:sz w:val="18"/>
                <w:szCs w:val="18"/>
                <w:lang w:eastAsia="zh-CN"/>
              </w:rPr>
            </w:pPr>
            <w:r>
              <w:rPr>
                <w:sz w:val="18"/>
                <w:szCs w:val="18"/>
                <w:lang w:eastAsia="zh-CN"/>
              </w:rPr>
              <w:t>…</w:t>
            </w:r>
          </w:p>
          <w:p w14:paraId="1CA134F3" w14:textId="77777777" w:rsidR="000B436A" w:rsidRDefault="000B436A">
            <w:pPr>
              <w:snapToGrid w:val="0"/>
              <w:rPr>
                <w:b/>
                <w:color w:val="0000FF"/>
                <w:sz w:val="18"/>
                <w:szCs w:val="18"/>
                <w:lang w:eastAsia="zh-CN"/>
              </w:rPr>
            </w:pPr>
          </w:p>
          <w:p w14:paraId="6F7919A7" w14:textId="77777777" w:rsidR="000B436A" w:rsidRDefault="005A3654">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Further progress on Step-2&amp;3 in mode-A, e.g., DCI format and second channel, on the top of last meeting progress are definitely needed. After reviewing companies tdoc(s), i</w:t>
            </w:r>
            <w:r>
              <w:rPr>
                <w:color w:val="0000FF"/>
                <w:sz w:val="18"/>
                <w:szCs w:val="18"/>
              </w:rPr>
              <w:t xml:space="preserve">t seems that majority companies prefer to go with DCI format 0_1/2, i.e., UL-grant DCI, but DCI format 1_1/2 + PUCCH seems another possible solution (the UCI of UEIBR can be multiplexed with the related HARQ [9] as a simplified approach). </w:t>
            </w:r>
          </w:p>
          <w:p w14:paraId="13DA1188" w14:textId="77777777" w:rsidR="000B436A" w:rsidRDefault="000B436A">
            <w:pPr>
              <w:snapToGrid w:val="0"/>
              <w:jc w:val="both"/>
              <w:rPr>
                <w:rFonts w:cs="Times"/>
                <w:sz w:val="18"/>
                <w:szCs w:val="18"/>
                <w:lang w:eastAsia="zh-CN"/>
              </w:rPr>
            </w:pPr>
          </w:p>
          <w:p w14:paraId="2FDF5D9B" w14:textId="77777777" w:rsidR="000B436A" w:rsidRDefault="005A3654">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Q3.2: </w:t>
            </w:r>
            <w:r>
              <w:rPr>
                <w:rFonts w:cs="Times"/>
                <w:color w:val="0000FF"/>
                <w:sz w:val="18"/>
                <w:szCs w:val="18"/>
                <w:highlight w:val="yellow"/>
                <w:lang w:eastAsia="zh-CN"/>
              </w:rPr>
              <w:t>Please share your views on details on step-2&amp;3 in mode-A. For DCI format and second channel type, per companies input, we may have the following two options:</w:t>
            </w:r>
          </w:p>
          <w:p w14:paraId="2716DCED" w14:textId="77777777" w:rsidR="000B436A" w:rsidRDefault="005A3654">
            <w:pPr>
              <w:numPr>
                <w:ilvl w:val="0"/>
                <w:numId w:val="18"/>
              </w:numPr>
              <w:snapToGrid w:val="0"/>
              <w:jc w:val="both"/>
              <w:rPr>
                <w:color w:val="0000FF"/>
                <w:sz w:val="18"/>
                <w:szCs w:val="18"/>
                <w:highlight w:val="yellow"/>
              </w:rPr>
            </w:pPr>
            <w:r>
              <w:rPr>
                <w:color w:val="0000FF"/>
                <w:sz w:val="18"/>
                <w:szCs w:val="18"/>
                <w:highlight w:val="yellow"/>
              </w:rPr>
              <w:t>Option-1: The DCI format in Step-2 comprises UL-grant DCI format, and the second channel in Step-3 is PUSCH</w:t>
            </w:r>
          </w:p>
          <w:p w14:paraId="33262CDE" w14:textId="77777777" w:rsidR="000B436A" w:rsidRDefault="005A3654">
            <w:pPr>
              <w:numPr>
                <w:ilvl w:val="0"/>
                <w:numId w:val="18"/>
              </w:numPr>
              <w:snapToGrid w:val="0"/>
              <w:jc w:val="both"/>
              <w:rPr>
                <w:color w:val="0000FF"/>
                <w:sz w:val="18"/>
                <w:szCs w:val="18"/>
                <w:highlight w:val="yellow"/>
              </w:rPr>
            </w:pPr>
            <w:r>
              <w:rPr>
                <w:color w:val="0000FF"/>
                <w:sz w:val="18"/>
                <w:szCs w:val="18"/>
                <w:highlight w:val="yellow"/>
              </w:rPr>
              <w:t>Option-2: The DCI format in Step-2 comprises DL-grant DCI format, and the second channel in Step-3 is PUCCH</w:t>
            </w:r>
          </w:p>
          <w:p w14:paraId="5A940009" w14:textId="77777777" w:rsidR="000B436A" w:rsidRDefault="005A3654">
            <w:pPr>
              <w:snapToGrid w:val="0"/>
              <w:jc w:val="both"/>
              <w:rPr>
                <w:sz w:val="18"/>
                <w:szCs w:val="18"/>
              </w:rPr>
            </w:pPr>
            <w:r>
              <w:rPr>
                <w:rFonts w:cs="Times"/>
                <w:color w:val="0000FF"/>
                <w:sz w:val="18"/>
                <w:szCs w:val="18"/>
                <w:highlight w:val="yellow"/>
                <w:lang w:eastAsia="zh-CN"/>
              </w:rPr>
              <w:lastRenderedPageBreak/>
              <w:t>Besides, further discussions on other related issues, like dynamic resource scheduling for second channel, the related CSI report/trigger-state configuration framework, are also encouraged.</w:t>
            </w:r>
          </w:p>
          <w:p w14:paraId="7AD24CBB" w14:textId="77777777" w:rsidR="000B436A" w:rsidRDefault="005A3654">
            <w:pPr>
              <w:pStyle w:val="ListParagraph"/>
              <w:numPr>
                <w:ilvl w:val="0"/>
                <w:numId w:val="13"/>
              </w:numPr>
              <w:snapToGrid w:val="0"/>
              <w:jc w:val="both"/>
              <w:rPr>
                <w:sz w:val="18"/>
                <w:szCs w:val="18"/>
              </w:rPr>
            </w:pPr>
            <w:r>
              <w:rPr>
                <w:rFonts w:cs="Times"/>
                <w:color w:val="0000FF"/>
                <w:sz w:val="18"/>
                <w:szCs w:val="18"/>
                <w:highlight w:val="yellow"/>
                <w:lang w:eastAsia="zh-CN"/>
              </w:rPr>
              <w:t>FYI, potential workload(s) on UCI multiplexing, dropping rule, etc. can be considered for subsequent down-selection, but their detailed discussion is postponed till the general procedure for mode-</w:t>
            </w:r>
            <w:r>
              <w:rPr>
                <w:rFonts w:cs="Times" w:hint="eastAsia"/>
                <w:color w:val="0000FF"/>
                <w:sz w:val="18"/>
                <w:szCs w:val="18"/>
                <w:highlight w:val="yellow"/>
                <w:lang w:eastAsia="zh-CN"/>
              </w:rPr>
              <w:t>A</w:t>
            </w:r>
            <w:r>
              <w:rPr>
                <w:rFonts w:cs="Times"/>
                <w:color w:val="0000FF"/>
                <w:sz w:val="18"/>
                <w:szCs w:val="18"/>
                <w:highlight w:val="yellow"/>
                <w:lang w:eastAsia="zh-CN"/>
              </w:rPr>
              <w:t xml:space="preserve"> is clear. </w:t>
            </w:r>
          </w:p>
          <w:p w14:paraId="70D69E9D" w14:textId="77777777" w:rsidR="000B436A" w:rsidRDefault="000B436A">
            <w:pPr>
              <w:snapToGrid w:val="0"/>
              <w:jc w:val="both"/>
              <w:rPr>
                <w:sz w:val="18"/>
                <w:szCs w:val="18"/>
              </w:rPr>
            </w:pPr>
          </w:p>
          <w:p w14:paraId="748FD076" w14:textId="77777777" w:rsidR="000B436A" w:rsidRDefault="005A3654">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DCI format and second channel in the mode-A.</w:t>
            </w:r>
          </w:p>
          <w:p w14:paraId="4C3D4091" w14:textId="77777777"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 xml:space="preserve">UL-grant DCI + PUSCH: IDC, MediaTek (AP-CSI), FW, Intel, Samsung (AP-CSI), Huawei/HiSi, </w:t>
            </w:r>
            <w:r>
              <w:rPr>
                <w:rFonts w:hint="eastAsia"/>
                <w:color w:val="0000FF"/>
                <w:sz w:val="18"/>
                <w:szCs w:val="18"/>
                <w:lang w:eastAsia="zh-CN"/>
              </w:rPr>
              <w:t>E</w:t>
            </w:r>
            <w:r>
              <w:rPr>
                <w:color w:val="0000FF"/>
                <w:sz w:val="18"/>
                <w:szCs w:val="18"/>
                <w:lang w:eastAsia="zh-CN"/>
              </w:rPr>
              <w:t>ricsson, OPPO, ZTE, QC (using AP-CSI-request), Spreadtrum, vivo (using AP-CSI-request), Lenovo, CATT, CMCC, Panasonic, LG, Fujitsu, xiaomi, NEC, Sharp, NTT DOCOMO, RUIJIE NETWORKS,</w:t>
            </w:r>
            <w:r>
              <w:rPr>
                <w:rFonts w:eastAsia="Malgun Gothic" w:hint="eastAsia"/>
                <w:color w:val="0000FF"/>
                <w:sz w:val="18"/>
                <w:szCs w:val="18"/>
              </w:rPr>
              <w:t xml:space="preserve"> </w:t>
            </w:r>
            <w:r>
              <w:rPr>
                <w:rFonts w:eastAsia="Malgun Gothic" w:hint="eastAsia"/>
                <w:color w:val="FF0000"/>
                <w:sz w:val="18"/>
                <w:szCs w:val="18"/>
              </w:rPr>
              <w:t>Nokia</w:t>
            </w:r>
            <w:r>
              <w:rPr>
                <w:rFonts w:eastAsia="宋体" w:hint="eastAsia"/>
                <w:color w:val="FF0000"/>
                <w:sz w:val="18"/>
                <w:szCs w:val="18"/>
                <w:lang w:eastAsia="zh-CN"/>
              </w:rPr>
              <w:t>, Transsion</w:t>
            </w:r>
          </w:p>
          <w:p w14:paraId="64E2E4B3" w14:textId="77777777"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 xml:space="preserve">DL-grant DCI + PUCCH: Samsung, </w:t>
            </w:r>
          </w:p>
          <w:p w14:paraId="6F6C81B0" w14:textId="77777777" w:rsidR="000B436A" w:rsidRDefault="005A3654">
            <w:pPr>
              <w:numPr>
                <w:ilvl w:val="1"/>
                <w:numId w:val="13"/>
              </w:numPr>
              <w:snapToGrid w:val="0"/>
              <w:jc w:val="both"/>
              <w:rPr>
                <w:color w:val="0000FF"/>
                <w:sz w:val="18"/>
                <w:szCs w:val="18"/>
                <w:lang w:eastAsia="zh-CN"/>
              </w:rPr>
            </w:pPr>
            <w:r>
              <w:rPr>
                <w:color w:val="0000FF"/>
                <w:sz w:val="18"/>
                <w:szCs w:val="18"/>
                <w:lang w:eastAsia="zh-CN"/>
              </w:rPr>
              <w:t>Not supported by: OPPO, xiaomi, Huawei, MediaTek.</w:t>
            </w:r>
          </w:p>
          <w:p w14:paraId="30B834E6" w14:textId="77777777" w:rsidR="000B436A" w:rsidRDefault="005A3654">
            <w:pPr>
              <w:snapToGrid w:val="0"/>
              <w:ind w:left="182"/>
              <w:jc w:val="both"/>
              <w:rPr>
                <w:color w:val="0000FF"/>
                <w:sz w:val="18"/>
                <w:szCs w:val="18"/>
                <w:lang w:eastAsia="zh-CN"/>
              </w:rPr>
            </w:pPr>
            <w:r>
              <w:rPr>
                <w:color w:val="0000FF"/>
                <w:sz w:val="18"/>
                <w:szCs w:val="18"/>
                <w:lang w:eastAsia="zh-CN"/>
              </w:rPr>
              <w:t xml:space="preserve"> </w:t>
            </w:r>
          </w:p>
          <w:p w14:paraId="25D22E0D" w14:textId="77777777" w:rsidR="000B436A" w:rsidRDefault="000B436A">
            <w:pPr>
              <w:snapToGrid w:val="0"/>
              <w:jc w:val="both"/>
              <w:rPr>
                <w:sz w:val="18"/>
                <w:szCs w:val="18"/>
              </w:rPr>
            </w:pPr>
          </w:p>
          <w:p w14:paraId="0B3D820A" w14:textId="77777777" w:rsidR="000B436A" w:rsidRPr="00A95774" w:rsidRDefault="005A3654">
            <w:pPr>
              <w:shd w:val="clear" w:color="auto" w:fill="FFFFFF"/>
              <w:jc w:val="both"/>
              <w:rPr>
                <w:sz w:val="18"/>
                <w:szCs w:val="18"/>
                <w:highlight w:val="yellow"/>
              </w:rPr>
            </w:pPr>
            <w:r w:rsidRPr="00A95774">
              <w:rPr>
                <w:rFonts w:eastAsia="宋体"/>
                <w:b/>
                <w:bCs/>
                <w:i/>
                <w:iCs/>
                <w:sz w:val="18"/>
                <w:szCs w:val="20"/>
                <w:highlight w:val="yellow"/>
                <w:u w:val="single"/>
              </w:rPr>
              <w:t xml:space="preserve">Proposal 3.2 </w:t>
            </w:r>
            <w:r w:rsidRPr="00A95774">
              <w:rPr>
                <w:rFonts w:eastAsia="宋体"/>
                <w:b/>
                <w:bCs/>
                <w:i/>
                <w:iCs/>
                <w:color w:val="FF0000"/>
                <w:sz w:val="18"/>
                <w:szCs w:val="20"/>
                <w:highlight w:val="yellow"/>
                <w:u w:val="single"/>
              </w:rPr>
              <w:t xml:space="preserve">(Version-1): </w:t>
            </w:r>
            <w:r w:rsidRPr="00A95774">
              <w:rPr>
                <w:rFonts w:eastAsia="Times New Roman"/>
                <w:sz w:val="18"/>
                <w:szCs w:val="20"/>
                <w:highlight w:val="yellow"/>
                <w:lang w:eastAsia="zh-CN"/>
              </w:rPr>
              <w:t xml:space="preserve">On beam report transmission procedure for </w:t>
            </w:r>
            <w:r w:rsidRPr="00A95774">
              <w:rPr>
                <w:rFonts w:eastAsia="Malgun Gothic"/>
                <w:sz w:val="18"/>
                <w:szCs w:val="20"/>
                <w:highlight w:val="yellow"/>
              </w:rPr>
              <w:t>UE-initiated/event-driven beam report</w:t>
            </w:r>
            <w:r w:rsidRPr="00A95774">
              <w:rPr>
                <w:rFonts w:eastAsia="Times New Roman"/>
                <w:sz w:val="18"/>
                <w:szCs w:val="20"/>
                <w:highlight w:val="yellow"/>
                <w:lang w:eastAsia="zh-CN"/>
              </w:rPr>
              <w:t>ing, regarding Mode-A, t</w:t>
            </w:r>
            <w:r w:rsidRPr="00A95774">
              <w:rPr>
                <w:sz w:val="18"/>
                <w:szCs w:val="18"/>
                <w:highlight w:val="yellow"/>
              </w:rPr>
              <w:t>he DCI format in Step-2 comprises UL-grant DCI format, and the second channel in Step-3 is PUSCH.</w:t>
            </w:r>
          </w:p>
          <w:p w14:paraId="51B280E4" w14:textId="77777777" w:rsidR="000B436A" w:rsidRPr="00A95774" w:rsidRDefault="005A3654">
            <w:pPr>
              <w:pStyle w:val="ListParagraph"/>
              <w:numPr>
                <w:ilvl w:val="0"/>
                <w:numId w:val="13"/>
              </w:numPr>
              <w:shd w:val="clear" w:color="auto" w:fill="FFFFFF"/>
              <w:snapToGrid w:val="0"/>
              <w:spacing w:after="0" w:line="257" w:lineRule="auto"/>
              <w:ind w:left="950" w:hanging="475"/>
              <w:rPr>
                <w:sz w:val="18"/>
                <w:szCs w:val="18"/>
                <w:lang w:val="en-GB"/>
              </w:rPr>
            </w:pPr>
            <w:r w:rsidRPr="00A95774">
              <w:rPr>
                <w:sz w:val="18"/>
                <w:szCs w:val="18"/>
                <w:highlight w:val="yellow"/>
              </w:rPr>
              <w:t>The UL-grant DCI format at least comprises DCI format 0_1</w:t>
            </w:r>
            <w:r w:rsidRPr="00A95774">
              <w:rPr>
                <w:rFonts w:hint="eastAsia"/>
                <w:sz w:val="18"/>
                <w:szCs w:val="18"/>
                <w:highlight w:val="yellow"/>
                <w:lang w:eastAsia="zh-CN"/>
              </w:rPr>
              <w:t>/</w:t>
            </w:r>
            <w:r w:rsidRPr="00A95774">
              <w:rPr>
                <w:sz w:val="18"/>
                <w:szCs w:val="18"/>
                <w:highlight w:val="yellow"/>
                <w:lang w:eastAsia="zh-CN"/>
              </w:rPr>
              <w:t>0_2</w:t>
            </w:r>
            <w:r w:rsidRPr="00A95774">
              <w:rPr>
                <w:sz w:val="18"/>
                <w:szCs w:val="18"/>
                <w:highlight w:val="yellow"/>
              </w:rPr>
              <w:t>.</w:t>
            </w:r>
          </w:p>
          <w:p w14:paraId="48077AB4" w14:textId="77777777" w:rsidR="000B436A" w:rsidRPr="00A95774" w:rsidRDefault="005A3654">
            <w:pPr>
              <w:pStyle w:val="ListParagraph"/>
              <w:numPr>
                <w:ilvl w:val="1"/>
                <w:numId w:val="13"/>
              </w:numPr>
              <w:shd w:val="clear" w:color="auto" w:fill="FFFFFF"/>
              <w:snapToGrid w:val="0"/>
              <w:spacing w:after="0" w:line="257" w:lineRule="auto"/>
              <w:rPr>
                <w:sz w:val="18"/>
                <w:szCs w:val="18"/>
                <w:lang w:val="en-GB"/>
              </w:rPr>
            </w:pPr>
            <w:r w:rsidRPr="00A95774">
              <w:rPr>
                <w:sz w:val="18"/>
                <w:szCs w:val="18"/>
                <w:highlight w:val="yellow"/>
                <w:lang w:val="en-GB"/>
              </w:rPr>
              <w:t>FFS: DCI format 0_3</w:t>
            </w:r>
          </w:p>
          <w:p w14:paraId="61FB16FE" w14:textId="77777777" w:rsidR="000B436A" w:rsidRPr="00A95774" w:rsidRDefault="005A3654">
            <w:pPr>
              <w:pStyle w:val="ListParagraph"/>
              <w:numPr>
                <w:ilvl w:val="0"/>
                <w:numId w:val="13"/>
              </w:numPr>
              <w:shd w:val="clear" w:color="auto" w:fill="FFFFFF"/>
              <w:snapToGrid w:val="0"/>
              <w:spacing w:after="0" w:line="257" w:lineRule="auto"/>
              <w:rPr>
                <w:sz w:val="18"/>
                <w:szCs w:val="18"/>
                <w:highlight w:val="yellow"/>
                <w:lang w:val="en-GB"/>
              </w:rPr>
            </w:pPr>
            <w:r w:rsidRPr="00A95774">
              <w:rPr>
                <w:sz w:val="18"/>
                <w:szCs w:val="18"/>
                <w:highlight w:val="yellow"/>
                <w:lang w:val="en-GB"/>
              </w:rPr>
              <w:t xml:space="preserve">FFS: </w:t>
            </w:r>
            <w:r w:rsidRPr="00A95774">
              <w:rPr>
                <w:rFonts w:eastAsia="Malgun Gothic"/>
                <w:sz w:val="18"/>
                <w:szCs w:val="18"/>
                <w:highlight w:val="yellow"/>
                <w:lang w:val="en-GB"/>
              </w:rPr>
              <w:t>How to trigger the UEI beam report</w:t>
            </w:r>
            <w:r w:rsidRPr="00A95774">
              <w:rPr>
                <w:sz w:val="18"/>
                <w:szCs w:val="18"/>
                <w:highlight w:val="yellow"/>
                <w:lang w:val="en-GB"/>
              </w:rPr>
              <w:t xml:space="preserve"> by the UL-grant DCI format, e.g., by reusing “CSI request” field, or a new 1-bit field of indicating the transmission of the UEI beam report.</w:t>
            </w:r>
          </w:p>
          <w:p w14:paraId="78ADF2AD" w14:textId="77777777" w:rsidR="000B436A" w:rsidRDefault="000B436A">
            <w:pPr>
              <w:snapToGrid w:val="0"/>
              <w:jc w:val="both"/>
              <w:rPr>
                <w:sz w:val="18"/>
                <w:szCs w:val="18"/>
              </w:rPr>
            </w:pPr>
          </w:p>
          <w:p w14:paraId="4443BFF9" w14:textId="77777777" w:rsidR="000B436A" w:rsidRDefault="005A3654">
            <w:pPr>
              <w:snapToGrid w:val="0"/>
              <w:jc w:val="both"/>
              <w:rPr>
                <w:rFonts w:eastAsia="宋体"/>
                <w:sz w:val="18"/>
                <w:szCs w:val="18"/>
                <w:lang w:eastAsia="zh-CN"/>
              </w:rPr>
            </w:pPr>
            <w:r>
              <w:rPr>
                <w:sz w:val="18"/>
                <w:szCs w:val="18"/>
              </w:rPr>
              <w:t xml:space="preserve">Supported by: Panasonic, OPPO, xiaomi, Fujitsu, Huawei/HiSilicon, Intel, MediaTek, ZTE, Ericsson, Qualcomm, Spreadtrum, CATT, vivo, Futurewei, LG, HONOR, Google, </w:t>
            </w:r>
            <w:r>
              <w:rPr>
                <w:rFonts w:hint="eastAsia"/>
                <w:sz w:val="18"/>
                <w:szCs w:val="18"/>
                <w:lang w:eastAsia="zh-CN"/>
              </w:rPr>
              <w:t>CMCC</w:t>
            </w:r>
            <w:r>
              <w:rPr>
                <w:rFonts w:eastAsia="Malgun Gothic" w:hint="eastAsia"/>
                <w:sz w:val="18"/>
                <w:szCs w:val="18"/>
              </w:rPr>
              <w:t>, Nokia</w:t>
            </w:r>
            <w:r>
              <w:rPr>
                <w:rFonts w:eastAsia="宋体" w:hint="eastAsia"/>
                <w:sz w:val="18"/>
                <w:szCs w:val="18"/>
                <w:lang w:eastAsia="zh-CN"/>
              </w:rPr>
              <w:t>, Transsion</w:t>
            </w:r>
            <w:r>
              <w:rPr>
                <w:rFonts w:eastAsia="宋体"/>
                <w:sz w:val="18"/>
                <w:szCs w:val="18"/>
                <w:lang w:eastAsia="zh-CN"/>
              </w:rPr>
              <w:t xml:space="preserve">, NTT DOCOMO, Sharp, IDC, </w:t>
            </w:r>
          </w:p>
          <w:p w14:paraId="7628874C" w14:textId="77777777" w:rsidR="000B436A" w:rsidRDefault="000B436A">
            <w:pPr>
              <w:snapToGrid w:val="0"/>
              <w:jc w:val="both"/>
              <w:rPr>
                <w:sz w:val="18"/>
                <w:szCs w:val="18"/>
              </w:rPr>
            </w:pPr>
          </w:p>
          <w:p w14:paraId="0BDB78A1" w14:textId="77777777" w:rsidR="000B436A" w:rsidRDefault="005A3654">
            <w:pPr>
              <w:shd w:val="clear" w:color="auto" w:fill="FFFFFF"/>
              <w:jc w:val="both"/>
              <w:rPr>
                <w:rFonts w:eastAsia="Times New Roman"/>
                <w:sz w:val="18"/>
                <w:szCs w:val="20"/>
                <w:highlight w:val="yellow"/>
                <w:lang w:eastAsia="zh-CN"/>
              </w:rPr>
            </w:pPr>
            <w:r>
              <w:rPr>
                <w:rFonts w:eastAsia="宋体"/>
                <w:b/>
                <w:bCs/>
                <w:i/>
                <w:iCs/>
                <w:sz w:val="18"/>
                <w:szCs w:val="20"/>
                <w:highlight w:val="yellow"/>
                <w:u w:val="single"/>
              </w:rPr>
              <w:t>Proposal 3.2 (</w:t>
            </w:r>
            <w:r>
              <w:rPr>
                <w:rFonts w:eastAsia="宋体"/>
                <w:b/>
                <w:bCs/>
                <w:i/>
                <w:iCs/>
                <w:color w:val="FF0000"/>
                <w:sz w:val="18"/>
                <w:szCs w:val="20"/>
                <w:highlight w:val="yellow"/>
                <w:u w:val="single"/>
              </w:rPr>
              <w:t>Version-2 per SS</w:t>
            </w:r>
            <w:r>
              <w:rPr>
                <w:rFonts w:eastAsia="宋体"/>
                <w:b/>
                <w:bCs/>
                <w:i/>
                <w:iCs/>
                <w:sz w:val="18"/>
                <w:szCs w:val="20"/>
                <w:highlight w:val="yellow"/>
                <w:u w:val="single"/>
              </w:rPr>
              <w:t xml:space="preserve">):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ing, regarding Mode-A, support the both of the following options</w:t>
            </w:r>
          </w:p>
          <w:p w14:paraId="7DAF8270" w14:textId="77777777"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rFonts w:eastAsia="Times New Roman"/>
                <w:sz w:val="18"/>
                <w:szCs w:val="20"/>
                <w:highlight w:val="yellow"/>
                <w:lang w:eastAsia="zh-CN"/>
              </w:rPr>
              <w:t>Option-1: t</w:t>
            </w:r>
            <w:r>
              <w:rPr>
                <w:sz w:val="18"/>
                <w:szCs w:val="18"/>
                <w:highlight w:val="yellow"/>
              </w:rPr>
              <w:t>he DCI format in Step-2 comprises UL-grant DCI format, and the second channel in Step-3 is PUSCH.</w:t>
            </w:r>
          </w:p>
          <w:p w14:paraId="512C0D9B" w14:textId="77777777" w:rsidR="000B436A" w:rsidRDefault="005A3654">
            <w:pPr>
              <w:pStyle w:val="ListParagraph"/>
              <w:numPr>
                <w:ilvl w:val="1"/>
                <w:numId w:val="13"/>
              </w:numPr>
              <w:shd w:val="clear" w:color="auto" w:fill="FFFFFF"/>
              <w:snapToGrid w:val="0"/>
              <w:spacing w:after="0" w:line="257" w:lineRule="auto"/>
              <w:jc w:val="both"/>
              <w:rPr>
                <w:sz w:val="18"/>
                <w:szCs w:val="18"/>
                <w:lang w:val="en-GB"/>
              </w:rPr>
            </w:pPr>
            <w:r>
              <w:rPr>
                <w:sz w:val="18"/>
                <w:szCs w:val="18"/>
                <w:highlight w:val="yellow"/>
              </w:rPr>
              <w:t>The UL-grant DCI format at least comprises DCI format 0_1</w:t>
            </w:r>
            <w:r>
              <w:rPr>
                <w:rFonts w:hint="eastAsia"/>
                <w:sz w:val="18"/>
                <w:szCs w:val="18"/>
                <w:highlight w:val="yellow"/>
                <w:lang w:eastAsia="zh-CN"/>
              </w:rPr>
              <w:t>/</w:t>
            </w:r>
            <w:r>
              <w:rPr>
                <w:sz w:val="18"/>
                <w:szCs w:val="18"/>
                <w:highlight w:val="yellow"/>
                <w:lang w:eastAsia="zh-CN"/>
              </w:rPr>
              <w:t>0_2</w:t>
            </w:r>
            <w:r>
              <w:rPr>
                <w:sz w:val="18"/>
                <w:szCs w:val="18"/>
                <w:highlight w:val="yellow"/>
              </w:rPr>
              <w:t>.</w:t>
            </w:r>
          </w:p>
          <w:p w14:paraId="2212C429" w14:textId="77777777" w:rsidR="000B436A" w:rsidRDefault="005A3654">
            <w:pPr>
              <w:pStyle w:val="ListParagraph"/>
              <w:numPr>
                <w:ilvl w:val="2"/>
                <w:numId w:val="13"/>
              </w:numPr>
              <w:shd w:val="clear" w:color="auto" w:fill="FFFFFF"/>
              <w:snapToGrid w:val="0"/>
              <w:spacing w:after="0" w:line="257" w:lineRule="auto"/>
              <w:jc w:val="both"/>
              <w:rPr>
                <w:sz w:val="18"/>
                <w:szCs w:val="18"/>
                <w:lang w:val="en-GB"/>
              </w:rPr>
            </w:pPr>
            <w:r>
              <w:rPr>
                <w:sz w:val="18"/>
                <w:szCs w:val="18"/>
                <w:highlight w:val="yellow"/>
                <w:lang w:val="en-GB"/>
              </w:rPr>
              <w:t>FFS: DCI format 0_3</w:t>
            </w:r>
          </w:p>
          <w:p w14:paraId="44FC0BFF" w14:textId="77777777"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rFonts w:eastAsia="Times New Roman"/>
                <w:sz w:val="18"/>
                <w:szCs w:val="20"/>
                <w:highlight w:val="yellow"/>
                <w:lang w:eastAsia="zh-CN"/>
              </w:rPr>
              <w:t>Option-2: t</w:t>
            </w:r>
            <w:r>
              <w:rPr>
                <w:sz w:val="18"/>
                <w:szCs w:val="18"/>
                <w:highlight w:val="yellow"/>
              </w:rPr>
              <w:t>he DCI format in Step-2 comprises DL-grant DCI format, and the second channel in Step-3 is PUCCH.</w:t>
            </w:r>
          </w:p>
          <w:p w14:paraId="14650AD5" w14:textId="77777777" w:rsidR="000B436A" w:rsidRDefault="005A3654">
            <w:pPr>
              <w:pStyle w:val="ListParagraph"/>
              <w:numPr>
                <w:ilvl w:val="1"/>
                <w:numId w:val="13"/>
              </w:numPr>
              <w:shd w:val="clear" w:color="auto" w:fill="FFFFFF"/>
              <w:snapToGrid w:val="0"/>
              <w:spacing w:after="0" w:line="257" w:lineRule="auto"/>
              <w:jc w:val="both"/>
              <w:rPr>
                <w:sz w:val="18"/>
                <w:szCs w:val="18"/>
                <w:highlight w:val="yellow"/>
                <w:lang w:val="en-GB"/>
              </w:rPr>
            </w:pPr>
            <w:r>
              <w:rPr>
                <w:sz w:val="18"/>
                <w:szCs w:val="18"/>
                <w:highlight w:val="yellow"/>
                <w:lang w:val="en-GB"/>
              </w:rPr>
              <w:t xml:space="preserve">1-bit field in the DL-grant DCI format is introduced to </w:t>
            </w:r>
            <w:r>
              <w:rPr>
                <w:rFonts w:eastAsia="Malgun Gothic"/>
                <w:sz w:val="18"/>
                <w:szCs w:val="18"/>
                <w:highlight w:val="yellow"/>
                <w:lang w:val="en-GB"/>
              </w:rPr>
              <w:t>indicate the transmission of the UEI beam report</w:t>
            </w:r>
          </w:p>
          <w:p w14:paraId="035D5504" w14:textId="77777777" w:rsidR="000B436A" w:rsidRDefault="005A3654">
            <w:pPr>
              <w:pStyle w:val="ListParagraph"/>
              <w:numPr>
                <w:ilvl w:val="2"/>
                <w:numId w:val="13"/>
              </w:numPr>
              <w:shd w:val="clear" w:color="auto" w:fill="FFFFFF"/>
              <w:snapToGrid w:val="0"/>
              <w:spacing w:after="0" w:line="257" w:lineRule="auto"/>
              <w:jc w:val="both"/>
              <w:rPr>
                <w:sz w:val="18"/>
                <w:szCs w:val="18"/>
                <w:lang w:val="en-GB"/>
              </w:rPr>
            </w:pPr>
            <w:r>
              <w:rPr>
                <w:rFonts w:eastAsia="Malgun Gothic"/>
                <w:sz w:val="18"/>
                <w:szCs w:val="18"/>
                <w:highlight w:val="yellow"/>
                <w:lang w:val="en-GB"/>
              </w:rPr>
              <w:t>The PUCCH resource for HARQ-ACK transmission can be reused to carry both the HARQ-ACK and UEI beam report</w:t>
            </w:r>
            <w:r>
              <w:rPr>
                <w:rFonts w:eastAsia="Malgun Gothic"/>
                <w:sz w:val="18"/>
                <w:szCs w:val="18"/>
                <w:lang w:val="en-GB"/>
              </w:rPr>
              <w:t>.</w:t>
            </w:r>
          </w:p>
          <w:p w14:paraId="2E932071" w14:textId="77777777" w:rsidR="000B436A" w:rsidRDefault="005A3654">
            <w:pPr>
              <w:pStyle w:val="ListParagraph"/>
              <w:numPr>
                <w:ilvl w:val="1"/>
                <w:numId w:val="13"/>
              </w:numPr>
              <w:shd w:val="clear" w:color="auto" w:fill="FFFFFF"/>
              <w:snapToGrid w:val="0"/>
              <w:spacing w:after="0" w:line="257" w:lineRule="auto"/>
              <w:jc w:val="both"/>
              <w:rPr>
                <w:sz w:val="18"/>
                <w:szCs w:val="18"/>
                <w:lang w:val="en-GB"/>
              </w:rPr>
            </w:pPr>
            <w:r>
              <w:rPr>
                <w:sz w:val="18"/>
                <w:szCs w:val="18"/>
                <w:highlight w:val="yellow"/>
              </w:rPr>
              <w:t>The DL-grant DCI format at least comprises DCI format 1_1</w:t>
            </w:r>
            <w:r>
              <w:rPr>
                <w:rFonts w:hint="eastAsia"/>
                <w:sz w:val="18"/>
                <w:szCs w:val="18"/>
                <w:highlight w:val="yellow"/>
                <w:lang w:eastAsia="zh-CN"/>
              </w:rPr>
              <w:t>/</w:t>
            </w:r>
            <w:r>
              <w:rPr>
                <w:sz w:val="18"/>
                <w:szCs w:val="18"/>
                <w:highlight w:val="yellow"/>
                <w:lang w:eastAsia="zh-CN"/>
              </w:rPr>
              <w:t>1_2</w:t>
            </w:r>
            <w:r>
              <w:rPr>
                <w:sz w:val="18"/>
                <w:szCs w:val="18"/>
                <w:highlight w:val="yellow"/>
              </w:rPr>
              <w:t>.</w:t>
            </w:r>
          </w:p>
          <w:p w14:paraId="5D506C69" w14:textId="77777777" w:rsidR="000B436A" w:rsidRDefault="005A3654">
            <w:pPr>
              <w:pStyle w:val="ListParagraph"/>
              <w:numPr>
                <w:ilvl w:val="2"/>
                <w:numId w:val="13"/>
              </w:numPr>
              <w:shd w:val="clear" w:color="auto" w:fill="FFFFFF"/>
              <w:snapToGrid w:val="0"/>
              <w:spacing w:after="0" w:line="257" w:lineRule="auto"/>
              <w:jc w:val="both"/>
              <w:rPr>
                <w:sz w:val="18"/>
                <w:szCs w:val="18"/>
                <w:lang w:val="en-GB"/>
              </w:rPr>
            </w:pPr>
            <w:r>
              <w:rPr>
                <w:sz w:val="18"/>
                <w:szCs w:val="18"/>
                <w:highlight w:val="yellow"/>
                <w:lang w:val="en-GB"/>
              </w:rPr>
              <w:t>FFS: DCI format 1_3</w:t>
            </w:r>
          </w:p>
          <w:p w14:paraId="715BDE6B" w14:textId="77777777" w:rsidR="000B436A" w:rsidRDefault="005A3654">
            <w:pPr>
              <w:snapToGrid w:val="0"/>
              <w:jc w:val="both"/>
              <w:rPr>
                <w:sz w:val="18"/>
                <w:szCs w:val="18"/>
              </w:rPr>
            </w:pPr>
            <w:r>
              <w:rPr>
                <w:sz w:val="18"/>
                <w:szCs w:val="18"/>
              </w:rPr>
              <w:t>Supported by: Samsung, Lenovo (open to option-2)</w:t>
            </w:r>
          </w:p>
          <w:p w14:paraId="6C70ACC0" w14:textId="77777777" w:rsidR="000B436A" w:rsidRDefault="000B436A">
            <w:pPr>
              <w:snapToGrid w:val="0"/>
              <w:jc w:val="both"/>
              <w:rPr>
                <w:sz w:val="18"/>
                <w:szCs w:val="18"/>
              </w:rPr>
            </w:pPr>
          </w:p>
        </w:tc>
      </w:tr>
      <w:tr w:rsidR="000B436A" w14:paraId="72666D54"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F353741" w14:textId="77777777" w:rsidR="000B436A" w:rsidRDefault="005A3654">
            <w:pPr>
              <w:snapToGrid w:val="0"/>
              <w:rPr>
                <w:color w:val="000000" w:themeColor="text1"/>
                <w:sz w:val="18"/>
                <w:szCs w:val="18"/>
              </w:rPr>
            </w:pPr>
            <w:r>
              <w:rPr>
                <w:color w:val="000000" w:themeColor="text1"/>
                <w:sz w:val="18"/>
                <w:szCs w:val="18"/>
              </w:rPr>
              <w:lastRenderedPageBreak/>
              <w:t>3.3</w:t>
            </w:r>
          </w:p>
        </w:tc>
        <w:tc>
          <w:tcPr>
            <w:tcW w:w="1736" w:type="dxa"/>
            <w:tcBorders>
              <w:top w:val="single" w:sz="4" w:space="0" w:color="auto"/>
              <w:left w:val="single" w:sz="4" w:space="0" w:color="auto"/>
              <w:bottom w:val="single" w:sz="4" w:space="0" w:color="auto"/>
              <w:right w:val="single" w:sz="4" w:space="0" w:color="auto"/>
            </w:tcBorders>
          </w:tcPr>
          <w:p w14:paraId="4795A88E" w14:textId="77777777" w:rsidR="000B436A" w:rsidRDefault="005A3654">
            <w:pPr>
              <w:contextualSpacing/>
              <w:rPr>
                <w:color w:val="000000"/>
                <w:sz w:val="18"/>
                <w:szCs w:val="18"/>
              </w:rPr>
            </w:pPr>
            <w:r>
              <w:rPr>
                <w:sz w:val="18"/>
                <w:szCs w:val="18"/>
              </w:rPr>
              <w:t>Details on Step-2 in Mode-B, e.g., second channel</w:t>
            </w:r>
          </w:p>
        </w:tc>
        <w:tc>
          <w:tcPr>
            <w:tcW w:w="7666" w:type="dxa"/>
            <w:tcBorders>
              <w:top w:val="single" w:sz="4" w:space="0" w:color="auto"/>
              <w:left w:val="single" w:sz="4" w:space="0" w:color="auto"/>
              <w:bottom w:val="single" w:sz="4" w:space="0" w:color="auto"/>
              <w:right w:val="single" w:sz="4" w:space="0" w:color="auto"/>
            </w:tcBorders>
          </w:tcPr>
          <w:p w14:paraId="537037A9"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131433B3" w14:textId="77777777"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14:paraId="091023AF" w14:textId="77777777" w:rsidR="000B436A" w:rsidRDefault="005A3654">
            <w:pPr>
              <w:snapToGrid w:val="0"/>
              <w:rPr>
                <w:sz w:val="18"/>
                <w:szCs w:val="18"/>
                <w:lang w:eastAsia="zh-CN"/>
              </w:rPr>
            </w:pPr>
            <w:r>
              <w:rPr>
                <w:sz w:val="18"/>
                <w:szCs w:val="18"/>
                <w:lang w:eastAsia="zh-CN"/>
              </w:rPr>
              <w:t>…</w:t>
            </w:r>
          </w:p>
          <w:p w14:paraId="4B35B941" w14:textId="77777777" w:rsidR="000B436A" w:rsidRDefault="005A3654">
            <w:pPr>
              <w:numPr>
                <w:ilvl w:val="0"/>
                <w:numId w:val="17"/>
              </w:numPr>
              <w:suppressAutoHyphens/>
              <w:snapToGrid w:val="0"/>
              <w:jc w:val="both"/>
              <w:rPr>
                <w:sz w:val="18"/>
                <w:szCs w:val="18"/>
              </w:rPr>
            </w:pPr>
            <w:r>
              <w:rPr>
                <w:rFonts w:eastAsia="Malgun Gothic"/>
                <w:sz w:val="18"/>
                <w:szCs w:val="18"/>
              </w:rPr>
              <w:t>Mode B (UCI in pre-configured resource(s) for second UL channel):</w:t>
            </w:r>
          </w:p>
          <w:p w14:paraId="6710D3CB" w14:textId="77777777" w:rsidR="000B436A" w:rsidRDefault="005A3654">
            <w:pPr>
              <w:numPr>
                <w:ilvl w:val="1"/>
                <w:numId w:val="17"/>
              </w:numPr>
              <w:suppressAutoHyphens/>
              <w:snapToGrid w:val="0"/>
              <w:jc w:val="both"/>
              <w:rPr>
                <w:rFonts w:eastAsia="MS Mincho"/>
                <w:sz w:val="18"/>
                <w:szCs w:val="18"/>
                <w:lang w:eastAsia="ja-JP"/>
              </w:rPr>
            </w:pPr>
            <w:r>
              <w:rPr>
                <w:rFonts w:eastAsia="Malgun Gothic"/>
                <w:sz w:val="18"/>
                <w:szCs w:val="18"/>
              </w:rPr>
              <w:t xml:space="preserve">Step 1: UE transmits a first PUCCH (one-bit/multi-bit) </w:t>
            </w:r>
            <w:r>
              <w:rPr>
                <w:rFonts w:eastAsia="Malgun Gothic"/>
                <w:sz w:val="18"/>
                <w:szCs w:val="18"/>
                <w:lang w:eastAsia="zh-CN"/>
              </w:rPr>
              <w:t>notifying a second UL channel to carry beam report</w:t>
            </w:r>
          </w:p>
          <w:p w14:paraId="0B9A0324" w14:textId="77777777" w:rsidR="000B436A" w:rsidRDefault="005A3654">
            <w:pPr>
              <w:numPr>
                <w:ilvl w:val="2"/>
                <w:numId w:val="17"/>
              </w:numPr>
              <w:suppressAutoHyphens/>
              <w:snapToGrid w:val="0"/>
              <w:jc w:val="both"/>
              <w:rPr>
                <w:rFonts w:eastAsia="MS Mincho"/>
                <w:sz w:val="18"/>
                <w:szCs w:val="18"/>
                <w:lang w:eastAsia="ja-JP"/>
              </w:rPr>
            </w:pPr>
            <w:r>
              <w:rPr>
                <w:rFonts w:eastAsia="MS Mincho"/>
                <w:sz w:val="18"/>
                <w:szCs w:val="18"/>
                <w:lang w:eastAsia="ja-JP"/>
              </w:rPr>
              <w:t>FFS: Notification format, e.g., SR or a new UCI type</w:t>
            </w:r>
            <w:r>
              <w:rPr>
                <w:rFonts w:eastAsia="Malgun Gothic"/>
                <w:sz w:val="18"/>
                <w:szCs w:val="18"/>
              </w:rPr>
              <w:t>.</w:t>
            </w:r>
          </w:p>
          <w:p w14:paraId="2E77413D" w14:textId="77777777" w:rsidR="000B436A" w:rsidRDefault="005A3654">
            <w:pPr>
              <w:numPr>
                <w:ilvl w:val="1"/>
                <w:numId w:val="17"/>
              </w:numPr>
              <w:suppressAutoHyphens/>
              <w:snapToGrid w:val="0"/>
              <w:jc w:val="both"/>
              <w:rPr>
                <w:sz w:val="18"/>
                <w:szCs w:val="18"/>
                <w:highlight w:val="yellow"/>
              </w:rPr>
            </w:pPr>
            <w:r>
              <w:rPr>
                <w:rFonts w:eastAsia="Malgun Gothic"/>
                <w:sz w:val="18"/>
                <w:szCs w:val="18"/>
                <w:highlight w:val="yellow"/>
              </w:rPr>
              <w:t xml:space="preserve">Step 2: UE transmits the beam report in the second UL channel. </w:t>
            </w:r>
          </w:p>
          <w:p w14:paraId="300E8DBD" w14:textId="77777777" w:rsidR="000B436A" w:rsidRDefault="005A3654">
            <w:pPr>
              <w:numPr>
                <w:ilvl w:val="2"/>
                <w:numId w:val="17"/>
              </w:numPr>
              <w:suppressAutoHyphens/>
              <w:snapToGrid w:val="0"/>
              <w:rPr>
                <w:sz w:val="18"/>
                <w:szCs w:val="18"/>
                <w:highlight w:val="yellow"/>
              </w:rPr>
            </w:pPr>
            <w:r>
              <w:rPr>
                <w:rFonts w:eastAsia="Malgun Gothic"/>
                <w:sz w:val="18"/>
                <w:szCs w:val="18"/>
                <w:highlight w:val="yellow"/>
              </w:rPr>
              <w:t>FFS: Details on the second UL channel, e.g., whether the second UL channel is PUCCH, PUSCH or both</w:t>
            </w:r>
          </w:p>
          <w:p w14:paraId="39605790" w14:textId="77777777" w:rsidR="000B436A" w:rsidRDefault="005A3654">
            <w:pPr>
              <w:numPr>
                <w:ilvl w:val="1"/>
                <w:numId w:val="17"/>
              </w:numPr>
              <w:suppressAutoHyphens/>
              <w:snapToGrid w:val="0"/>
              <w:jc w:val="both"/>
              <w:rPr>
                <w:sz w:val="18"/>
                <w:szCs w:val="18"/>
              </w:rPr>
            </w:pPr>
            <w:r>
              <w:rPr>
                <w:rFonts w:eastAsia="Malgun Gothic"/>
                <w:sz w:val="18"/>
                <w:szCs w:val="18"/>
              </w:rPr>
              <w:t xml:space="preserve">The notification in Step1 is in a separate reporting instance from the beam report in Step 2. </w:t>
            </w:r>
          </w:p>
          <w:p w14:paraId="400C093A" w14:textId="77777777" w:rsidR="000B436A" w:rsidRDefault="005A3654">
            <w:pPr>
              <w:snapToGrid w:val="0"/>
              <w:rPr>
                <w:sz w:val="18"/>
                <w:szCs w:val="18"/>
              </w:rPr>
            </w:pPr>
            <w:r>
              <w:rPr>
                <w:rFonts w:eastAsia="Malgun Gothic"/>
                <w:sz w:val="18"/>
                <w:szCs w:val="18"/>
              </w:rPr>
              <w:t>FFS: Whether UE receives acknowledge information with response to each step for all modes</w:t>
            </w:r>
          </w:p>
          <w:p w14:paraId="28CACEB6" w14:textId="77777777" w:rsidR="000B436A" w:rsidRDefault="005A3654">
            <w:pPr>
              <w:shd w:val="clear" w:color="auto" w:fill="FFFFFF"/>
              <w:snapToGrid w:val="0"/>
              <w:rPr>
                <w:rFonts w:eastAsia="Times New Roman"/>
                <w:sz w:val="18"/>
                <w:szCs w:val="18"/>
                <w:lang w:eastAsia="zh-CN"/>
              </w:rPr>
            </w:pPr>
            <w:r>
              <w:rPr>
                <w:rFonts w:eastAsia="Malgun Gothic"/>
                <w:sz w:val="18"/>
                <w:szCs w:val="18"/>
              </w:rPr>
              <w:t xml:space="preserve">For above procedures, </w:t>
            </w:r>
            <w:r>
              <w:rPr>
                <w:rFonts w:eastAsia="Times New Roman"/>
                <w:sz w:val="18"/>
                <w:szCs w:val="18"/>
                <w:lang w:eastAsia="zh-CN"/>
              </w:rPr>
              <w:t>cross</w:t>
            </w:r>
            <w:r>
              <w:rPr>
                <w:rFonts w:eastAsia="Malgun Gothic"/>
                <w:sz w:val="18"/>
                <w:szCs w:val="18"/>
                <w:lang w:eastAsia="zh-CN"/>
              </w:rPr>
              <w:t>-CC beam reporting is supported for both modes.</w:t>
            </w:r>
          </w:p>
          <w:p w14:paraId="0768F164" w14:textId="77777777" w:rsidR="000B436A" w:rsidRDefault="005A3654">
            <w:pPr>
              <w:numPr>
                <w:ilvl w:val="0"/>
                <w:numId w:val="17"/>
              </w:numPr>
              <w:shd w:val="clear" w:color="auto" w:fill="FFFFFF"/>
              <w:suppressAutoHyphens/>
              <w:snapToGrid w:val="0"/>
              <w:rPr>
                <w:rFonts w:eastAsia="Times New Roman"/>
                <w:sz w:val="18"/>
                <w:szCs w:val="18"/>
                <w:lang w:eastAsia="zh-CN"/>
              </w:rPr>
            </w:pPr>
            <w:r>
              <w:rPr>
                <w:rFonts w:eastAsia="Times New Roman"/>
                <w:sz w:val="18"/>
                <w:szCs w:val="18"/>
                <w:lang w:eastAsia="zh-CN"/>
              </w:rPr>
              <w:t>FFS: Details.</w:t>
            </w:r>
          </w:p>
          <w:p w14:paraId="60013190" w14:textId="77777777" w:rsidR="000B436A" w:rsidRDefault="000B436A">
            <w:pPr>
              <w:shd w:val="clear" w:color="auto" w:fill="FFFFFF"/>
              <w:suppressAutoHyphens/>
              <w:snapToGrid w:val="0"/>
              <w:rPr>
                <w:rFonts w:eastAsia="Times New Roman"/>
                <w:sz w:val="18"/>
                <w:szCs w:val="18"/>
                <w:lang w:eastAsia="zh-CN"/>
              </w:rPr>
            </w:pPr>
          </w:p>
          <w:p w14:paraId="28D74FE9" w14:textId="77777777" w:rsidR="000B436A" w:rsidRDefault="000B436A">
            <w:pPr>
              <w:shd w:val="clear" w:color="auto" w:fill="FFFFFF"/>
              <w:suppressAutoHyphens/>
              <w:snapToGrid w:val="0"/>
              <w:rPr>
                <w:rFonts w:eastAsia="Times New Roman"/>
                <w:sz w:val="18"/>
                <w:szCs w:val="18"/>
                <w:lang w:eastAsia="zh-CN"/>
              </w:rPr>
            </w:pPr>
          </w:p>
          <w:p w14:paraId="67215504" w14:textId="77777777" w:rsidR="000B436A" w:rsidRDefault="005A3654">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PUSCH vs PUCCH for second channel in the mode-B.</w:t>
            </w:r>
          </w:p>
          <w:p w14:paraId="04C75D36" w14:textId="77777777"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PUSCH: Spreadtrum, ZTE, CATT (UL MU-MIMO), Fujitsu, NTT DOCOMO,</w:t>
            </w:r>
            <w:r>
              <w:t xml:space="preserve"> </w:t>
            </w:r>
            <w:r>
              <w:rPr>
                <w:color w:val="0000FF"/>
                <w:sz w:val="18"/>
                <w:szCs w:val="18"/>
                <w:lang w:eastAsia="zh-CN"/>
              </w:rPr>
              <w:t>RUIJIE NETWORKS, Google (CG-PUSCH without UL data), MediaTek</w:t>
            </w:r>
          </w:p>
          <w:p w14:paraId="6F4FA387" w14:textId="77777777"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PUCCH: Ericsson, OPPO, FW, Panasonic, xiaomi, Sharp, MediaTek</w:t>
            </w:r>
          </w:p>
          <w:p w14:paraId="5D4153BF" w14:textId="77777777" w:rsidR="000B436A" w:rsidRDefault="005A3654">
            <w:pPr>
              <w:numPr>
                <w:ilvl w:val="0"/>
                <w:numId w:val="13"/>
              </w:numPr>
              <w:snapToGrid w:val="0"/>
              <w:ind w:left="466" w:hanging="284"/>
              <w:jc w:val="both"/>
              <w:rPr>
                <w:rFonts w:eastAsia="Times New Roman"/>
                <w:sz w:val="18"/>
                <w:szCs w:val="18"/>
                <w:lang w:eastAsia="zh-CN"/>
              </w:rPr>
            </w:pPr>
            <w:r>
              <w:rPr>
                <w:color w:val="0000FF"/>
                <w:sz w:val="18"/>
                <w:szCs w:val="18"/>
                <w:lang w:eastAsia="zh-CN"/>
              </w:rPr>
              <w:t>Both PUSCH and PUCCH: IDC, Huawei/HiSi, Nokia, Samsung (PUCCH format 2/3/4 + CG-PUSCH), QC, Intel, Lenovo, CMCC, LG, Transsion Holdings</w:t>
            </w:r>
          </w:p>
          <w:p w14:paraId="2E36C132" w14:textId="77777777" w:rsidR="000B436A" w:rsidRDefault="000B436A">
            <w:pPr>
              <w:snapToGrid w:val="0"/>
              <w:rPr>
                <w:b/>
                <w:color w:val="0000FF"/>
                <w:sz w:val="18"/>
                <w:szCs w:val="18"/>
                <w:lang w:eastAsia="zh-CN"/>
              </w:rPr>
            </w:pPr>
          </w:p>
          <w:p w14:paraId="059E69D8" w14:textId="77777777" w:rsidR="000B436A" w:rsidRDefault="005A3654">
            <w:pPr>
              <w:snapToGrid w:val="0"/>
              <w:rPr>
                <w:b/>
                <w:color w:val="FF0000"/>
                <w:sz w:val="18"/>
                <w:szCs w:val="18"/>
                <w:lang w:eastAsia="zh-CN"/>
              </w:rPr>
            </w:pPr>
            <w:r>
              <w:rPr>
                <w:rFonts w:eastAsia="宋体"/>
                <w:b/>
                <w:color w:val="FF0000"/>
                <w:sz w:val="20"/>
                <w:szCs w:val="20"/>
                <w:u w:val="single"/>
                <w:lang w:eastAsia="en-US"/>
              </w:rPr>
              <w:t>FL Note</w:t>
            </w:r>
            <w:r>
              <w:rPr>
                <w:rFonts w:eastAsia="宋体"/>
                <w:b/>
                <w:color w:val="FF0000"/>
                <w:sz w:val="20"/>
                <w:szCs w:val="20"/>
                <w:lang w:eastAsia="en-US"/>
              </w:rPr>
              <w:t xml:space="preserve">: </w:t>
            </w:r>
            <w:r>
              <w:rPr>
                <w:rFonts w:eastAsia="宋体"/>
                <w:color w:val="FF0000"/>
                <w:sz w:val="18"/>
                <w:szCs w:val="18"/>
                <w:lang w:eastAsia="en-US"/>
              </w:rPr>
              <w:t xml:space="preserve">For proposal 3.3, we only focus on a basic procedure of mode-B, and then any multiplexing rules (e.g., PUCCH is piggyback to PUSCH) are NOT involved herein. </w:t>
            </w:r>
          </w:p>
          <w:p w14:paraId="294F2C4E" w14:textId="77777777" w:rsidR="000B436A" w:rsidRDefault="000B436A">
            <w:pPr>
              <w:snapToGrid w:val="0"/>
              <w:rPr>
                <w:b/>
                <w:color w:val="0000FF"/>
                <w:sz w:val="18"/>
                <w:szCs w:val="18"/>
                <w:lang w:eastAsia="zh-CN"/>
              </w:rPr>
            </w:pPr>
          </w:p>
          <w:p w14:paraId="5D6385F3" w14:textId="393904BC" w:rsidR="000B436A" w:rsidRDefault="005A3654">
            <w:pPr>
              <w:shd w:val="clear" w:color="auto" w:fill="FFFFFF"/>
              <w:jc w:val="both"/>
              <w:rPr>
                <w:sz w:val="18"/>
                <w:szCs w:val="18"/>
                <w:highlight w:val="yellow"/>
              </w:rPr>
            </w:pPr>
            <w:r>
              <w:rPr>
                <w:rFonts w:eastAsia="宋体"/>
                <w:b/>
                <w:bCs/>
                <w:i/>
                <w:iCs/>
                <w:sz w:val="18"/>
                <w:szCs w:val="20"/>
                <w:highlight w:val="yellow"/>
                <w:u w:val="single"/>
              </w:rPr>
              <w:t xml:space="preserve">Proposal 3.3: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 xml:space="preserve">ing, for regarding Mode-B, </w:t>
            </w:r>
            <w:r w:rsidRPr="00D36433">
              <w:rPr>
                <w:sz w:val="18"/>
                <w:szCs w:val="18"/>
                <w:highlight w:val="yellow"/>
              </w:rPr>
              <w:t xml:space="preserve">the pre-configured resource(s) for the second channel in Step-2 </w:t>
            </w:r>
            <w:r>
              <w:rPr>
                <w:sz w:val="18"/>
                <w:szCs w:val="18"/>
                <w:highlight w:val="yellow"/>
              </w:rPr>
              <w:t>can be either PUSCH or PUCCH.</w:t>
            </w:r>
          </w:p>
          <w:p w14:paraId="4E169E68" w14:textId="5B776A06"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sz w:val="18"/>
                <w:szCs w:val="18"/>
                <w:highlight w:val="yellow"/>
              </w:rPr>
              <w:t xml:space="preserve">FFS: Signaling design for </w:t>
            </w:r>
            <w:r w:rsidRPr="00D36433">
              <w:rPr>
                <w:sz w:val="18"/>
                <w:szCs w:val="18"/>
                <w:highlight w:val="yellow"/>
              </w:rPr>
              <w:t xml:space="preserve">PUSCH (e.g., CG-PUSCH or PUSCH carrying SP-CSI) and </w:t>
            </w:r>
            <w:r>
              <w:rPr>
                <w:sz w:val="18"/>
                <w:szCs w:val="18"/>
                <w:highlight w:val="yellow"/>
              </w:rPr>
              <w:t>PUCCH configuration, e.g., by dedicated RRC signaling</w:t>
            </w:r>
          </w:p>
          <w:p w14:paraId="54C7E188" w14:textId="77777777"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sz w:val="18"/>
                <w:szCs w:val="18"/>
                <w:highlight w:val="yellow"/>
              </w:rPr>
              <w:t xml:space="preserve">Note: For a given UE, only one of the two types of resources can be pre-configured for UEIBM report. </w:t>
            </w:r>
          </w:p>
          <w:p w14:paraId="132411E0" w14:textId="77777777" w:rsidR="000B436A" w:rsidRDefault="000B436A">
            <w:pPr>
              <w:pStyle w:val="ListParagraph"/>
              <w:shd w:val="clear" w:color="auto" w:fill="FFFFFF"/>
              <w:snapToGrid w:val="0"/>
              <w:spacing w:after="0" w:line="257" w:lineRule="auto"/>
              <w:ind w:left="950"/>
              <w:jc w:val="both"/>
              <w:rPr>
                <w:b/>
                <w:color w:val="0000FF"/>
                <w:sz w:val="18"/>
                <w:szCs w:val="18"/>
                <w:lang w:eastAsia="zh-CN"/>
              </w:rPr>
            </w:pPr>
          </w:p>
          <w:p w14:paraId="69CE6E54" w14:textId="77777777" w:rsidR="000B436A" w:rsidRPr="00195439" w:rsidRDefault="005A3654">
            <w:pPr>
              <w:snapToGrid w:val="0"/>
              <w:jc w:val="both"/>
              <w:rPr>
                <w:color w:val="0000FF"/>
                <w:sz w:val="18"/>
                <w:szCs w:val="18"/>
              </w:rPr>
            </w:pPr>
            <w:r w:rsidRPr="00195439">
              <w:rPr>
                <w:color w:val="0000FF"/>
                <w:sz w:val="18"/>
                <w:szCs w:val="18"/>
              </w:rPr>
              <w:t>Supported by: Spreadtrum (PUSCH-1</w:t>
            </w:r>
            <w:r w:rsidRPr="00195439">
              <w:rPr>
                <w:color w:val="0000FF"/>
                <w:sz w:val="18"/>
                <w:szCs w:val="18"/>
                <w:vertAlign w:val="superscript"/>
              </w:rPr>
              <w:t>st</w:t>
            </w:r>
            <w:r w:rsidRPr="00195439">
              <w:rPr>
                <w:color w:val="0000FF"/>
                <w:sz w:val="18"/>
                <w:szCs w:val="18"/>
              </w:rPr>
              <w:t xml:space="preserve"> priority), IDC, Huawei/HiSi, Nokia, Samsung, QC, Intel, Lenovo, CMCC, LG, Transsion Holdings, vivo, Sharp, NICT, IDC, QC, TCL</w:t>
            </w:r>
          </w:p>
          <w:p w14:paraId="2F6B6FF2" w14:textId="410F74D2" w:rsidR="000B436A" w:rsidRPr="00195439" w:rsidRDefault="005A3654">
            <w:pPr>
              <w:snapToGrid w:val="0"/>
              <w:jc w:val="both"/>
              <w:rPr>
                <w:color w:val="0000FF"/>
                <w:sz w:val="18"/>
                <w:szCs w:val="18"/>
              </w:rPr>
            </w:pPr>
            <w:r w:rsidRPr="00195439">
              <w:rPr>
                <w:color w:val="0000FF"/>
                <w:sz w:val="18"/>
                <w:szCs w:val="18"/>
              </w:rPr>
              <w:t>Not supported by: CATT/HONOR (PUSCH-only), NEC/FW (PUCCH-only)</w:t>
            </w:r>
            <w:r w:rsidR="00D36433" w:rsidRPr="00195439">
              <w:rPr>
                <w:color w:val="0000FF"/>
                <w:sz w:val="18"/>
                <w:szCs w:val="18"/>
              </w:rPr>
              <w:t>, MTK (only one from PUCCH and PUSCH)</w:t>
            </w:r>
          </w:p>
          <w:p w14:paraId="47B2722D" w14:textId="77777777" w:rsidR="000B436A" w:rsidRDefault="000B436A">
            <w:pPr>
              <w:shd w:val="clear" w:color="auto" w:fill="FFFFFF"/>
              <w:snapToGrid w:val="0"/>
              <w:spacing w:line="257" w:lineRule="auto"/>
              <w:jc w:val="both"/>
              <w:rPr>
                <w:b/>
                <w:color w:val="0000FF"/>
                <w:sz w:val="18"/>
                <w:szCs w:val="18"/>
                <w:lang w:eastAsia="zh-CN"/>
              </w:rPr>
            </w:pPr>
          </w:p>
          <w:p w14:paraId="23D30B54" w14:textId="77777777" w:rsidR="000B436A" w:rsidRDefault="000B436A">
            <w:pPr>
              <w:shd w:val="clear" w:color="auto" w:fill="FFFFFF"/>
              <w:snapToGrid w:val="0"/>
              <w:spacing w:line="257" w:lineRule="auto"/>
              <w:jc w:val="both"/>
              <w:rPr>
                <w:b/>
                <w:color w:val="0000FF"/>
                <w:sz w:val="18"/>
                <w:szCs w:val="18"/>
                <w:lang w:eastAsia="zh-CN"/>
              </w:rPr>
            </w:pPr>
          </w:p>
        </w:tc>
      </w:tr>
      <w:tr w:rsidR="000B436A" w14:paraId="0906A1C2"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5E7D2B39" w14:textId="77777777" w:rsidR="000B436A" w:rsidRDefault="005A3654">
            <w:pPr>
              <w:snapToGrid w:val="0"/>
              <w:rPr>
                <w:color w:val="000000" w:themeColor="text1"/>
                <w:sz w:val="18"/>
                <w:szCs w:val="18"/>
              </w:rPr>
            </w:pPr>
            <w:r>
              <w:rPr>
                <w:color w:val="000000" w:themeColor="text1"/>
                <w:sz w:val="18"/>
                <w:szCs w:val="18"/>
              </w:rPr>
              <w:lastRenderedPageBreak/>
              <w:t>3.4</w:t>
            </w:r>
          </w:p>
        </w:tc>
        <w:tc>
          <w:tcPr>
            <w:tcW w:w="1736" w:type="dxa"/>
            <w:tcBorders>
              <w:top w:val="single" w:sz="4" w:space="0" w:color="auto"/>
              <w:left w:val="single" w:sz="4" w:space="0" w:color="auto"/>
              <w:bottom w:val="single" w:sz="4" w:space="0" w:color="auto"/>
              <w:right w:val="single" w:sz="4" w:space="0" w:color="auto"/>
            </w:tcBorders>
          </w:tcPr>
          <w:p w14:paraId="02EFFF5B" w14:textId="77777777" w:rsidR="000B436A" w:rsidRDefault="005A3654">
            <w:pPr>
              <w:contextualSpacing/>
              <w:rPr>
                <w:sz w:val="18"/>
                <w:szCs w:val="18"/>
              </w:rPr>
            </w:pPr>
            <w:r>
              <w:rPr>
                <w:color w:val="000000" w:themeColor="text1"/>
                <w:sz w:val="18"/>
                <w:szCs w:val="18"/>
                <w:lang w:eastAsia="zh-CN"/>
              </w:rPr>
              <w:t>Cross-carrier UE initiated beam report</w:t>
            </w:r>
          </w:p>
        </w:tc>
        <w:tc>
          <w:tcPr>
            <w:tcW w:w="7666" w:type="dxa"/>
            <w:tcBorders>
              <w:top w:val="single" w:sz="4" w:space="0" w:color="auto"/>
              <w:left w:val="single" w:sz="4" w:space="0" w:color="auto"/>
              <w:bottom w:val="single" w:sz="4" w:space="0" w:color="auto"/>
              <w:right w:val="single" w:sz="4" w:space="0" w:color="auto"/>
            </w:tcBorders>
          </w:tcPr>
          <w:p w14:paraId="4C23EAC6" w14:textId="77777777"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18F287EC" w14:textId="77777777"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2B5538FC" w14:textId="77777777" w:rsidR="000B436A" w:rsidRDefault="005A3654">
            <w:pPr>
              <w:snapToGrid w:val="0"/>
              <w:rPr>
                <w:rFonts w:eastAsiaTheme="minorEastAsia"/>
                <w:sz w:val="18"/>
                <w:szCs w:val="18"/>
                <w:lang w:eastAsia="zh-CN"/>
              </w:rPr>
            </w:pPr>
            <w:r>
              <w:rPr>
                <w:rFonts w:eastAsiaTheme="minorEastAsia"/>
                <w:sz w:val="18"/>
                <w:szCs w:val="18"/>
                <w:highlight w:val="yellow"/>
                <w:lang w:eastAsia="zh-CN"/>
              </w:rPr>
              <w:t>…</w:t>
            </w:r>
          </w:p>
          <w:p w14:paraId="7F77E3A0" w14:textId="77777777" w:rsidR="000B436A" w:rsidRDefault="005A3654">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3564674A" w14:textId="77777777" w:rsidR="000B436A" w:rsidRDefault="005A3654">
            <w:pPr>
              <w:numPr>
                <w:ilvl w:val="0"/>
                <w:numId w:val="18"/>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67DB4697" w14:textId="77777777" w:rsidR="000B436A" w:rsidRDefault="000B436A">
            <w:pPr>
              <w:contextualSpacing/>
              <w:jc w:val="both"/>
              <w:rPr>
                <w:b/>
                <w:bCs/>
                <w:color w:val="0000FF"/>
                <w:sz w:val="18"/>
                <w:szCs w:val="18"/>
              </w:rPr>
            </w:pPr>
          </w:p>
          <w:p w14:paraId="622FFE59" w14:textId="77777777" w:rsidR="000B436A" w:rsidRDefault="005A3654">
            <w:pPr>
              <w:contextualSpacing/>
              <w:jc w:val="both"/>
              <w:rPr>
                <w:rFonts w:ascii="Times" w:hAnsi="Times" w:cs="Times"/>
                <w:sz w:val="18"/>
                <w:szCs w:val="18"/>
                <w:lang w:val="en-GB" w:eastAsia="zh-CN"/>
              </w:rPr>
            </w:pPr>
            <w:r>
              <w:rPr>
                <w:b/>
                <w:bCs/>
                <w:color w:val="0000FF"/>
                <w:sz w:val="18"/>
                <w:szCs w:val="18"/>
              </w:rPr>
              <w:t>FL note</w:t>
            </w:r>
            <w:r>
              <w:rPr>
                <w:bCs/>
                <w:color w:val="0000FF"/>
                <w:sz w:val="18"/>
                <w:szCs w:val="18"/>
              </w:rPr>
              <w:t xml:space="preserve">: Before discussing the report content (i.e., a CC id or any other implicit manner), we may need to discuss whether/how the UE initiated beam reports from multiple CCs is in a single report instance (like MAC-CE for SCell-BFR) in Mode-A or Mode-B, which may have strong influence on RS resource/report configuration for UE-initiated beam report in CA (which may be discussed in the next round, e.g., discussing with the </w:t>
            </w:r>
            <w:r>
              <w:rPr>
                <w:rFonts w:hint="eastAsia"/>
                <w:bCs/>
                <w:color w:val="0000FF"/>
                <w:sz w:val="18"/>
                <w:szCs w:val="18"/>
                <w:lang w:eastAsia="zh-CN"/>
              </w:rPr>
              <w:t>RS</w:t>
            </w:r>
            <w:r>
              <w:rPr>
                <w:bCs/>
                <w:color w:val="0000FF"/>
                <w:sz w:val="18"/>
                <w:szCs w:val="18"/>
              </w:rPr>
              <w:t xml:space="preserve"> configuration framework of new/current beam together). </w:t>
            </w:r>
          </w:p>
          <w:p w14:paraId="663D80F5" w14:textId="77777777" w:rsidR="000B436A" w:rsidRDefault="000B436A">
            <w:pPr>
              <w:contextualSpacing/>
              <w:jc w:val="both"/>
              <w:rPr>
                <w:rFonts w:ascii="Times" w:hAnsi="Times" w:cs="Times"/>
                <w:sz w:val="18"/>
                <w:szCs w:val="18"/>
                <w:lang w:val="en-GB" w:eastAsia="zh-CN"/>
              </w:rPr>
            </w:pPr>
          </w:p>
          <w:p w14:paraId="60893508" w14:textId="77777777" w:rsidR="000B436A" w:rsidRDefault="005A3654">
            <w:pPr>
              <w:snapToGrid w:val="0"/>
              <w:jc w:val="both"/>
              <w:rPr>
                <w:rFonts w:cs="Times"/>
                <w:color w:val="0000FF"/>
                <w:sz w:val="18"/>
                <w:szCs w:val="18"/>
                <w:highlight w:val="yellow"/>
                <w:lang w:eastAsia="zh-CN"/>
              </w:rPr>
            </w:pPr>
            <w:r>
              <w:rPr>
                <w:rFonts w:cs="Times"/>
                <w:b/>
                <w:color w:val="0000FF"/>
                <w:sz w:val="18"/>
                <w:szCs w:val="18"/>
                <w:highlight w:val="yellow"/>
                <w:lang w:eastAsia="zh-CN"/>
              </w:rPr>
              <w:t xml:space="preserve">Q3.4: </w:t>
            </w:r>
            <w:r>
              <w:rPr>
                <w:rFonts w:cs="Times"/>
                <w:color w:val="0000FF"/>
                <w:sz w:val="18"/>
                <w:szCs w:val="18"/>
                <w:highlight w:val="yellow"/>
                <w:lang w:eastAsia="zh-CN"/>
              </w:rPr>
              <w:t>Please share your understanding on whether/how the UE initiated beam reports whose measured RSs are from respective CCs is in a same report instance (like MAC-CE for SCell-BFR) for Mode-A and Mode-B.</w:t>
            </w:r>
          </w:p>
          <w:p w14:paraId="0AC461AE" w14:textId="77777777" w:rsidR="000B436A" w:rsidRDefault="000B436A">
            <w:pPr>
              <w:snapToGrid w:val="0"/>
              <w:jc w:val="both"/>
              <w:rPr>
                <w:color w:val="000000"/>
                <w:sz w:val="18"/>
                <w:szCs w:val="18"/>
                <w:lang w:eastAsia="zh-CN"/>
              </w:rPr>
            </w:pPr>
          </w:p>
          <w:p w14:paraId="2AE407A9" w14:textId="77777777" w:rsidR="000B436A" w:rsidRDefault="000B436A">
            <w:pPr>
              <w:adjustRightInd w:val="0"/>
              <w:snapToGrid w:val="0"/>
              <w:rPr>
                <w:b/>
                <w:color w:val="0000FF"/>
                <w:sz w:val="18"/>
                <w:szCs w:val="18"/>
              </w:rPr>
            </w:pPr>
          </w:p>
        </w:tc>
      </w:tr>
    </w:tbl>
    <w:p w14:paraId="5E784E44" w14:textId="77777777" w:rsidR="000B436A" w:rsidRDefault="005A3654">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0B436A" w14:paraId="33F478FC"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5F68C9" w14:textId="77777777"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43B7F2" w14:textId="77777777" w:rsidR="000B436A" w:rsidRDefault="005A3654">
            <w:pPr>
              <w:snapToGrid w:val="0"/>
              <w:rPr>
                <w:b/>
                <w:sz w:val="18"/>
                <w:szCs w:val="18"/>
                <w:lang w:eastAsia="zh-CN"/>
              </w:rPr>
            </w:pPr>
            <w:r>
              <w:rPr>
                <w:b/>
                <w:sz w:val="18"/>
                <w:szCs w:val="18"/>
                <w:lang w:eastAsia="zh-CN"/>
              </w:rPr>
              <w:t>Input</w:t>
            </w:r>
          </w:p>
        </w:tc>
      </w:tr>
      <w:tr w:rsidR="000B436A" w14:paraId="6DF9296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D22C9F" w14:textId="77777777" w:rsidR="000B436A" w:rsidRDefault="005A365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E0697C4" w14:textId="77777777" w:rsidR="000B436A" w:rsidRDefault="005A365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w:t>
            </w:r>
            <w:r w:rsidR="0098539E">
              <w:rPr>
                <w:rFonts w:eastAsia="MS Mincho"/>
                <w:color w:val="0000FF"/>
                <w:sz w:val="18"/>
                <w:szCs w:val="18"/>
                <w:lang w:eastAsia="ja-JP"/>
              </w:rPr>
              <w:t>2</w:t>
            </w:r>
            <w:r>
              <w:rPr>
                <w:rFonts w:eastAsia="MS Mincho"/>
                <w:color w:val="0000FF"/>
                <w:sz w:val="18"/>
                <w:szCs w:val="18"/>
                <w:lang w:eastAsia="ja-JP"/>
              </w:rPr>
              <w:t>~3.4, if needed.</w:t>
            </w:r>
          </w:p>
        </w:tc>
      </w:tr>
      <w:tr w:rsidR="000B436A" w14:paraId="48BC617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B5F6D0" w14:textId="49646F26" w:rsidR="000B436A" w:rsidRPr="00E233B4" w:rsidRDefault="00E233B4">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01CA4B6E" w14:textId="3725DF9C" w:rsidR="00E233B4" w:rsidRPr="00E233B4" w:rsidRDefault="00E233B4">
            <w:pPr>
              <w:snapToGrid w:val="0"/>
              <w:rPr>
                <w:rFonts w:eastAsia="PMingLiU"/>
                <w:color w:val="000000" w:themeColor="text1"/>
                <w:sz w:val="18"/>
                <w:szCs w:val="18"/>
                <w:lang w:eastAsia="zh-TW"/>
              </w:rPr>
            </w:pPr>
            <w:r>
              <w:rPr>
                <w:rFonts w:eastAsia="PMingLiU" w:hint="eastAsia"/>
                <w:color w:val="000000" w:themeColor="text1"/>
                <w:sz w:val="18"/>
                <w:szCs w:val="18"/>
                <w:lang w:eastAsia="zh-TW"/>
              </w:rPr>
              <w:t>Pr</w:t>
            </w:r>
            <w:r>
              <w:rPr>
                <w:rFonts w:eastAsia="PMingLiU"/>
                <w:color w:val="000000" w:themeColor="text1"/>
                <w:sz w:val="18"/>
                <w:szCs w:val="18"/>
                <w:lang w:eastAsia="zh-TW"/>
              </w:rPr>
              <w:t>oposal 3.3:</w:t>
            </w:r>
            <w:r>
              <w:rPr>
                <w:rFonts w:eastAsia="PMingLiU"/>
                <w:color w:val="000000" w:themeColor="text1"/>
                <w:sz w:val="18"/>
                <w:szCs w:val="18"/>
                <w:lang w:eastAsia="zh-TW"/>
              </w:rPr>
              <w:br/>
            </w:r>
            <w:bookmarkStart w:id="21" w:name="OLE_LINK17"/>
            <w:r>
              <w:rPr>
                <w:rFonts w:eastAsia="PMingLiU"/>
                <w:color w:val="000000" w:themeColor="text1"/>
                <w:sz w:val="18"/>
                <w:szCs w:val="18"/>
                <w:lang w:eastAsia="zh-TW"/>
              </w:rPr>
              <w:t>We are not okay to support both PUSCH and PUCCH, even a RRC configuration to select either PUSCH or PUCCH is introduced.</w:t>
            </w:r>
            <w:bookmarkEnd w:id="21"/>
            <w:r>
              <w:rPr>
                <w:rFonts w:eastAsia="PMingLiU"/>
                <w:color w:val="000000" w:themeColor="text1"/>
                <w:sz w:val="18"/>
                <w:szCs w:val="18"/>
                <w:lang w:eastAsia="zh-TW"/>
              </w:rPr>
              <w:t xml:space="preserve"> Generally speaking, we don’t see the benefit to support both. </w:t>
            </w:r>
          </w:p>
        </w:tc>
      </w:tr>
      <w:tr w:rsidR="000B436A" w14:paraId="0753291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DF446BB" w14:textId="5A794C5D" w:rsidR="000B436A" w:rsidRPr="00A95774" w:rsidRDefault="005147BB" w:rsidP="00A95774">
            <w:pPr>
              <w:overflowPunct w:val="0"/>
              <w:autoSpaceDE w:val="0"/>
              <w:autoSpaceDN w:val="0"/>
              <w:adjustRightInd w:val="0"/>
              <w:textAlignment w:val="baseline"/>
              <w:rPr>
                <w:rFonts w:eastAsia="MS Mincho"/>
                <w:color w:val="0000FF"/>
                <w:sz w:val="18"/>
                <w:szCs w:val="18"/>
                <w:lang w:eastAsia="ja-JP"/>
              </w:rPr>
            </w:pPr>
            <w:r w:rsidRPr="00A95774">
              <w:rPr>
                <w:rFonts w:eastAsia="MS Mincho" w:hint="eastAsia"/>
                <w:color w:val="0000FF"/>
                <w:sz w:val="18"/>
                <w:szCs w:val="18"/>
                <w:lang w:eastAsia="ja-JP"/>
              </w:rPr>
              <w:t>M</w:t>
            </w:r>
            <w:r w:rsidRPr="00A95774">
              <w:rPr>
                <w:rFonts w:eastAsia="MS Mincho"/>
                <w:color w:val="0000FF"/>
                <w:sz w:val="18"/>
                <w:szCs w:val="18"/>
                <w:lang w:eastAsia="ja-JP"/>
              </w:rPr>
              <w:t xml:space="preserve">od </w:t>
            </w:r>
            <w:r w:rsidRPr="00A95774">
              <w:rPr>
                <w:rFonts w:eastAsia="MS Mincho" w:hint="eastAsia"/>
                <w:color w:val="0000FF"/>
                <w:sz w:val="18"/>
                <w:szCs w:val="18"/>
                <w:lang w:eastAsia="ja-JP"/>
              </w:rPr>
              <w:t>V0</w:t>
            </w:r>
            <w:r w:rsidR="00747CEB">
              <w:rPr>
                <w:rFonts w:eastAsia="MS Mincho"/>
                <w:color w:val="0000FF"/>
                <w:sz w:val="18"/>
                <w:szCs w:val="18"/>
                <w:lang w:eastAsia="ja-JP"/>
              </w:rPr>
              <w:t>4</w:t>
            </w:r>
          </w:p>
        </w:tc>
        <w:tc>
          <w:tcPr>
            <w:tcW w:w="8479" w:type="dxa"/>
            <w:tcBorders>
              <w:top w:val="single" w:sz="4" w:space="0" w:color="auto"/>
              <w:left w:val="single" w:sz="4" w:space="0" w:color="auto"/>
              <w:bottom w:val="single" w:sz="4" w:space="0" w:color="auto"/>
              <w:right w:val="single" w:sz="4" w:space="0" w:color="auto"/>
            </w:tcBorders>
          </w:tcPr>
          <w:p w14:paraId="1F4A7ABB" w14:textId="6984EF30" w:rsidR="000B436A" w:rsidRPr="00A95774" w:rsidRDefault="005147BB" w:rsidP="00A95774">
            <w:pPr>
              <w:overflowPunct w:val="0"/>
              <w:autoSpaceDE w:val="0"/>
              <w:autoSpaceDN w:val="0"/>
              <w:adjustRightInd w:val="0"/>
              <w:textAlignment w:val="baseline"/>
              <w:rPr>
                <w:rFonts w:eastAsia="MS Mincho"/>
                <w:color w:val="0000FF"/>
                <w:sz w:val="18"/>
                <w:szCs w:val="18"/>
                <w:lang w:eastAsia="ja-JP"/>
              </w:rPr>
            </w:pPr>
            <w:r w:rsidRPr="00A95774">
              <w:rPr>
                <w:rFonts w:eastAsia="MS Mincho"/>
                <w:color w:val="0000FF"/>
                <w:sz w:val="18"/>
                <w:szCs w:val="18"/>
                <w:lang w:eastAsia="ja-JP"/>
              </w:rPr>
              <w:t>No update</w:t>
            </w:r>
          </w:p>
        </w:tc>
      </w:tr>
      <w:tr w:rsidR="00042F7E" w14:paraId="494D8CF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5BD99B" w14:textId="344F76D9" w:rsidR="00042F7E" w:rsidRDefault="00042F7E" w:rsidP="00042F7E">
            <w:pPr>
              <w:snapToGrid w:val="0"/>
              <w:rPr>
                <w:color w:val="000000" w:themeColor="text1"/>
                <w:sz w:val="18"/>
                <w:szCs w:val="18"/>
                <w:lang w:eastAsia="zh-CN"/>
              </w:rPr>
            </w:pPr>
            <w:r>
              <w:rPr>
                <w:color w:val="000000" w:themeColor="text1"/>
                <w:sz w:val="18"/>
                <w:szCs w:val="18"/>
                <w:lang w:eastAsia="zh-CN"/>
              </w:rPr>
              <w:t>CEWiT</w:t>
            </w:r>
          </w:p>
        </w:tc>
        <w:tc>
          <w:tcPr>
            <w:tcW w:w="8479" w:type="dxa"/>
            <w:tcBorders>
              <w:top w:val="single" w:sz="4" w:space="0" w:color="auto"/>
              <w:left w:val="single" w:sz="4" w:space="0" w:color="auto"/>
              <w:bottom w:val="single" w:sz="4" w:space="0" w:color="auto"/>
              <w:right w:val="single" w:sz="4" w:space="0" w:color="auto"/>
            </w:tcBorders>
          </w:tcPr>
          <w:p w14:paraId="0AB7D405" w14:textId="23D6B3D0" w:rsidR="00042F7E" w:rsidRDefault="00042F7E" w:rsidP="00042F7E">
            <w:pPr>
              <w:snapToGrid w:val="0"/>
              <w:jc w:val="both"/>
              <w:rPr>
                <w:b/>
                <w:color w:val="000000" w:themeColor="text1"/>
                <w:sz w:val="18"/>
                <w:szCs w:val="18"/>
                <w:lang w:eastAsia="zh-CN"/>
              </w:rPr>
            </w:pPr>
            <w:r>
              <w:rPr>
                <w:color w:val="000000" w:themeColor="text1"/>
                <w:sz w:val="18"/>
                <w:szCs w:val="18"/>
                <w:lang w:eastAsia="zh-CN"/>
              </w:rPr>
              <w:t xml:space="preserve">The choice of the DCI format depends on whether PUCCH or PUSCH needs to be supported for the second channel. </w:t>
            </w:r>
          </w:p>
        </w:tc>
      </w:tr>
      <w:tr w:rsidR="001859B5" w14:paraId="59DAB2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F25048B" w14:textId="73CE159A" w:rsidR="001859B5" w:rsidRDefault="001859B5" w:rsidP="001859B5">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441FB54C" w14:textId="77777777" w:rsidR="001859B5" w:rsidRPr="00CC374F" w:rsidRDefault="001859B5" w:rsidP="001859B5">
            <w:pPr>
              <w:overflowPunct w:val="0"/>
              <w:autoSpaceDE w:val="0"/>
              <w:autoSpaceDN w:val="0"/>
              <w:adjustRightInd w:val="0"/>
              <w:textAlignment w:val="baseline"/>
              <w:rPr>
                <w:rFonts w:eastAsiaTheme="minorEastAsia"/>
                <w:b/>
                <w:color w:val="000000" w:themeColor="text1"/>
                <w:sz w:val="18"/>
                <w:szCs w:val="18"/>
                <w:lang w:eastAsia="zh-CN"/>
              </w:rPr>
            </w:pPr>
            <w:r w:rsidRPr="00CC374F">
              <w:rPr>
                <w:rFonts w:eastAsiaTheme="minorEastAsia"/>
                <w:b/>
                <w:color w:val="000000" w:themeColor="text1"/>
                <w:sz w:val="18"/>
                <w:szCs w:val="18"/>
                <w:lang w:eastAsia="zh-CN"/>
              </w:rPr>
              <w:t xml:space="preserve">Proposal 3.2: </w:t>
            </w:r>
          </w:p>
          <w:p w14:paraId="0F7B044C" w14:textId="77777777" w:rsidR="001859B5" w:rsidRDefault="001859B5" w:rsidP="001859B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support Version-1 and prefer to reuse CSI request field to trigger UEIBM reporting.</w:t>
            </w:r>
          </w:p>
          <w:p w14:paraId="7D60895C" w14:textId="77777777" w:rsidR="001859B5" w:rsidRDefault="001859B5" w:rsidP="001859B5">
            <w:pPr>
              <w:snapToGrid w:val="0"/>
              <w:rPr>
                <w:color w:val="000000" w:themeColor="text1"/>
                <w:sz w:val="18"/>
                <w:szCs w:val="18"/>
                <w:lang w:eastAsia="zh-CN"/>
              </w:rPr>
            </w:pPr>
            <w:bookmarkStart w:id="22" w:name="_GoBack"/>
            <w:bookmarkEnd w:id="22"/>
          </w:p>
          <w:p w14:paraId="7B827FA3" w14:textId="77777777" w:rsidR="001859B5" w:rsidRPr="00CC374F" w:rsidRDefault="001859B5" w:rsidP="001859B5">
            <w:pPr>
              <w:overflowPunct w:val="0"/>
              <w:autoSpaceDE w:val="0"/>
              <w:autoSpaceDN w:val="0"/>
              <w:adjustRightInd w:val="0"/>
              <w:textAlignment w:val="baseline"/>
              <w:rPr>
                <w:rFonts w:eastAsiaTheme="minorEastAsia"/>
                <w:b/>
                <w:color w:val="000000" w:themeColor="text1"/>
                <w:sz w:val="18"/>
                <w:szCs w:val="18"/>
                <w:lang w:eastAsia="zh-CN"/>
              </w:rPr>
            </w:pPr>
            <w:r w:rsidRPr="00CC374F">
              <w:rPr>
                <w:rFonts w:eastAsiaTheme="minorEastAsia"/>
                <w:b/>
                <w:color w:val="000000" w:themeColor="text1"/>
                <w:sz w:val="18"/>
                <w:szCs w:val="18"/>
                <w:lang w:eastAsia="zh-CN"/>
              </w:rPr>
              <w:t>Proposal 3.</w:t>
            </w:r>
            <w:r>
              <w:rPr>
                <w:rFonts w:eastAsiaTheme="minorEastAsia"/>
                <w:b/>
                <w:color w:val="000000" w:themeColor="text1"/>
                <w:sz w:val="18"/>
                <w:szCs w:val="18"/>
                <w:lang w:eastAsia="zh-CN"/>
              </w:rPr>
              <w:t>3</w:t>
            </w:r>
            <w:r w:rsidRPr="00CC374F">
              <w:rPr>
                <w:rFonts w:eastAsiaTheme="minorEastAsia"/>
                <w:b/>
                <w:color w:val="000000" w:themeColor="text1"/>
                <w:sz w:val="18"/>
                <w:szCs w:val="18"/>
                <w:lang w:eastAsia="zh-CN"/>
              </w:rPr>
              <w:t xml:space="preserve">: </w:t>
            </w:r>
          </w:p>
          <w:p w14:paraId="58677BBC" w14:textId="77777777" w:rsidR="001859B5" w:rsidRDefault="001859B5" w:rsidP="001859B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1502CE51" w14:textId="77777777" w:rsidR="001859B5" w:rsidRDefault="001859B5" w:rsidP="001859B5">
            <w:pPr>
              <w:snapToGrid w:val="0"/>
              <w:rPr>
                <w:rFonts w:eastAsiaTheme="minorEastAsia"/>
                <w:color w:val="000000" w:themeColor="text1"/>
                <w:sz w:val="18"/>
                <w:szCs w:val="18"/>
                <w:lang w:eastAsia="zh-CN"/>
              </w:rPr>
            </w:pPr>
          </w:p>
          <w:p w14:paraId="27B1A5EF" w14:textId="77777777" w:rsidR="001859B5" w:rsidRPr="00F127CA" w:rsidRDefault="001859B5" w:rsidP="001859B5">
            <w:pPr>
              <w:snapToGrid w:val="0"/>
              <w:jc w:val="both"/>
              <w:rPr>
                <w:rFonts w:eastAsiaTheme="minorEastAsia"/>
                <w:b/>
                <w:color w:val="000000" w:themeColor="text1"/>
                <w:sz w:val="18"/>
                <w:szCs w:val="18"/>
                <w:lang w:eastAsia="zh-CN"/>
              </w:rPr>
            </w:pPr>
            <w:r>
              <w:rPr>
                <w:rFonts w:eastAsiaTheme="minorEastAsia"/>
                <w:b/>
                <w:color w:val="000000" w:themeColor="text1"/>
                <w:sz w:val="18"/>
                <w:szCs w:val="18"/>
                <w:lang w:eastAsia="zh-CN"/>
              </w:rPr>
              <w:t>I</w:t>
            </w:r>
            <w:r w:rsidRPr="00F127CA">
              <w:rPr>
                <w:rFonts w:eastAsiaTheme="minorEastAsia"/>
                <w:b/>
                <w:color w:val="000000" w:themeColor="text1"/>
                <w:sz w:val="18"/>
                <w:szCs w:val="18"/>
                <w:lang w:eastAsia="zh-CN"/>
              </w:rPr>
              <w:t>ssue 3.4:</w:t>
            </w:r>
          </w:p>
          <w:p w14:paraId="0A2C202A" w14:textId="6537979D" w:rsidR="001859B5" w:rsidRDefault="001859B5" w:rsidP="001859B5">
            <w:pPr>
              <w:snapToGrid w:val="0"/>
              <w:jc w:val="both"/>
              <w:rPr>
                <w:b/>
                <w:color w:val="000000" w:themeColor="text1"/>
                <w:sz w:val="18"/>
                <w:szCs w:val="18"/>
                <w:lang w:eastAsia="zh-CN"/>
              </w:rPr>
            </w:pPr>
            <w:r>
              <w:rPr>
                <w:color w:val="000000" w:themeColor="text1"/>
                <w:sz w:val="18"/>
                <w:szCs w:val="18"/>
                <w:lang w:eastAsia="zh-CN"/>
              </w:rPr>
              <w:lastRenderedPageBreak/>
              <w:t xml:space="preserve">We support multiple UE-initiated beam reports whose measured RSs are from respective CCs in a same report instance for mode A and mode B to save resource overhead.  For example, in mode A, the PUCCH resource used to carry the indication in first step reporting can be configured for multiple UE-initiated beam report configuration. Thus, when the condition of event-2 is satisfied in at least one of the associated UE-initiated beam report configurations, UE will transmit the indication of the event occurrence on the PUCCH resource only one time. After receiving the indication, NW could schedule a suitable PUSCH resource based on the total payload size of all potential reports correspond to the associated report configurations. In this case, the indication in the first step reporting and the DCI used to </w:t>
            </w:r>
            <w:proofErr w:type="spellStart"/>
            <w:r>
              <w:rPr>
                <w:color w:val="000000" w:themeColor="text1"/>
                <w:sz w:val="18"/>
                <w:szCs w:val="18"/>
                <w:lang w:eastAsia="zh-CN"/>
              </w:rPr>
              <w:t>scheduled</w:t>
            </w:r>
            <w:proofErr w:type="spellEnd"/>
            <w:r>
              <w:rPr>
                <w:color w:val="000000" w:themeColor="text1"/>
                <w:sz w:val="18"/>
                <w:szCs w:val="18"/>
                <w:lang w:eastAsia="zh-CN"/>
              </w:rPr>
              <w:t xml:space="preserve"> the second UL channel only needs to be transmitted only once, so resource overhead will be reduced a lot.</w:t>
            </w:r>
          </w:p>
        </w:tc>
      </w:tr>
      <w:tr w:rsidR="00042F7E" w14:paraId="75B48B3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6050192" w14:textId="77777777" w:rsidR="00042F7E" w:rsidRDefault="00042F7E" w:rsidP="00042F7E">
            <w:pPr>
              <w:snapToGrid w:val="0"/>
              <w:rPr>
                <w:rFonts w:eastAsia="Malgun Gothic"/>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91A0165" w14:textId="77777777" w:rsidR="00042F7E" w:rsidRDefault="00042F7E" w:rsidP="00042F7E">
            <w:pPr>
              <w:overflowPunct w:val="0"/>
              <w:autoSpaceDE w:val="0"/>
              <w:autoSpaceDN w:val="0"/>
              <w:adjustRightInd w:val="0"/>
              <w:textAlignment w:val="baseline"/>
              <w:rPr>
                <w:rFonts w:eastAsia="Malgun Gothic"/>
                <w:color w:val="000000" w:themeColor="text1"/>
                <w:sz w:val="18"/>
                <w:szCs w:val="18"/>
              </w:rPr>
            </w:pPr>
          </w:p>
        </w:tc>
      </w:tr>
      <w:tr w:rsidR="00042F7E" w14:paraId="1AF0A558" w14:textId="77777777">
        <w:trPr>
          <w:trHeight w:val="215"/>
        </w:trPr>
        <w:tc>
          <w:tcPr>
            <w:tcW w:w="1506" w:type="dxa"/>
          </w:tcPr>
          <w:p w14:paraId="2A4D527D" w14:textId="77777777" w:rsidR="00042F7E" w:rsidRDefault="00042F7E" w:rsidP="00042F7E">
            <w:pPr>
              <w:snapToGrid w:val="0"/>
              <w:rPr>
                <w:rFonts w:eastAsia="宋体"/>
                <w:sz w:val="18"/>
                <w:szCs w:val="18"/>
                <w:lang w:eastAsia="zh-CN"/>
              </w:rPr>
            </w:pPr>
          </w:p>
        </w:tc>
        <w:tc>
          <w:tcPr>
            <w:tcW w:w="8479" w:type="dxa"/>
          </w:tcPr>
          <w:p w14:paraId="73623DFA" w14:textId="77777777" w:rsidR="00042F7E" w:rsidRDefault="00042F7E" w:rsidP="00042F7E">
            <w:pPr>
              <w:overflowPunct w:val="0"/>
              <w:autoSpaceDE w:val="0"/>
              <w:autoSpaceDN w:val="0"/>
              <w:adjustRightInd w:val="0"/>
              <w:jc w:val="both"/>
              <w:textAlignment w:val="baseline"/>
              <w:rPr>
                <w:rFonts w:eastAsia="宋体"/>
                <w:b/>
                <w:bCs/>
                <w:sz w:val="18"/>
                <w:szCs w:val="18"/>
                <w:lang w:eastAsia="zh-CN"/>
              </w:rPr>
            </w:pPr>
          </w:p>
        </w:tc>
      </w:tr>
      <w:tr w:rsidR="00042F7E" w14:paraId="4D8E1DE5" w14:textId="77777777">
        <w:trPr>
          <w:trHeight w:val="215"/>
        </w:trPr>
        <w:tc>
          <w:tcPr>
            <w:tcW w:w="1506" w:type="dxa"/>
          </w:tcPr>
          <w:p w14:paraId="1D03EED2" w14:textId="77777777" w:rsidR="00042F7E" w:rsidRDefault="00042F7E" w:rsidP="00042F7E">
            <w:pPr>
              <w:snapToGrid w:val="0"/>
              <w:rPr>
                <w:rFonts w:eastAsiaTheme="minorEastAsia"/>
                <w:color w:val="0000FF"/>
                <w:sz w:val="18"/>
                <w:szCs w:val="18"/>
                <w:lang w:eastAsia="zh-CN"/>
              </w:rPr>
            </w:pPr>
          </w:p>
        </w:tc>
        <w:tc>
          <w:tcPr>
            <w:tcW w:w="8479" w:type="dxa"/>
          </w:tcPr>
          <w:p w14:paraId="3AEDBD90" w14:textId="77777777" w:rsidR="00042F7E" w:rsidRDefault="00042F7E" w:rsidP="00042F7E">
            <w:pPr>
              <w:snapToGrid w:val="0"/>
              <w:rPr>
                <w:b/>
                <w:color w:val="0000FF"/>
                <w:sz w:val="18"/>
                <w:szCs w:val="18"/>
                <w:lang w:eastAsia="zh-CN"/>
              </w:rPr>
            </w:pPr>
          </w:p>
        </w:tc>
      </w:tr>
      <w:tr w:rsidR="00042F7E" w14:paraId="6E03599C" w14:textId="77777777">
        <w:trPr>
          <w:trHeight w:val="215"/>
        </w:trPr>
        <w:tc>
          <w:tcPr>
            <w:tcW w:w="1506" w:type="dxa"/>
          </w:tcPr>
          <w:p w14:paraId="601DB933" w14:textId="77777777" w:rsidR="00042F7E" w:rsidRDefault="00042F7E" w:rsidP="00042F7E">
            <w:pPr>
              <w:snapToGrid w:val="0"/>
              <w:rPr>
                <w:rFonts w:eastAsiaTheme="minorEastAsia"/>
                <w:color w:val="0000FF"/>
                <w:sz w:val="18"/>
                <w:szCs w:val="18"/>
                <w:lang w:eastAsia="zh-CN"/>
              </w:rPr>
            </w:pPr>
          </w:p>
        </w:tc>
        <w:tc>
          <w:tcPr>
            <w:tcW w:w="8479" w:type="dxa"/>
          </w:tcPr>
          <w:p w14:paraId="6F56BFA7" w14:textId="77777777" w:rsidR="00042F7E" w:rsidRDefault="00042F7E" w:rsidP="00042F7E">
            <w:pPr>
              <w:snapToGrid w:val="0"/>
              <w:rPr>
                <w:rFonts w:eastAsia="Malgun Gothic"/>
                <w:color w:val="0000FF"/>
                <w:sz w:val="18"/>
                <w:szCs w:val="18"/>
              </w:rPr>
            </w:pPr>
          </w:p>
        </w:tc>
      </w:tr>
      <w:tr w:rsidR="00042F7E" w14:paraId="6EA13C9B" w14:textId="77777777">
        <w:trPr>
          <w:trHeight w:val="215"/>
        </w:trPr>
        <w:tc>
          <w:tcPr>
            <w:tcW w:w="1506" w:type="dxa"/>
          </w:tcPr>
          <w:p w14:paraId="11919DE6" w14:textId="77777777" w:rsidR="00042F7E" w:rsidRDefault="00042F7E" w:rsidP="00042F7E">
            <w:pPr>
              <w:overflowPunct w:val="0"/>
              <w:autoSpaceDE w:val="0"/>
              <w:autoSpaceDN w:val="0"/>
              <w:adjustRightInd w:val="0"/>
              <w:jc w:val="both"/>
              <w:textAlignment w:val="baseline"/>
              <w:rPr>
                <w:rFonts w:eastAsiaTheme="minorEastAsia"/>
                <w:color w:val="0000FF"/>
                <w:sz w:val="18"/>
                <w:szCs w:val="18"/>
                <w:lang w:eastAsia="zh-CN"/>
              </w:rPr>
            </w:pPr>
          </w:p>
        </w:tc>
        <w:tc>
          <w:tcPr>
            <w:tcW w:w="8479" w:type="dxa"/>
          </w:tcPr>
          <w:p w14:paraId="1A634D82" w14:textId="77777777" w:rsidR="00042F7E" w:rsidRDefault="00042F7E" w:rsidP="00042F7E">
            <w:pPr>
              <w:snapToGrid w:val="0"/>
              <w:rPr>
                <w:rFonts w:eastAsia="Malgun Gothic"/>
                <w:color w:val="0000FF"/>
                <w:sz w:val="18"/>
                <w:szCs w:val="18"/>
                <w:lang w:val="en-GB"/>
              </w:rPr>
            </w:pPr>
          </w:p>
        </w:tc>
      </w:tr>
      <w:tr w:rsidR="00042F7E" w14:paraId="27E1EA8F" w14:textId="77777777">
        <w:trPr>
          <w:trHeight w:val="158"/>
        </w:trPr>
        <w:tc>
          <w:tcPr>
            <w:tcW w:w="1506" w:type="dxa"/>
          </w:tcPr>
          <w:p w14:paraId="3A9EF1FB" w14:textId="77777777" w:rsidR="00042F7E" w:rsidRDefault="00042F7E" w:rsidP="00042F7E">
            <w:pPr>
              <w:overflowPunct w:val="0"/>
              <w:autoSpaceDE w:val="0"/>
              <w:autoSpaceDN w:val="0"/>
              <w:adjustRightInd w:val="0"/>
              <w:jc w:val="both"/>
              <w:textAlignment w:val="baseline"/>
              <w:rPr>
                <w:sz w:val="18"/>
                <w:szCs w:val="18"/>
                <w:lang w:val="en-GB"/>
              </w:rPr>
            </w:pPr>
          </w:p>
        </w:tc>
        <w:tc>
          <w:tcPr>
            <w:tcW w:w="8479" w:type="dxa"/>
          </w:tcPr>
          <w:p w14:paraId="7EB604C5" w14:textId="77777777" w:rsidR="00042F7E" w:rsidRDefault="00042F7E" w:rsidP="00042F7E">
            <w:pPr>
              <w:overflowPunct w:val="0"/>
              <w:autoSpaceDE w:val="0"/>
              <w:autoSpaceDN w:val="0"/>
              <w:adjustRightInd w:val="0"/>
              <w:jc w:val="both"/>
              <w:textAlignment w:val="baseline"/>
              <w:rPr>
                <w:b/>
                <w:bCs/>
                <w:sz w:val="18"/>
                <w:szCs w:val="18"/>
                <w:lang w:val="en-GB"/>
              </w:rPr>
            </w:pPr>
          </w:p>
        </w:tc>
      </w:tr>
      <w:tr w:rsidR="00042F7E" w14:paraId="24946B4A" w14:textId="77777777">
        <w:trPr>
          <w:trHeight w:val="158"/>
        </w:trPr>
        <w:tc>
          <w:tcPr>
            <w:tcW w:w="1506" w:type="dxa"/>
          </w:tcPr>
          <w:p w14:paraId="20F0467E" w14:textId="77777777" w:rsidR="00042F7E" w:rsidRDefault="00042F7E" w:rsidP="00042F7E">
            <w:pPr>
              <w:overflowPunct w:val="0"/>
              <w:autoSpaceDE w:val="0"/>
              <w:autoSpaceDN w:val="0"/>
              <w:adjustRightInd w:val="0"/>
              <w:jc w:val="both"/>
              <w:textAlignment w:val="baseline"/>
              <w:rPr>
                <w:color w:val="000000" w:themeColor="text1"/>
                <w:sz w:val="18"/>
                <w:szCs w:val="18"/>
                <w:lang w:eastAsia="zh-CN"/>
              </w:rPr>
            </w:pPr>
          </w:p>
        </w:tc>
        <w:tc>
          <w:tcPr>
            <w:tcW w:w="8479" w:type="dxa"/>
          </w:tcPr>
          <w:p w14:paraId="3CCD21BF" w14:textId="77777777" w:rsidR="00042F7E" w:rsidRDefault="00042F7E" w:rsidP="00042F7E">
            <w:pPr>
              <w:rPr>
                <w:b/>
                <w:sz w:val="18"/>
                <w:szCs w:val="18"/>
              </w:rPr>
            </w:pPr>
          </w:p>
        </w:tc>
      </w:tr>
      <w:tr w:rsidR="00042F7E" w14:paraId="51B91D34" w14:textId="77777777">
        <w:trPr>
          <w:trHeight w:val="158"/>
        </w:trPr>
        <w:tc>
          <w:tcPr>
            <w:tcW w:w="1506" w:type="dxa"/>
          </w:tcPr>
          <w:p w14:paraId="6CE4B39F" w14:textId="77777777" w:rsidR="00042F7E" w:rsidRDefault="00042F7E" w:rsidP="00042F7E">
            <w:pPr>
              <w:overflowPunct w:val="0"/>
              <w:autoSpaceDE w:val="0"/>
              <w:autoSpaceDN w:val="0"/>
              <w:adjustRightInd w:val="0"/>
              <w:jc w:val="both"/>
              <w:textAlignment w:val="baseline"/>
              <w:rPr>
                <w:color w:val="000000" w:themeColor="text1"/>
                <w:sz w:val="18"/>
                <w:szCs w:val="18"/>
                <w:lang w:eastAsia="zh-CN"/>
              </w:rPr>
            </w:pPr>
          </w:p>
        </w:tc>
        <w:tc>
          <w:tcPr>
            <w:tcW w:w="8479" w:type="dxa"/>
          </w:tcPr>
          <w:p w14:paraId="1CCBCE61" w14:textId="77777777" w:rsidR="00042F7E" w:rsidRDefault="00042F7E" w:rsidP="00042F7E">
            <w:pPr>
              <w:rPr>
                <w:b/>
                <w:sz w:val="18"/>
                <w:szCs w:val="18"/>
              </w:rPr>
            </w:pPr>
          </w:p>
        </w:tc>
      </w:tr>
      <w:tr w:rsidR="00042F7E" w14:paraId="53FA6D90" w14:textId="77777777">
        <w:trPr>
          <w:trHeight w:val="215"/>
        </w:trPr>
        <w:tc>
          <w:tcPr>
            <w:tcW w:w="1506" w:type="dxa"/>
          </w:tcPr>
          <w:p w14:paraId="45A2360C" w14:textId="77777777" w:rsidR="00042F7E" w:rsidRDefault="00042F7E" w:rsidP="00042F7E">
            <w:pPr>
              <w:snapToGrid w:val="0"/>
              <w:rPr>
                <w:rFonts w:eastAsiaTheme="minorEastAsia"/>
                <w:color w:val="000000" w:themeColor="text1"/>
                <w:sz w:val="18"/>
                <w:szCs w:val="18"/>
                <w:lang w:eastAsia="zh-CN"/>
              </w:rPr>
            </w:pPr>
          </w:p>
        </w:tc>
        <w:tc>
          <w:tcPr>
            <w:tcW w:w="8479" w:type="dxa"/>
          </w:tcPr>
          <w:p w14:paraId="7B00423F" w14:textId="77777777" w:rsidR="00042F7E" w:rsidRDefault="00042F7E" w:rsidP="00042F7E">
            <w:pPr>
              <w:snapToGrid w:val="0"/>
              <w:rPr>
                <w:rFonts w:eastAsiaTheme="minorEastAsia"/>
                <w:color w:val="000000" w:themeColor="text1"/>
                <w:sz w:val="18"/>
                <w:szCs w:val="18"/>
                <w:lang w:eastAsia="zh-CN"/>
              </w:rPr>
            </w:pPr>
          </w:p>
        </w:tc>
      </w:tr>
      <w:tr w:rsidR="00042F7E" w14:paraId="6286A1BD" w14:textId="77777777">
        <w:trPr>
          <w:trHeight w:val="158"/>
        </w:trPr>
        <w:tc>
          <w:tcPr>
            <w:tcW w:w="1506" w:type="dxa"/>
          </w:tcPr>
          <w:p w14:paraId="4949FEC2" w14:textId="77777777" w:rsidR="00042F7E" w:rsidRDefault="00042F7E" w:rsidP="00042F7E">
            <w:pPr>
              <w:overflowPunct w:val="0"/>
              <w:autoSpaceDE w:val="0"/>
              <w:autoSpaceDN w:val="0"/>
              <w:adjustRightInd w:val="0"/>
              <w:jc w:val="both"/>
              <w:textAlignment w:val="baseline"/>
              <w:rPr>
                <w:rFonts w:eastAsia="PMingLiU"/>
                <w:sz w:val="18"/>
                <w:szCs w:val="18"/>
                <w:lang w:eastAsia="zh-TW"/>
              </w:rPr>
            </w:pPr>
          </w:p>
        </w:tc>
        <w:tc>
          <w:tcPr>
            <w:tcW w:w="8479" w:type="dxa"/>
          </w:tcPr>
          <w:p w14:paraId="36BF4353" w14:textId="77777777" w:rsidR="00042F7E" w:rsidRDefault="00042F7E" w:rsidP="00042F7E">
            <w:pPr>
              <w:rPr>
                <w:b/>
                <w:bCs/>
                <w:sz w:val="18"/>
                <w:szCs w:val="18"/>
              </w:rPr>
            </w:pPr>
          </w:p>
        </w:tc>
      </w:tr>
      <w:tr w:rsidR="00042F7E" w14:paraId="2AE9F297" w14:textId="77777777">
        <w:trPr>
          <w:trHeight w:val="158"/>
        </w:trPr>
        <w:tc>
          <w:tcPr>
            <w:tcW w:w="1506" w:type="dxa"/>
          </w:tcPr>
          <w:p w14:paraId="61F7C0A6" w14:textId="77777777" w:rsidR="00042F7E" w:rsidRDefault="00042F7E" w:rsidP="00042F7E">
            <w:pPr>
              <w:overflowPunct w:val="0"/>
              <w:autoSpaceDE w:val="0"/>
              <w:autoSpaceDN w:val="0"/>
              <w:adjustRightInd w:val="0"/>
              <w:jc w:val="both"/>
              <w:textAlignment w:val="baseline"/>
              <w:rPr>
                <w:color w:val="000000" w:themeColor="text1"/>
                <w:sz w:val="18"/>
                <w:szCs w:val="18"/>
                <w:lang w:eastAsia="zh-CN"/>
              </w:rPr>
            </w:pPr>
          </w:p>
        </w:tc>
        <w:tc>
          <w:tcPr>
            <w:tcW w:w="8479" w:type="dxa"/>
          </w:tcPr>
          <w:p w14:paraId="78A69D35" w14:textId="77777777" w:rsidR="00042F7E" w:rsidRDefault="00042F7E" w:rsidP="00042F7E">
            <w:pPr>
              <w:rPr>
                <w:rFonts w:eastAsia="Malgun Gothic"/>
                <w:sz w:val="18"/>
                <w:szCs w:val="18"/>
              </w:rPr>
            </w:pPr>
          </w:p>
        </w:tc>
      </w:tr>
      <w:tr w:rsidR="00042F7E" w14:paraId="65197686" w14:textId="77777777">
        <w:trPr>
          <w:trHeight w:val="158"/>
        </w:trPr>
        <w:tc>
          <w:tcPr>
            <w:tcW w:w="1506" w:type="dxa"/>
          </w:tcPr>
          <w:p w14:paraId="6C0C59E7" w14:textId="77777777" w:rsidR="00042F7E" w:rsidRDefault="00042F7E" w:rsidP="00042F7E">
            <w:pPr>
              <w:overflowPunct w:val="0"/>
              <w:autoSpaceDE w:val="0"/>
              <w:autoSpaceDN w:val="0"/>
              <w:adjustRightInd w:val="0"/>
              <w:jc w:val="both"/>
              <w:textAlignment w:val="baseline"/>
              <w:rPr>
                <w:rFonts w:eastAsia="Malgun Gothic"/>
                <w:color w:val="000000" w:themeColor="text1"/>
                <w:sz w:val="18"/>
                <w:szCs w:val="18"/>
              </w:rPr>
            </w:pPr>
          </w:p>
        </w:tc>
        <w:tc>
          <w:tcPr>
            <w:tcW w:w="8479" w:type="dxa"/>
          </w:tcPr>
          <w:p w14:paraId="30E1E4F6" w14:textId="77777777" w:rsidR="00042F7E" w:rsidRDefault="00042F7E" w:rsidP="00042F7E">
            <w:pPr>
              <w:rPr>
                <w:rFonts w:eastAsia="Malgun Gothic"/>
                <w:sz w:val="18"/>
                <w:szCs w:val="18"/>
              </w:rPr>
            </w:pPr>
          </w:p>
        </w:tc>
      </w:tr>
      <w:tr w:rsidR="00042F7E" w14:paraId="6ED6E3AB" w14:textId="77777777">
        <w:trPr>
          <w:trHeight w:val="158"/>
        </w:trPr>
        <w:tc>
          <w:tcPr>
            <w:tcW w:w="1506" w:type="dxa"/>
          </w:tcPr>
          <w:p w14:paraId="1CE4E59F" w14:textId="77777777" w:rsidR="00042F7E" w:rsidRDefault="00042F7E" w:rsidP="00042F7E">
            <w:pPr>
              <w:overflowPunct w:val="0"/>
              <w:autoSpaceDE w:val="0"/>
              <w:autoSpaceDN w:val="0"/>
              <w:adjustRightInd w:val="0"/>
              <w:jc w:val="both"/>
              <w:textAlignment w:val="baseline"/>
              <w:rPr>
                <w:rFonts w:eastAsia="Malgun Gothic"/>
                <w:color w:val="000000" w:themeColor="text1"/>
                <w:sz w:val="18"/>
                <w:szCs w:val="18"/>
              </w:rPr>
            </w:pPr>
          </w:p>
        </w:tc>
        <w:tc>
          <w:tcPr>
            <w:tcW w:w="8479" w:type="dxa"/>
          </w:tcPr>
          <w:p w14:paraId="1449D0AB" w14:textId="77777777" w:rsidR="00042F7E" w:rsidRDefault="00042F7E" w:rsidP="00042F7E">
            <w:pPr>
              <w:rPr>
                <w:rFonts w:eastAsia="Malgun Gothic"/>
                <w:sz w:val="18"/>
                <w:szCs w:val="18"/>
              </w:rPr>
            </w:pPr>
          </w:p>
        </w:tc>
      </w:tr>
      <w:tr w:rsidR="00042F7E" w14:paraId="289965AA" w14:textId="77777777">
        <w:trPr>
          <w:trHeight w:val="158"/>
        </w:trPr>
        <w:tc>
          <w:tcPr>
            <w:tcW w:w="1506" w:type="dxa"/>
          </w:tcPr>
          <w:p w14:paraId="44E91620" w14:textId="77777777" w:rsidR="00042F7E" w:rsidRDefault="00042F7E" w:rsidP="00042F7E">
            <w:pPr>
              <w:overflowPunct w:val="0"/>
              <w:autoSpaceDE w:val="0"/>
              <w:autoSpaceDN w:val="0"/>
              <w:adjustRightInd w:val="0"/>
              <w:jc w:val="both"/>
              <w:textAlignment w:val="baseline"/>
              <w:rPr>
                <w:b/>
                <w:color w:val="0000FF"/>
                <w:sz w:val="18"/>
                <w:szCs w:val="18"/>
                <w:lang w:eastAsia="zh-CN"/>
              </w:rPr>
            </w:pPr>
          </w:p>
        </w:tc>
        <w:tc>
          <w:tcPr>
            <w:tcW w:w="8479" w:type="dxa"/>
          </w:tcPr>
          <w:p w14:paraId="3D029EF8" w14:textId="77777777" w:rsidR="00042F7E" w:rsidRDefault="00042F7E" w:rsidP="00042F7E">
            <w:pPr>
              <w:snapToGrid w:val="0"/>
              <w:rPr>
                <w:color w:val="0000FF"/>
                <w:sz w:val="18"/>
                <w:szCs w:val="18"/>
              </w:rPr>
            </w:pPr>
          </w:p>
        </w:tc>
      </w:tr>
      <w:tr w:rsidR="00042F7E" w14:paraId="43EE29B6" w14:textId="77777777">
        <w:trPr>
          <w:trHeight w:val="158"/>
        </w:trPr>
        <w:tc>
          <w:tcPr>
            <w:tcW w:w="1506" w:type="dxa"/>
          </w:tcPr>
          <w:p w14:paraId="1FDDEEDF" w14:textId="77777777" w:rsidR="00042F7E" w:rsidRDefault="00042F7E" w:rsidP="00042F7E">
            <w:pPr>
              <w:overflowPunct w:val="0"/>
              <w:autoSpaceDE w:val="0"/>
              <w:autoSpaceDN w:val="0"/>
              <w:adjustRightInd w:val="0"/>
              <w:jc w:val="both"/>
              <w:textAlignment w:val="baseline"/>
              <w:rPr>
                <w:rFonts w:eastAsiaTheme="minorEastAsia"/>
                <w:color w:val="000000" w:themeColor="text1"/>
                <w:sz w:val="18"/>
                <w:szCs w:val="18"/>
                <w:lang w:eastAsia="zh-CN"/>
              </w:rPr>
            </w:pPr>
          </w:p>
        </w:tc>
        <w:tc>
          <w:tcPr>
            <w:tcW w:w="8479" w:type="dxa"/>
          </w:tcPr>
          <w:p w14:paraId="202198C3" w14:textId="77777777" w:rsidR="00042F7E" w:rsidRDefault="00042F7E" w:rsidP="00042F7E">
            <w:pPr>
              <w:rPr>
                <w:rFonts w:eastAsiaTheme="minorEastAsia"/>
                <w:sz w:val="18"/>
                <w:szCs w:val="18"/>
                <w:lang w:eastAsia="zh-CN"/>
              </w:rPr>
            </w:pPr>
          </w:p>
        </w:tc>
      </w:tr>
      <w:tr w:rsidR="00042F7E" w14:paraId="5E6CC7C8" w14:textId="77777777">
        <w:trPr>
          <w:trHeight w:val="158"/>
        </w:trPr>
        <w:tc>
          <w:tcPr>
            <w:tcW w:w="1506" w:type="dxa"/>
          </w:tcPr>
          <w:p w14:paraId="22C2FFCA" w14:textId="77777777" w:rsidR="00042F7E" w:rsidRDefault="00042F7E" w:rsidP="00042F7E">
            <w:pPr>
              <w:overflowPunct w:val="0"/>
              <w:autoSpaceDE w:val="0"/>
              <w:autoSpaceDN w:val="0"/>
              <w:adjustRightInd w:val="0"/>
              <w:jc w:val="both"/>
              <w:textAlignment w:val="baseline"/>
              <w:rPr>
                <w:rFonts w:eastAsia="MS Mincho"/>
                <w:color w:val="000000" w:themeColor="text1"/>
                <w:sz w:val="18"/>
                <w:szCs w:val="18"/>
                <w:lang w:eastAsia="ja-JP"/>
              </w:rPr>
            </w:pPr>
          </w:p>
        </w:tc>
        <w:tc>
          <w:tcPr>
            <w:tcW w:w="8479" w:type="dxa"/>
          </w:tcPr>
          <w:p w14:paraId="2DDBA59A" w14:textId="77777777" w:rsidR="00042F7E" w:rsidRDefault="00042F7E" w:rsidP="00042F7E">
            <w:pPr>
              <w:rPr>
                <w:rFonts w:eastAsia="MS Mincho"/>
                <w:sz w:val="18"/>
                <w:szCs w:val="18"/>
                <w:lang w:eastAsia="ja-JP"/>
              </w:rPr>
            </w:pPr>
          </w:p>
        </w:tc>
      </w:tr>
    </w:tbl>
    <w:p w14:paraId="0E391E66" w14:textId="77777777" w:rsidR="000B436A" w:rsidRDefault="000B436A">
      <w:pPr>
        <w:rPr>
          <w:rFonts w:eastAsia="Batang"/>
          <w:b/>
          <w:bCs/>
          <w:iCs/>
          <w:color w:val="000000" w:themeColor="text1"/>
          <w:sz w:val="20"/>
          <w:szCs w:val="20"/>
          <w:lang w:eastAsia="en-US"/>
        </w:rPr>
      </w:pPr>
    </w:p>
    <w:p w14:paraId="404FE142" w14:textId="77777777" w:rsidR="000B436A" w:rsidRDefault="005A3654">
      <w:pPr>
        <w:pStyle w:val="Heading2"/>
        <w:rPr>
          <w:sz w:val="24"/>
          <w:szCs w:val="18"/>
        </w:rPr>
      </w:pPr>
      <w:r>
        <w:rPr>
          <w:sz w:val="24"/>
          <w:szCs w:val="18"/>
        </w:rPr>
        <w:t>Issue 4 – Other procedure(s) as required</w:t>
      </w:r>
    </w:p>
    <w:p w14:paraId="53816F47" w14:textId="77777777" w:rsidR="000B436A" w:rsidRDefault="005A3654">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0B436A" w14:paraId="43521B80"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6C984" w14:textId="77777777" w:rsidR="000B436A" w:rsidRDefault="005A365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D94CF" w14:textId="77777777" w:rsidR="000B436A" w:rsidRDefault="005A365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2AA75" w14:textId="77777777"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14:paraId="2CAEB65A"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FF5E4E7" w14:textId="77777777" w:rsidR="000B436A" w:rsidRDefault="005A3654">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575B3EDE" w14:textId="77777777" w:rsidR="000B436A" w:rsidRDefault="005A3654">
            <w:pPr>
              <w:contextualSpacing/>
              <w:rPr>
                <w:b/>
                <w:bCs/>
                <w:color w:val="000000" w:themeColor="text1"/>
                <w:sz w:val="18"/>
                <w:szCs w:val="18"/>
                <w:highlight w:val="yellow"/>
                <w:lang w:eastAsia="zh-CN"/>
              </w:rPr>
            </w:pPr>
            <w:bookmarkStart w:id="23" w:name="OLE_LINK15"/>
            <w:r>
              <w:rPr>
                <w:color w:val="000000" w:themeColor="text1"/>
                <w:sz w:val="18"/>
                <w:szCs w:val="18"/>
                <w:lang w:eastAsia="zh-CN"/>
              </w:rPr>
              <w:t>Storing the QCL properties of the SSB (e.g., per-sync)</w:t>
            </w:r>
            <w:bookmarkEnd w:id="23"/>
          </w:p>
        </w:tc>
        <w:tc>
          <w:tcPr>
            <w:tcW w:w="7232" w:type="dxa"/>
            <w:tcBorders>
              <w:top w:val="single" w:sz="4" w:space="0" w:color="auto"/>
              <w:left w:val="single" w:sz="4" w:space="0" w:color="auto"/>
              <w:bottom w:val="single" w:sz="4" w:space="0" w:color="auto"/>
              <w:right w:val="single" w:sz="4" w:space="0" w:color="auto"/>
            </w:tcBorders>
          </w:tcPr>
          <w:p w14:paraId="6287B964" w14:textId="77777777" w:rsidR="000B436A" w:rsidRDefault="005A3654">
            <w:pPr>
              <w:contextualSpacing/>
              <w:jc w:val="both"/>
              <w:rPr>
                <w:bCs/>
                <w:color w:val="0000FF"/>
                <w:sz w:val="18"/>
                <w:szCs w:val="18"/>
              </w:rPr>
            </w:pPr>
            <w:r>
              <w:rPr>
                <w:b/>
                <w:bCs/>
                <w:color w:val="0000FF"/>
                <w:sz w:val="18"/>
                <w:szCs w:val="18"/>
              </w:rPr>
              <w:t>FL note</w:t>
            </w:r>
            <w:r>
              <w:rPr>
                <w:bCs/>
                <w:color w:val="0000FF"/>
                <w:sz w:val="18"/>
                <w:szCs w:val="18"/>
              </w:rPr>
              <w:t xml:space="preserve">: On other procedures as required for UE-initiated/event-driven beam reporting, companies are encouraged to provide views on the following topic for cross-carrier report.  </w:t>
            </w:r>
          </w:p>
          <w:p w14:paraId="0BE01D01" w14:textId="77777777" w:rsidR="000B436A" w:rsidRDefault="000B436A">
            <w:pPr>
              <w:snapToGrid w:val="0"/>
              <w:jc w:val="both"/>
              <w:rPr>
                <w:color w:val="000000"/>
                <w:sz w:val="18"/>
                <w:szCs w:val="18"/>
                <w:lang w:eastAsia="zh-CN"/>
              </w:rPr>
            </w:pPr>
          </w:p>
          <w:p w14:paraId="2FC56384" w14:textId="77777777" w:rsidR="000B436A" w:rsidRDefault="000B436A">
            <w:pPr>
              <w:snapToGrid w:val="0"/>
              <w:jc w:val="both"/>
              <w:rPr>
                <w:color w:val="000000"/>
                <w:sz w:val="18"/>
                <w:szCs w:val="18"/>
                <w:lang w:eastAsia="zh-CN"/>
              </w:rPr>
            </w:pPr>
          </w:p>
          <w:p w14:paraId="4287829D" w14:textId="77777777" w:rsidR="000B436A" w:rsidRDefault="005A3654">
            <w:pPr>
              <w:snapToGrid w:val="0"/>
              <w:jc w:val="both"/>
              <w:rPr>
                <w:color w:val="000000" w:themeColor="text1"/>
                <w:sz w:val="18"/>
                <w:szCs w:val="18"/>
                <w:lang w:eastAsia="zh-CN"/>
              </w:rPr>
            </w:pPr>
            <w:bookmarkStart w:id="24" w:name="OLE_LINK13"/>
            <w:r>
              <w:rPr>
                <w:color w:val="000000"/>
                <w:sz w:val="18"/>
                <w:szCs w:val="18"/>
                <w:lang w:eastAsia="zh-CN"/>
              </w:rPr>
              <w:t xml:space="preserve">Issue 4.1 (Activation-latency reduction): </w:t>
            </w:r>
            <w:bookmarkStart w:id="25" w:name="_Toc159245006"/>
            <w:bookmarkStart w:id="26" w:name="_Ref158024872"/>
            <w:bookmarkStart w:id="27"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25"/>
            <w:bookmarkEnd w:id="26"/>
            <w:r>
              <w:rPr>
                <w:color w:val="000000" w:themeColor="text1"/>
                <w:sz w:val="18"/>
                <w:szCs w:val="18"/>
                <w:lang w:eastAsia="zh-CN"/>
              </w:rPr>
              <w:t xml:space="preserve"> </w:t>
            </w:r>
            <w:bookmarkEnd w:id="27"/>
          </w:p>
          <w:bookmarkEnd w:id="24"/>
          <w:p w14:paraId="63AA9BB2" w14:textId="77777777" w:rsidR="000B436A" w:rsidRDefault="005A3654">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Support: MTK (or introduce 1-bit indication), E///, HONOR, NTT DOCOMO</w:t>
            </w:r>
            <w:r>
              <w:rPr>
                <w:rFonts w:eastAsia="MS Mincho" w:hint="eastAsia"/>
                <w:color w:val="000000" w:themeColor="text1"/>
                <w:sz w:val="18"/>
                <w:szCs w:val="18"/>
                <w:lang w:eastAsia="ja-JP"/>
              </w:rPr>
              <w:t>, KDDI</w:t>
            </w:r>
            <w:r>
              <w:rPr>
                <w:rFonts w:eastAsia="MS Mincho"/>
                <w:color w:val="000000" w:themeColor="text1"/>
                <w:sz w:val="18"/>
                <w:szCs w:val="18"/>
                <w:lang w:eastAsia="ja-JP"/>
              </w:rPr>
              <w:t xml:space="preserve">, vivo, Lenovo, FW, </w:t>
            </w:r>
          </w:p>
          <w:p w14:paraId="2323F3A0" w14:textId="77777777" w:rsidR="000B436A" w:rsidRDefault="005A3654">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Not support:</w:t>
            </w:r>
          </w:p>
          <w:p w14:paraId="3546138C" w14:textId="77777777" w:rsidR="000B436A" w:rsidRDefault="005A3654">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Deprioritized/Postponed by: Samsung, ZTE, Apple, OPPO</w:t>
            </w:r>
          </w:p>
          <w:p w14:paraId="5C68B434" w14:textId="77777777" w:rsidR="000B436A" w:rsidRDefault="000B436A">
            <w:pPr>
              <w:snapToGrid w:val="0"/>
              <w:jc w:val="both"/>
              <w:rPr>
                <w:color w:val="000000"/>
                <w:sz w:val="18"/>
                <w:szCs w:val="18"/>
                <w:lang w:eastAsia="zh-CN"/>
              </w:rPr>
            </w:pPr>
          </w:p>
          <w:p w14:paraId="37D620A2" w14:textId="77777777" w:rsidR="000B436A" w:rsidRDefault="000B436A">
            <w:pPr>
              <w:snapToGrid w:val="0"/>
              <w:jc w:val="both"/>
              <w:rPr>
                <w:color w:val="000000"/>
                <w:sz w:val="18"/>
                <w:szCs w:val="18"/>
                <w:lang w:val="en-GB" w:eastAsia="zh-CN"/>
              </w:rPr>
            </w:pPr>
          </w:p>
        </w:tc>
      </w:tr>
    </w:tbl>
    <w:p w14:paraId="459669D2" w14:textId="77777777" w:rsidR="000B436A" w:rsidRDefault="005A3654">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0B436A" w14:paraId="5E72BD47"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6666FF0" w14:textId="77777777"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E10B14" w14:textId="77777777" w:rsidR="000B436A" w:rsidRDefault="005A3654">
            <w:pPr>
              <w:snapToGrid w:val="0"/>
              <w:rPr>
                <w:b/>
                <w:sz w:val="18"/>
                <w:szCs w:val="18"/>
                <w:lang w:eastAsia="zh-CN"/>
              </w:rPr>
            </w:pPr>
            <w:r>
              <w:rPr>
                <w:b/>
                <w:sz w:val="18"/>
                <w:szCs w:val="18"/>
                <w:lang w:eastAsia="zh-CN"/>
              </w:rPr>
              <w:t>Input</w:t>
            </w:r>
          </w:p>
        </w:tc>
      </w:tr>
      <w:tr w:rsidR="000B436A" w14:paraId="2CC963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2D443C7" w14:textId="77777777"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54391437" w14:textId="77777777" w:rsidR="000B436A" w:rsidRDefault="005A3654">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0B436A" w14:paraId="62EEABC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FF4B83" w14:textId="77777777" w:rsidR="000B436A" w:rsidRDefault="000B436A">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1100B364" w14:textId="77777777" w:rsidR="000B436A" w:rsidRDefault="000B436A">
            <w:pPr>
              <w:overflowPunct w:val="0"/>
              <w:autoSpaceDE w:val="0"/>
              <w:autoSpaceDN w:val="0"/>
              <w:adjustRightInd w:val="0"/>
              <w:jc w:val="both"/>
              <w:textAlignment w:val="baseline"/>
              <w:rPr>
                <w:sz w:val="18"/>
                <w:szCs w:val="18"/>
                <w:lang w:eastAsia="zh-CN"/>
              </w:rPr>
            </w:pPr>
          </w:p>
        </w:tc>
      </w:tr>
      <w:tr w:rsidR="00F7200B" w14:paraId="329FAF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9414184" w14:textId="77777777" w:rsidR="00F7200B" w:rsidRDefault="00F7200B">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577B5CB0" w14:textId="77777777" w:rsidR="00F7200B" w:rsidRDefault="00F7200B">
            <w:pPr>
              <w:overflowPunct w:val="0"/>
              <w:autoSpaceDE w:val="0"/>
              <w:autoSpaceDN w:val="0"/>
              <w:adjustRightInd w:val="0"/>
              <w:jc w:val="both"/>
              <w:textAlignment w:val="baseline"/>
              <w:rPr>
                <w:sz w:val="18"/>
                <w:szCs w:val="18"/>
                <w:lang w:eastAsia="zh-CN"/>
              </w:rPr>
            </w:pPr>
          </w:p>
        </w:tc>
      </w:tr>
      <w:tr w:rsidR="00F7200B" w14:paraId="445E8C1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2E8361" w14:textId="77777777" w:rsidR="00F7200B" w:rsidRDefault="00F7200B">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1A72E241" w14:textId="77777777" w:rsidR="00F7200B" w:rsidRDefault="00F7200B">
            <w:pPr>
              <w:overflowPunct w:val="0"/>
              <w:autoSpaceDE w:val="0"/>
              <w:autoSpaceDN w:val="0"/>
              <w:adjustRightInd w:val="0"/>
              <w:jc w:val="both"/>
              <w:textAlignment w:val="baseline"/>
              <w:rPr>
                <w:sz w:val="18"/>
                <w:szCs w:val="18"/>
                <w:lang w:eastAsia="zh-CN"/>
              </w:rPr>
            </w:pPr>
          </w:p>
        </w:tc>
      </w:tr>
      <w:tr w:rsidR="00F7200B" w14:paraId="6B84FDD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302158" w14:textId="77777777" w:rsidR="00F7200B" w:rsidRDefault="00F7200B">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237C1D83" w14:textId="77777777" w:rsidR="00F7200B" w:rsidRDefault="00F7200B">
            <w:pPr>
              <w:overflowPunct w:val="0"/>
              <w:autoSpaceDE w:val="0"/>
              <w:autoSpaceDN w:val="0"/>
              <w:adjustRightInd w:val="0"/>
              <w:jc w:val="both"/>
              <w:textAlignment w:val="baseline"/>
              <w:rPr>
                <w:sz w:val="18"/>
                <w:szCs w:val="18"/>
                <w:lang w:eastAsia="zh-CN"/>
              </w:rPr>
            </w:pPr>
          </w:p>
        </w:tc>
      </w:tr>
      <w:tr w:rsidR="00F7200B" w14:paraId="07B06FA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80ACD03" w14:textId="77777777" w:rsidR="00F7200B" w:rsidRDefault="00F7200B">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0167D704" w14:textId="77777777" w:rsidR="00F7200B" w:rsidRDefault="00F7200B">
            <w:pPr>
              <w:overflowPunct w:val="0"/>
              <w:autoSpaceDE w:val="0"/>
              <w:autoSpaceDN w:val="0"/>
              <w:adjustRightInd w:val="0"/>
              <w:jc w:val="both"/>
              <w:textAlignment w:val="baseline"/>
              <w:rPr>
                <w:sz w:val="18"/>
                <w:szCs w:val="18"/>
                <w:lang w:eastAsia="zh-CN"/>
              </w:rPr>
            </w:pPr>
          </w:p>
        </w:tc>
      </w:tr>
      <w:tr w:rsidR="00F7200B" w14:paraId="7468B44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6B7F9D1" w14:textId="77777777" w:rsidR="00F7200B" w:rsidRDefault="00F7200B">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2AF782FB" w14:textId="77777777" w:rsidR="00F7200B" w:rsidRDefault="00F7200B">
            <w:pPr>
              <w:overflowPunct w:val="0"/>
              <w:autoSpaceDE w:val="0"/>
              <w:autoSpaceDN w:val="0"/>
              <w:adjustRightInd w:val="0"/>
              <w:jc w:val="both"/>
              <w:textAlignment w:val="baseline"/>
              <w:rPr>
                <w:sz w:val="18"/>
                <w:szCs w:val="18"/>
                <w:lang w:eastAsia="zh-CN"/>
              </w:rPr>
            </w:pPr>
          </w:p>
        </w:tc>
      </w:tr>
      <w:tr w:rsidR="000B436A" w14:paraId="65F0718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FD90F39" w14:textId="77777777" w:rsidR="000B436A" w:rsidRDefault="000B436A">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7529F6DD" w14:textId="77777777" w:rsidR="000B436A" w:rsidRDefault="000B436A">
            <w:pPr>
              <w:overflowPunct w:val="0"/>
              <w:autoSpaceDE w:val="0"/>
              <w:autoSpaceDN w:val="0"/>
              <w:adjustRightInd w:val="0"/>
              <w:jc w:val="both"/>
              <w:textAlignment w:val="baseline"/>
              <w:rPr>
                <w:sz w:val="18"/>
                <w:szCs w:val="18"/>
                <w:lang w:eastAsia="zh-CN"/>
              </w:rPr>
            </w:pPr>
          </w:p>
        </w:tc>
      </w:tr>
      <w:tr w:rsidR="000B436A" w14:paraId="38E8FE54" w14:textId="77777777">
        <w:trPr>
          <w:trHeight w:val="215"/>
        </w:trPr>
        <w:tc>
          <w:tcPr>
            <w:tcW w:w="1506" w:type="dxa"/>
          </w:tcPr>
          <w:p w14:paraId="5440EC0A" w14:textId="77777777" w:rsidR="000B436A" w:rsidRDefault="000B436A">
            <w:pPr>
              <w:snapToGrid w:val="0"/>
              <w:rPr>
                <w:rFonts w:eastAsia="MS Mincho"/>
                <w:color w:val="000000" w:themeColor="text1"/>
                <w:sz w:val="18"/>
                <w:szCs w:val="18"/>
                <w:lang w:eastAsia="ja-JP"/>
              </w:rPr>
            </w:pPr>
          </w:p>
        </w:tc>
        <w:tc>
          <w:tcPr>
            <w:tcW w:w="8479" w:type="dxa"/>
          </w:tcPr>
          <w:p w14:paraId="59AC0FDA" w14:textId="77777777" w:rsidR="000B436A" w:rsidRDefault="000B436A">
            <w:pPr>
              <w:snapToGrid w:val="0"/>
              <w:rPr>
                <w:rFonts w:eastAsia="MS Mincho"/>
                <w:color w:val="000000" w:themeColor="text1"/>
                <w:sz w:val="18"/>
                <w:szCs w:val="18"/>
                <w:lang w:eastAsia="ja-JP"/>
              </w:rPr>
            </w:pPr>
          </w:p>
        </w:tc>
      </w:tr>
    </w:tbl>
    <w:p w14:paraId="5D71B814" w14:textId="77777777" w:rsidR="000B436A" w:rsidRDefault="000B436A">
      <w:pPr>
        <w:adjustRightInd w:val="0"/>
        <w:snapToGrid w:val="0"/>
        <w:rPr>
          <w:rFonts w:eastAsia="PMingLiU"/>
          <w:sz w:val="28"/>
          <w:lang w:eastAsia="zh-TW"/>
        </w:rPr>
      </w:pPr>
    </w:p>
    <w:p w14:paraId="6EAFAFC1" w14:textId="77777777" w:rsidR="000B436A" w:rsidRDefault="005A3654">
      <w:pPr>
        <w:rPr>
          <w:rFonts w:eastAsia="Malgun Gothic"/>
          <w:sz w:val="28"/>
        </w:rPr>
      </w:pPr>
      <w:r>
        <w:rPr>
          <w:rFonts w:eastAsia="PMingLiU"/>
          <w:sz w:val="28"/>
          <w:lang w:eastAsia="zh-TW"/>
        </w:rPr>
        <w:lastRenderedPageBreak/>
        <w:br w:type="page"/>
      </w:r>
    </w:p>
    <w:p w14:paraId="64F66CCE" w14:textId="77777777"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5D0EB1">
        <w:rPr>
          <w:rFonts w:eastAsia="PMingLiU"/>
          <w:sz w:val="28"/>
          <w:lang w:eastAsia="zh-TW"/>
        </w:rPr>
        <w:t>Wednesday</w:t>
      </w:r>
      <w:r w:rsidR="00B712B6">
        <w:rPr>
          <w:rFonts w:eastAsia="PMingLiU"/>
          <w:sz w:val="28"/>
          <w:lang w:eastAsia="zh-TW"/>
        </w:rPr>
        <w:t xml:space="preserve"> </w:t>
      </w:r>
      <w:r>
        <w:rPr>
          <w:rFonts w:eastAsia="PMingLiU" w:hint="eastAsia"/>
          <w:sz w:val="28"/>
          <w:lang w:eastAsia="zh-TW"/>
        </w:rPr>
        <w:t>O</w:t>
      </w:r>
      <w:r w:rsidR="005D0EB1">
        <w:rPr>
          <w:rFonts w:eastAsia="PMingLiU"/>
          <w:sz w:val="28"/>
          <w:lang w:eastAsia="zh-TW"/>
        </w:rPr>
        <w:t>nline</w:t>
      </w:r>
      <w:r>
        <w:rPr>
          <w:rFonts w:eastAsia="PMingLiU"/>
          <w:sz w:val="28"/>
          <w:lang w:eastAsia="zh-TW"/>
        </w:rPr>
        <w:t xml:space="preserve"> Discussion</w:t>
      </w:r>
    </w:p>
    <w:p w14:paraId="0205E528" w14:textId="77777777" w:rsidR="00F9663F" w:rsidRPr="005147BB" w:rsidRDefault="00F9663F" w:rsidP="00F9663F">
      <w:pPr>
        <w:shd w:val="clear" w:color="auto" w:fill="FFFFFF"/>
        <w:snapToGrid w:val="0"/>
        <w:jc w:val="both"/>
        <w:rPr>
          <w:sz w:val="18"/>
          <w:szCs w:val="18"/>
        </w:rPr>
      </w:pPr>
      <w:r w:rsidRPr="005147BB">
        <w:rPr>
          <w:b/>
          <w:bCs/>
          <w:sz w:val="18"/>
          <w:szCs w:val="18"/>
          <w:lang w:eastAsia="zh-CN"/>
        </w:rPr>
        <w:t xml:space="preserve">Proposal 2.1 (Updated after offline): </w:t>
      </w:r>
      <w:r w:rsidRPr="005147BB">
        <w:rPr>
          <w:sz w:val="18"/>
          <w:szCs w:val="18"/>
        </w:rPr>
        <w:t>On UE-initiated/event-driven beam reporting, regarding L1-RSRP report format Option-3 depending on Event-2, for a report instance where N ≥ 1 beam(s) are reported, the following is supported.</w:t>
      </w:r>
    </w:p>
    <w:p w14:paraId="3734DA8A" w14:textId="77777777" w:rsidR="00F9663F" w:rsidRPr="005147BB" w:rsidRDefault="00F9663F" w:rsidP="00F9663F">
      <w:pPr>
        <w:pStyle w:val="ListParagraph"/>
        <w:numPr>
          <w:ilvl w:val="0"/>
          <w:numId w:val="11"/>
        </w:numPr>
        <w:shd w:val="clear" w:color="auto" w:fill="FFFFFF"/>
        <w:snapToGrid w:val="0"/>
        <w:spacing w:after="0"/>
        <w:ind w:hanging="475"/>
        <w:jc w:val="both"/>
        <w:rPr>
          <w:sz w:val="18"/>
          <w:szCs w:val="18"/>
        </w:rPr>
      </w:pPr>
      <w:r w:rsidRPr="005147BB">
        <w:rPr>
          <w:sz w:val="18"/>
          <w:szCs w:val="18"/>
        </w:rPr>
        <w:t>RRC can enable or disable whether current beam is always reported</w:t>
      </w:r>
    </w:p>
    <w:p w14:paraId="01B0C405" w14:textId="77777777" w:rsidR="00F9663F" w:rsidRPr="005147BB" w:rsidRDefault="00F9663F" w:rsidP="00F9663F">
      <w:pPr>
        <w:numPr>
          <w:ilvl w:val="2"/>
          <w:numId w:val="11"/>
        </w:numPr>
        <w:snapToGrid w:val="0"/>
        <w:spacing w:line="259" w:lineRule="auto"/>
        <w:ind w:left="1420" w:hanging="475"/>
        <w:jc w:val="both"/>
        <w:rPr>
          <w:sz w:val="18"/>
          <w:szCs w:val="18"/>
        </w:rPr>
      </w:pPr>
      <w:r w:rsidRPr="005147BB">
        <w:rPr>
          <w:sz w:val="18"/>
          <w:szCs w:val="18"/>
        </w:rPr>
        <w:t>When enabled by RRC, the current beam + N beams from the measurement RSs for new beam(s) are reported</w:t>
      </w:r>
    </w:p>
    <w:p w14:paraId="755C9CCD" w14:textId="77777777" w:rsidR="00F9663F" w:rsidRPr="005147BB" w:rsidRDefault="00F9663F" w:rsidP="00F9663F">
      <w:pPr>
        <w:numPr>
          <w:ilvl w:val="3"/>
          <w:numId w:val="11"/>
        </w:numPr>
        <w:snapToGrid w:val="0"/>
        <w:spacing w:line="259" w:lineRule="auto"/>
        <w:jc w:val="both"/>
        <w:rPr>
          <w:sz w:val="18"/>
          <w:szCs w:val="18"/>
        </w:rPr>
      </w:pPr>
      <w:r w:rsidRPr="005147BB">
        <w:rPr>
          <w:sz w:val="18"/>
          <w:szCs w:val="18"/>
        </w:rPr>
        <w:t>Note: The reported current beam is NOT counted in the N reported beams.</w:t>
      </w:r>
    </w:p>
    <w:p w14:paraId="7CF84C06" w14:textId="77777777" w:rsidR="00F9663F" w:rsidRPr="005147BB" w:rsidRDefault="00F9663F" w:rsidP="00F9663F">
      <w:pPr>
        <w:numPr>
          <w:ilvl w:val="2"/>
          <w:numId w:val="11"/>
        </w:numPr>
        <w:snapToGrid w:val="0"/>
        <w:spacing w:line="259" w:lineRule="auto"/>
        <w:ind w:left="1420" w:hanging="475"/>
        <w:jc w:val="both"/>
        <w:rPr>
          <w:sz w:val="18"/>
          <w:szCs w:val="18"/>
        </w:rPr>
      </w:pPr>
      <w:r w:rsidRPr="005147BB">
        <w:rPr>
          <w:sz w:val="18"/>
          <w:szCs w:val="18"/>
        </w:rPr>
        <w:t>When disabled by RRC, N beams are reported.</w:t>
      </w:r>
    </w:p>
    <w:p w14:paraId="5C897425" w14:textId="77777777" w:rsidR="00F9663F" w:rsidRPr="005147BB" w:rsidRDefault="00F9663F" w:rsidP="00F9663F">
      <w:pPr>
        <w:numPr>
          <w:ilvl w:val="3"/>
          <w:numId w:val="11"/>
        </w:numPr>
        <w:snapToGrid w:val="0"/>
        <w:spacing w:line="259" w:lineRule="auto"/>
        <w:jc w:val="both"/>
        <w:rPr>
          <w:color w:val="FF0000"/>
          <w:sz w:val="18"/>
          <w:szCs w:val="18"/>
        </w:rPr>
      </w:pPr>
      <w:r w:rsidRPr="005147BB">
        <w:rPr>
          <w:color w:val="FF0000"/>
          <w:sz w:val="18"/>
          <w:szCs w:val="18"/>
        </w:rPr>
        <w:t>[Original version]: FFS: How to determine the N reported beam</w:t>
      </w:r>
      <w:r w:rsidRPr="005147BB">
        <w:rPr>
          <w:color w:val="FF0000"/>
          <w:sz w:val="18"/>
          <w:szCs w:val="18"/>
          <w:lang w:eastAsia="zh-CN"/>
        </w:rPr>
        <w:t>s if RRC disabled</w:t>
      </w:r>
      <w:r w:rsidRPr="005147BB">
        <w:rPr>
          <w:color w:val="FF0000"/>
          <w:sz w:val="18"/>
          <w:szCs w:val="18"/>
        </w:rPr>
        <w:t>.</w:t>
      </w:r>
    </w:p>
    <w:p w14:paraId="203993EC" w14:textId="77777777" w:rsidR="00F9663F" w:rsidRPr="005147BB" w:rsidRDefault="00F9663F" w:rsidP="00F9663F">
      <w:pPr>
        <w:numPr>
          <w:ilvl w:val="3"/>
          <w:numId w:val="11"/>
        </w:numPr>
        <w:snapToGrid w:val="0"/>
        <w:spacing w:line="259" w:lineRule="auto"/>
        <w:jc w:val="both"/>
        <w:rPr>
          <w:color w:val="FF0000"/>
          <w:sz w:val="18"/>
          <w:szCs w:val="18"/>
        </w:rPr>
      </w:pPr>
      <w:r w:rsidRPr="005147BB">
        <w:rPr>
          <w:color w:val="FF0000"/>
          <w:sz w:val="18"/>
          <w:szCs w:val="18"/>
        </w:rPr>
        <w:t>[Suggested from MTK]: FFS: The measurement RS(s) which the UE selects the N reported beam(s) from</w:t>
      </w:r>
    </w:p>
    <w:p w14:paraId="5CB9180A" w14:textId="5BEC8E76" w:rsidR="00B712B6" w:rsidRDefault="00B712B6">
      <w:pPr>
        <w:shd w:val="clear" w:color="auto" w:fill="FFFFFF"/>
        <w:snapToGrid w:val="0"/>
        <w:jc w:val="both"/>
        <w:rPr>
          <w:rFonts w:eastAsia="宋体"/>
          <w:bCs/>
          <w:iCs/>
          <w:color w:val="000000"/>
          <w:sz w:val="18"/>
          <w:szCs w:val="18"/>
          <w:highlight w:val="yellow"/>
        </w:rPr>
      </w:pPr>
    </w:p>
    <w:p w14:paraId="1D223AE2" w14:textId="07C8025C" w:rsidR="00F9663F" w:rsidRDefault="00F9663F">
      <w:pPr>
        <w:shd w:val="clear" w:color="auto" w:fill="FFFFFF"/>
        <w:snapToGrid w:val="0"/>
        <w:jc w:val="both"/>
        <w:rPr>
          <w:rFonts w:eastAsia="宋体"/>
          <w:bCs/>
          <w:iCs/>
          <w:color w:val="000000"/>
          <w:sz w:val="18"/>
          <w:szCs w:val="18"/>
          <w:highlight w:val="yellow"/>
        </w:rPr>
      </w:pPr>
    </w:p>
    <w:p w14:paraId="2757D49B" w14:textId="77777777" w:rsidR="00F9663F" w:rsidRPr="00F9663F" w:rsidRDefault="00F9663F" w:rsidP="00F9663F">
      <w:pPr>
        <w:shd w:val="clear" w:color="auto" w:fill="FFFFFF"/>
        <w:snapToGrid w:val="0"/>
        <w:jc w:val="both"/>
        <w:rPr>
          <w:sz w:val="18"/>
          <w:szCs w:val="18"/>
        </w:rPr>
      </w:pPr>
      <w:r w:rsidRPr="00F9663F">
        <w:rPr>
          <w:b/>
          <w:bCs/>
          <w:sz w:val="18"/>
          <w:szCs w:val="18"/>
          <w:lang w:eastAsia="zh-CN"/>
        </w:rPr>
        <w:t>Proposal 3.2 (Version-1):</w:t>
      </w:r>
      <w:r w:rsidRPr="00F9663F">
        <w:rPr>
          <w:rFonts w:eastAsia="Times New Roman"/>
          <w:sz w:val="18"/>
          <w:szCs w:val="20"/>
          <w:lang w:eastAsia="zh-CN"/>
        </w:rPr>
        <w:t xml:space="preserve"> On beam report transmission procedure for </w:t>
      </w:r>
      <w:r w:rsidRPr="00F9663F">
        <w:rPr>
          <w:rFonts w:eastAsia="Malgun Gothic"/>
          <w:sz w:val="18"/>
          <w:szCs w:val="20"/>
        </w:rPr>
        <w:t>UE-initiated/event-driven beam report</w:t>
      </w:r>
      <w:r w:rsidRPr="00F9663F">
        <w:rPr>
          <w:rFonts w:eastAsia="Times New Roman"/>
          <w:sz w:val="18"/>
          <w:szCs w:val="20"/>
          <w:lang w:eastAsia="zh-CN"/>
        </w:rPr>
        <w:t>ing, regarding Mode-A, t</w:t>
      </w:r>
      <w:r w:rsidRPr="00F9663F">
        <w:rPr>
          <w:sz w:val="18"/>
          <w:szCs w:val="18"/>
        </w:rPr>
        <w:t>he DCI format in Step-2 comprises UL-grant DCI format, and the second channel in Step-3 is PUSCH.</w:t>
      </w:r>
    </w:p>
    <w:p w14:paraId="6F8405B6" w14:textId="77777777" w:rsidR="00F9663F" w:rsidRPr="00F9663F" w:rsidRDefault="00F9663F" w:rsidP="00F9663F">
      <w:pPr>
        <w:pStyle w:val="ListParagraph"/>
        <w:numPr>
          <w:ilvl w:val="0"/>
          <w:numId w:val="13"/>
        </w:numPr>
        <w:shd w:val="clear" w:color="auto" w:fill="FFFFFF"/>
        <w:snapToGrid w:val="0"/>
        <w:spacing w:after="0" w:line="257" w:lineRule="auto"/>
        <w:ind w:left="950" w:hanging="475"/>
        <w:rPr>
          <w:sz w:val="18"/>
          <w:szCs w:val="18"/>
          <w:lang w:val="en-GB"/>
        </w:rPr>
      </w:pPr>
      <w:r w:rsidRPr="00F9663F">
        <w:rPr>
          <w:sz w:val="18"/>
          <w:szCs w:val="18"/>
        </w:rPr>
        <w:t>The UL-grant DCI format at least comprises DCI format 0_1</w:t>
      </w:r>
      <w:r w:rsidRPr="00F9663F">
        <w:rPr>
          <w:rFonts w:hint="eastAsia"/>
          <w:sz w:val="18"/>
          <w:szCs w:val="18"/>
          <w:lang w:eastAsia="zh-CN"/>
        </w:rPr>
        <w:t>/</w:t>
      </w:r>
      <w:r w:rsidRPr="00F9663F">
        <w:rPr>
          <w:sz w:val="18"/>
          <w:szCs w:val="18"/>
          <w:lang w:eastAsia="zh-CN"/>
        </w:rPr>
        <w:t>0_2</w:t>
      </w:r>
      <w:r w:rsidRPr="00F9663F">
        <w:rPr>
          <w:sz w:val="18"/>
          <w:szCs w:val="18"/>
        </w:rPr>
        <w:t>.</w:t>
      </w:r>
    </w:p>
    <w:p w14:paraId="36DC1B4B" w14:textId="77777777" w:rsidR="00F9663F" w:rsidRPr="00F9663F" w:rsidRDefault="00F9663F" w:rsidP="00F9663F">
      <w:pPr>
        <w:pStyle w:val="ListParagraph"/>
        <w:numPr>
          <w:ilvl w:val="1"/>
          <w:numId w:val="13"/>
        </w:numPr>
        <w:shd w:val="clear" w:color="auto" w:fill="FFFFFF"/>
        <w:snapToGrid w:val="0"/>
        <w:spacing w:after="0" w:line="257" w:lineRule="auto"/>
        <w:rPr>
          <w:sz w:val="18"/>
          <w:szCs w:val="18"/>
          <w:lang w:val="en-GB"/>
        </w:rPr>
      </w:pPr>
      <w:r w:rsidRPr="00F9663F">
        <w:rPr>
          <w:sz w:val="18"/>
          <w:szCs w:val="18"/>
          <w:lang w:val="en-GB"/>
        </w:rPr>
        <w:t>FFS: DCI format 0_3</w:t>
      </w:r>
    </w:p>
    <w:p w14:paraId="350FCF9C" w14:textId="77777777" w:rsidR="00F9663F" w:rsidRPr="00F9663F" w:rsidRDefault="00F9663F" w:rsidP="00F9663F">
      <w:pPr>
        <w:pStyle w:val="ListParagraph"/>
        <w:numPr>
          <w:ilvl w:val="0"/>
          <w:numId w:val="13"/>
        </w:numPr>
        <w:shd w:val="clear" w:color="auto" w:fill="FFFFFF"/>
        <w:snapToGrid w:val="0"/>
        <w:spacing w:after="0" w:line="257" w:lineRule="auto"/>
        <w:rPr>
          <w:sz w:val="18"/>
          <w:szCs w:val="18"/>
          <w:lang w:val="en-GB"/>
        </w:rPr>
      </w:pPr>
      <w:r w:rsidRPr="00F9663F">
        <w:rPr>
          <w:sz w:val="18"/>
          <w:szCs w:val="18"/>
          <w:lang w:val="en-GB"/>
        </w:rPr>
        <w:t xml:space="preserve">FFS: </w:t>
      </w:r>
      <w:r w:rsidRPr="00F9663F">
        <w:rPr>
          <w:rFonts w:eastAsia="Malgun Gothic"/>
          <w:sz w:val="18"/>
          <w:szCs w:val="18"/>
          <w:lang w:val="en-GB"/>
        </w:rPr>
        <w:t>How to trigger the UEI beam report</w:t>
      </w:r>
      <w:r w:rsidRPr="00F9663F">
        <w:rPr>
          <w:sz w:val="18"/>
          <w:szCs w:val="18"/>
          <w:lang w:val="en-GB"/>
        </w:rPr>
        <w:t xml:space="preserve"> by the UL-grant DCI format, e.g., by reusing “CSI request” field, or a new 1-bit field of indicating the transmission of the UEI beam report.</w:t>
      </w:r>
    </w:p>
    <w:p w14:paraId="3A9C5276" w14:textId="77777777" w:rsidR="00F9663F" w:rsidRDefault="00F9663F" w:rsidP="00F9663F">
      <w:pPr>
        <w:snapToGrid w:val="0"/>
        <w:jc w:val="both"/>
        <w:rPr>
          <w:sz w:val="18"/>
          <w:szCs w:val="18"/>
        </w:rPr>
      </w:pPr>
    </w:p>
    <w:p w14:paraId="1A145AF3" w14:textId="77777777" w:rsidR="00F9663F" w:rsidRPr="00554F3D" w:rsidRDefault="00F9663F" w:rsidP="00F9663F">
      <w:pPr>
        <w:snapToGrid w:val="0"/>
        <w:jc w:val="both"/>
        <w:rPr>
          <w:color w:val="0000FF"/>
          <w:sz w:val="18"/>
          <w:szCs w:val="18"/>
        </w:rPr>
      </w:pPr>
      <w:r w:rsidRPr="00554F3D">
        <w:rPr>
          <w:color w:val="0000FF"/>
          <w:sz w:val="18"/>
          <w:szCs w:val="18"/>
        </w:rPr>
        <w:t xml:space="preserve">Supported by: Panasonic, OPPO, </w:t>
      </w:r>
      <w:proofErr w:type="spellStart"/>
      <w:r w:rsidRPr="00554F3D">
        <w:rPr>
          <w:color w:val="0000FF"/>
          <w:sz w:val="18"/>
          <w:szCs w:val="18"/>
        </w:rPr>
        <w:t>xiaomi</w:t>
      </w:r>
      <w:proofErr w:type="spellEnd"/>
      <w:r w:rsidRPr="00554F3D">
        <w:rPr>
          <w:color w:val="0000FF"/>
          <w:sz w:val="18"/>
          <w:szCs w:val="18"/>
        </w:rPr>
        <w:t>, Fujitsu, Huawei/</w:t>
      </w:r>
      <w:proofErr w:type="spellStart"/>
      <w:r w:rsidRPr="00554F3D">
        <w:rPr>
          <w:color w:val="0000FF"/>
          <w:sz w:val="18"/>
          <w:szCs w:val="18"/>
        </w:rPr>
        <w:t>HiSilicon</w:t>
      </w:r>
      <w:proofErr w:type="spellEnd"/>
      <w:r w:rsidRPr="00554F3D">
        <w:rPr>
          <w:color w:val="0000FF"/>
          <w:sz w:val="18"/>
          <w:szCs w:val="18"/>
        </w:rPr>
        <w:t xml:space="preserve">, Intel, MediaTek, ZTE, Ericsson, Qualcomm, </w:t>
      </w:r>
      <w:proofErr w:type="spellStart"/>
      <w:r w:rsidRPr="00554F3D">
        <w:rPr>
          <w:color w:val="0000FF"/>
          <w:sz w:val="18"/>
          <w:szCs w:val="18"/>
        </w:rPr>
        <w:t>Spreadtrum</w:t>
      </w:r>
      <w:proofErr w:type="spellEnd"/>
      <w:r w:rsidRPr="00554F3D">
        <w:rPr>
          <w:color w:val="0000FF"/>
          <w:sz w:val="18"/>
          <w:szCs w:val="18"/>
        </w:rPr>
        <w:t xml:space="preserve">, CATT, vivo, </w:t>
      </w:r>
      <w:proofErr w:type="spellStart"/>
      <w:r w:rsidRPr="00554F3D">
        <w:rPr>
          <w:color w:val="0000FF"/>
          <w:sz w:val="18"/>
          <w:szCs w:val="18"/>
        </w:rPr>
        <w:t>Futurewei</w:t>
      </w:r>
      <w:proofErr w:type="spellEnd"/>
      <w:r w:rsidRPr="00554F3D">
        <w:rPr>
          <w:color w:val="0000FF"/>
          <w:sz w:val="18"/>
          <w:szCs w:val="18"/>
        </w:rPr>
        <w:t xml:space="preserve">, LG, HONOR, Google, </w:t>
      </w:r>
      <w:r w:rsidRPr="00554F3D">
        <w:rPr>
          <w:rFonts w:hint="eastAsia"/>
          <w:color w:val="0000FF"/>
          <w:sz w:val="18"/>
          <w:szCs w:val="18"/>
        </w:rPr>
        <w:t xml:space="preserve">CMCC, Nokia, </w:t>
      </w:r>
      <w:proofErr w:type="spellStart"/>
      <w:r w:rsidRPr="00554F3D">
        <w:rPr>
          <w:rFonts w:hint="eastAsia"/>
          <w:color w:val="0000FF"/>
          <w:sz w:val="18"/>
          <w:szCs w:val="18"/>
        </w:rPr>
        <w:t>Transsion</w:t>
      </w:r>
      <w:proofErr w:type="spellEnd"/>
      <w:r w:rsidRPr="00554F3D">
        <w:rPr>
          <w:color w:val="0000FF"/>
          <w:sz w:val="18"/>
          <w:szCs w:val="18"/>
        </w:rPr>
        <w:t xml:space="preserve">, NTT DOCOMO, Sharp, IDC, </w:t>
      </w:r>
    </w:p>
    <w:p w14:paraId="19F1ED34" w14:textId="4176A908" w:rsidR="00F9663F" w:rsidRDefault="00F9663F" w:rsidP="00F9663F">
      <w:pPr>
        <w:snapToGrid w:val="0"/>
        <w:jc w:val="both"/>
        <w:rPr>
          <w:sz w:val="18"/>
          <w:szCs w:val="18"/>
        </w:rPr>
      </w:pPr>
    </w:p>
    <w:p w14:paraId="003F6948" w14:textId="77777777" w:rsidR="00554F3D" w:rsidRDefault="00554F3D" w:rsidP="00F9663F">
      <w:pPr>
        <w:snapToGrid w:val="0"/>
        <w:jc w:val="both"/>
        <w:rPr>
          <w:sz w:val="18"/>
          <w:szCs w:val="18"/>
        </w:rPr>
      </w:pPr>
    </w:p>
    <w:p w14:paraId="71259DF5" w14:textId="25326EE1" w:rsidR="00F9663F" w:rsidRPr="00F9663F" w:rsidRDefault="00F9663F" w:rsidP="00F9663F">
      <w:pPr>
        <w:shd w:val="clear" w:color="auto" w:fill="FFFFFF"/>
        <w:snapToGrid w:val="0"/>
        <w:jc w:val="both"/>
        <w:rPr>
          <w:rFonts w:eastAsia="Times New Roman"/>
          <w:sz w:val="18"/>
          <w:szCs w:val="20"/>
          <w:lang w:eastAsia="zh-CN"/>
        </w:rPr>
      </w:pPr>
      <w:r w:rsidRPr="00F9663F">
        <w:rPr>
          <w:b/>
          <w:bCs/>
          <w:sz w:val="18"/>
          <w:szCs w:val="18"/>
          <w:lang w:eastAsia="zh-CN"/>
        </w:rPr>
        <w:t>Proposal 3.2 (Version-2 per SS):</w:t>
      </w:r>
      <w:r>
        <w:rPr>
          <w:b/>
          <w:bCs/>
          <w:sz w:val="18"/>
          <w:szCs w:val="18"/>
          <w:lang w:eastAsia="zh-CN"/>
        </w:rPr>
        <w:t xml:space="preserve"> </w:t>
      </w:r>
      <w:r w:rsidRPr="00F9663F">
        <w:rPr>
          <w:rFonts w:eastAsia="Times New Roman"/>
          <w:sz w:val="18"/>
          <w:szCs w:val="20"/>
          <w:lang w:eastAsia="zh-CN"/>
        </w:rPr>
        <w:t xml:space="preserve">On beam report transmission procedure for </w:t>
      </w:r>
      <w:r w:rsidRPr="00F9663F">
        <w:rPr>
          <w:rFonts w:eastAsia="Malgun Gothic"/>
          <w:sz w:val="18"/>
          <w:szCs w:val="20"/>
        </w:rPr>
        <w:t>UE-initiated/event-driven beam report</w:t>
      </w:r>
      <w:r w:rsidRPr="00F9663F">
        <w:rPr>
          <w:rFonts w:eastAsia="Times New Roman"/>
          <w:sz w:val="18"/>
          <w:szCs w:val="20"/>
          <w:lang w:eastAsia="zh-CN"/>
        </w:rPr>
        <w:t>ing, regarding Mode-A, support the both of the following options</w:t>
      </w:r>
    </w:p>
    <w:p w14:paraId="4B29B770" w14:textId="77777777" w:rsidR="00F9663F" w:rsidRPr="00F9663F" w:rsidRDefault="00F9663F" w:rsidP="00F9663F">
      <w:pPr>
        <w:pStyle w:val="ListParagraph"/>
        <w:numPr>
          <w:ilvl w:val="0"/>
          <w:numId w:val="13"/>
        </w:numPr>
        <w:shd w:val="clear" w:color="auto" w:fill="FFFFFF"/>
        <w:snapToGrid w:val="0"/>
        <w:spacing w:after="0" w:line="257" w:lineRule="auto"/>
        <w:ind w:left="950" w:hanging="475"/>
        <w:jc w:val="both"/>
        <w:rPr>
          <w:sz w:val="18"/>
          <w:szCs w:val="18"/>
        </w:rPr>
      </w:pPr>
      <w:r w:rsidRPr="00F9663F">
        <w:rPr>
          <w:rFonts w:eastAsia="Times New Roman"/>
          <w:sz w:val="18"/>
          <w:szCs w:val="20"/>
          <w:lang w:eastAsia="zh-CN"/>
        </w:rPr>
        <w:t>Option-1: t</w:t>
      </w:r>
      <w:r w:rsidRPr="00F9663F">
        <w:rPr>
          <w:sz w:val="18"/>
          <w:szCs w:val="18"/>
        </w:rPr>
        <w:t>he DCI format in Step-2 comprises UL-grant DCI format, and the second channel in Step-3 is PUSCH.</w:t>
      </w:r>
    </w:p>
    <w:p w14:paraId="1A6F3236" w14:textId="77777777" w:rsidR="00F9663F" w:rsidRPr="00F9663F" w:rsidRDefault="00F9663F" w:rsidP="00F9663F">
      <w:pPr>
        <w:pStyle w:val="ListParagraph"/>
        <w:numPr>
          <w:ilvl w:val="1"/>
          <w:numId w:val="13"/>
        </w:numPr>
        <w:shd w:val="clear" w:color="auto" w:fill="FFFFFF"/>
        <w:snapToGrid w:val="0"/>
        <w:spacing w:after="0" w:line="257" w:lineRule="auto"/>
        <w:jc w:val="both"/>
        <w:rPr>
          <w:sz w:val="18"/>
          <w:szCs w:val="18"/>
          <w:lang w:val="en-GB"/>
        </w:rPr>
      </w:pPr>
      <w:r w:rsidRPr="00F9663F">
        <w:rPr>
          <w:sz w:val="18"/>
          <w:szCs w:val="18"/>
        </w:rPr>
        <w:t>The UL-grant DCI format at least comprises DCI format 0_1</w:t>
      </w:r>
      <w:r w:rsidRPr="00F9663F">
        <w:rPr>
          <w:rFonts w:hint="eastAsia"/>
          <w:sz w:val="18"/>
          <w:szCs w:val="18"/>
          <w:lang w:eastAsia="zh-CN"/>
        </w:rPr>
        <w:t>/</w:t>
      </w:r>
      <w:r w:rsidRPr="00F9663F">
        <w:rPr>
          <w:sz w:val="18"/>
          <w:szCs w:val="18"/>
          <w:lang w:eastAsia="zh-CN"/>
        </w:rPr>
        <w:t>0_2</w:t>
      </w:r>
      <w:r w:rsidRPr="00F9663F">
        <w:rPr>
          <w:sz w:val="18"/>
          <w:szCs w:val="18"/>
        </w:rPr>
        <w:t>.</w:t>
      </w:r>
    </w:p>
    <w:p w14:paraId="36E5F206" w14:textId="77777777" w:rsidR="00F9663F" w:rsidRPr="00F9663F" w:rsidRDefault="00F9663F" w:rsidP="00F9663F">
      <w:pPr>
        <w:pStyle w:val="ListParagraph"/>
        <w:numPr>
          <w:ilvl w:val="2"/>
          <w:numId w:val="13"/>
        </w:numPr>
        <w:shd w:val="clear" w:color="auto" w:fill="FFFFFF"/>
        <w:snapToGrid w:val="0"/>
        <w:spacing w:after="0" w:line="257" w:lineRule="auto"/>
        <w:jc w:val="both"/>
        <w:rPr>
          <w:sz w:val="18"/>
          <w:szCs w:val="18"/>
          <w:lang w:val="en-GB"/>
        </w:rPr>
      </w:pPr>
      <w:r w:rsidRPr="00F9663F">
        <w:rPr>
          <w:sz w:val="18"/>
          <w:szCs w:val="18"/>
          <w:lang w:val="en-GB"/>
        </w:rPr>
        <w:t>FFS: DCI format 0_3</w:t>
      </w:r>
    </w:p>
    <w:p w14:paraId="2E8290B2" w14:textId="77777777" w:rsidR="00F9663F" w:rsidRPr="00F9663F" w:rsidRDefault="00F9663F" w:rsidP="00F9663F">
      <w:pPr>
        <w:pStyle w:val="ListParagraph"/>
        <w:numPr>
          <w:ilvl w:val="0"/>
          <w:numId w:val="13"/>
        </w:numPr>
        <w:shd w:val="clear" w:color="auto" w:fill="FFFFFF"/>
        <w:snapToGrid w:val="0"/>
        <w:spacing w:after="0" w:line="257" w:lineRule="auto"/>
        <w:ind w:left="950" w:hanging="475"/>
        <w:jc w:val="both"/>
        <w:rPr>
          <w:sz w:val="18"/>
          <w:szCs w:val="18"/>
        </w:rPr>
      </w:pPr>
      <w:r w:rsidRPr="00F9663F">
        <w:rPr>
          <w:rFonts w:eastAsia="Times New Roman"/>
          <w:sz w:val="18"/>
          <w:szCs w:val="20"/>
          <w:lang w:eastAsia="zh-CN"/>
        </w:rPr>
        <w:t>Option-2: t</w:t>
      </w:r>
      <w:r w:rsidRPr="00F9663F">
        <w:rPr>
          <w:sz w:val="18"/>
          <w:szCs w:val="18"/>
        </w:rPr>
        <w:t>he DCI format in Step-2 comprises DL-grant DCI format, and the second channel in Step-3 is PUCCH.</w:t>
      </w:r>
    </w:p>
    <w:p w14:paraId="61F5BF33" w14:textId="77777777" w:rsidR="00F9663F" w:rsidRPr="00F9663F" w:rsidRDefault="00F9663F" w:rsidP="00F9663F">
      <w:pPr>
        <w:pStyle w:val="ListParagraph"/>
        <w:numPr>
          <w:ilvl w:val="1"/>
          <w:numId w:val="13"/>
        </w:numPr>
        <w:shd w:val="clear" w:color="auto" w:fill="FFFFFF"/>
        <w:snapToGrid w:val="0"/>
        <w:spacing w:after="0" w:line="257" w:lineRule="auto"/>
        <w:jc w:val="both"/>
        <w:rPr>
          <w:sz w:val="18"/>
          <w:szCs w:val="18"/>
          <w:lang w:val="en-GB"/>
        </w:rPr>
      </w:pPr>
      <w:r w:rsidRPr="00F9663F">
        <w:rPr>
          <w:sz w:val="18"/>
          <w:szCs w:val="18"/>
          <w:lang w:val="en-GB"/>
        </w:rPr>
        <w:t xml:space="preserve">1-bit field in the DL-grant DCI format is introduced to </w:t>
      </w:r>
      <w:r w:rsidRPr="00F9663F">
        <w:rPr>
          <w:rFonts w:eastAsia="Malgun Gothic"/>
          <w:sz w:val="18"/>
          <w:szCs w:val="18"/>
          <w:lang w:val="en-GB"/>
        </w:rPr>
        <w:t>indicate the transmission of the UEI beam report</w:t>
      </w:r>
    </w:p>
    <w:p w14:paraId="2BB4ECC2" w14:textId="77777777" w:rsidR="00F9663F" w:rsidRPr="00F9663F" w:rsidRDefault="00F9663F" w:rsidP="00F9663F">
      <w:pPr>
        <w:pStyle w:val="ListParagraph"/>
        <w:numPr>
          <w:ilvl w:val="2"/>
          <w:numId w:val="13"/>
        </w:numPr>
        <w:shd w:val="clear" w:color="auto" w:fill="FFFFFF"/>
        <w:snapToGrid w:val="0"/>
        <w:spacing w:after="0" w:line="257" w:lineRule="auto"/>
        <w:jc w:val="both"/>
        <w:rPr>
          <w:sz w:val="18"/>
          <w:szCs w:val="18"/>
          <w:lang w:val="en-GB"/>
        </w:rPr>
      </w:pPr>
      <w:r w:rsidRPr="00F9663F">
        <w:rPr>
          <w:rFonts w:eastAsia="Malgun Gothic"/>
          <w:sz w:val="18"/>
          <w:szCs w:val="18"/>
          <w:lang w:val="en-GB"/>
        </w:rPr>
        <w:t>The PUCCH resource for HARQ-ACK transmission can be reused to carry both the HARQ-ACK and UEI beam report.</w:t>
      </w:r>
    </w:p>
    <w:p w14:paraId="56EB9129" w14:textId="77777777" w:rsidR="00F9663F" w:rsidRPr="00F9663F" w:rsidRDefault="00F9663F" w:rsidP="00F9663F">
      <w:pPr>
        <w:pStyle w:val="ListParagraph"/>
        <w:numPr>
          <w:ilvl w:val="1"/>
          <w:numId w:val="13"/>
        </w:numPr>
        <w:shd w:val="clear" w:color="auto" w:fill="FFFFFF"/>
        <w:snapToGrid w:val="0"/>
        <w:spacing w:after="0" w:line="257" w:lineRule="auto"/>
        <w:jc w:val="both"/>
        <w:rPr>
          <w:sz w:val="18"/>
          <w:szCs w:val="18"/>
          <w:lang w:val="en-GB"/>
        </w:rPr>
      </w:pPr>
      <w:r w:rsidRPr="00F9663F">
        <w:rPr>
          <w:sz w:val="18"/>
          <w:szCs w:val="18"/>
        </w:rPr>
        <w:t>The DL-grant DCI format at least comprises DCI format 1_1</w:t>
      </w:r>
      <w:r w:rsidRPr="00F9663F">
        <w:rPr>
          <w:rFonts w:hint="eastAsia"/>
          <w:sz w:val="18"/>
          <w:szCs w:val="18"/>
          <w:lang w:eastAsia="zh-CN"/>
        </w:rPr>
        <w:t>/</w:t>
      </w:r>
      <w:r w:rsidRPr="00F9663F">
        <w:rPr>
          <w:sz w:val="18"/>
          <w:szCs w:val="18"/>
          <w:lang w:eastAsia="zh-CN"/>
        </w:rPr>
        <w:t>1_2</w:t>
      </w:r>
      <w:r w:rsidRPr="00F9663F">
        <w:rPr>
          <w:sz w:val="18"/>
          <w:szCs w:val="18"/>
        </w:rPr>
        <w:t>.</w:t>
      </w:r>
    </w:p>
    <w:p w14:paraId="262CC510" w14:textId="77777777" w:rsidR="00F9663F" w:rsidRPr="00F9663F" w:rsidRDefault="00F9663F" w:rsidP="00F9663F">
      <w:pPr>
        <w:pStyle w:val="ListParagraph"/>
        <w:numPr>
          <w:ilvl w:val="2"/>
          <w:numId w:val="13"/>
        </w:numPr>
        <w:shd w:val="clear" w:color="auto" w:fill="FFFFFF"/>
        <w:snapToGrid w:val="0"/>
        <w:spacing w:after="0" w:line="257" w:lineRule="auto"/>
        <w:jc w:val="both"/>
        <w:rPr>
          <w:sz w:val="18"/>
          <w:szCs w:val="18"/>
          <w:lang w:val="en-GB"/>
        </w:rPr>
      </w:pPr>
      <w:r w:rsidRPr="00F9663F">
        <w:rPr>
          <w:sz w:val="18"/>
          <w:szCs w:val="18"/>
          <w:lang w:val="en-GB"/>
        </w:rPr>
        <w:t>FFS: DCI format 1_3</w:t>
      </w:r>
    </w:p>
    <w:p w14:paraId="1614E796" w14:textId="77777777" w:rsidR="00F9663F" w:rsidRDefault="00F9663F" w:rsidP="00F9663F">
      <w:pPr>
        <w:snapToGrid w:val="0"/>
        <w:jc w:val="both"/>
        <w:rPr>
          <w:sz w:val="18"/>
          <w:szCs w:val="18"/>
        </w:rPr>
      </w:pPr>
    </w:p>
    <w:p w14:paraId="1E90B142" w14:textId="335D1C56" w:rsidR="00F9663F" w:rsidRPr="00554F3D" w:rsidRDefault="00F9663F" w:rsidP="00F9663F">
      <w:pPr>
        <w:snapToGrid w:val="0"/>
        <w:jc w:val="both"/>
        <w:rPr>
          <w:color w:val="0000FF"/>
          <w:sz w:val="18"/>
          <w:szCs w:val="18"/>
        </w:rPr>
      </w:pPr>
      <w:r w:rsidRPr="00554F3D">
        <w:rPr>
          <w:color w:val="0000FF"/>
          <w:sz w:val="18"/>
          <w:szCs w:val="18"/>
        </w:rPr>
        <w:t>Supported by: Samsung, Lenovo (open to option-2)</w:t>
      </w:r>
    </w:p>
    <w:p w14:paraId="1F0F41B1" w14:textId="1BB6ACAD" w:rsidR="00F9663F" w:rsidRDefault="00F9663F" w:rsidP="00554F3D">
      <w:pPr>
        <w:snapToGrid w:val="0"/>
        <w:jc w:val="both"/>
        <w:rPr>
          <w:rFonts w:eastAsia="宋体"/>
          <w:bCs/>
          <w:iCs/>
          <w:color w:val="000000"/>
          <w:sz w:val="18"/>
          <w:szCs w:val="18"/>
          <w:highlight w:val="yellow"/>
        </w:rPr>
      </w:pPr>
    </w:p>
    <w:p w14:paraId="4A0B2132" w14:textId="77777777" w:rsidR="00554F3D" w:rsidRDefault="00554F3D">
      <w:pPr>
        <w:shd w:val="clear" w:color="auto" w:fill="FFFFFF"/>
        <w:snapToGrid w:val="0"/>
        <w:jc w:val="both"/>
        <w:rPr>
          <w:rFonts w:eastAsia="宋体"/>
          <w:bCs/>
          <w:iCs/>
          <w:color w:val="000000"/>
          <w:sz w:val="18"/>
          <w:szCs w:val="18"/>
          <w:highlight w:val="yellow"/>
        </w:rPr>
      </w:pPr>
    </w:p>
    <w:p w14:paraId="31ED5ACF" w14:textId="79C181E6" w:rsidR="00F9663F" w:rsidRDefault="00F9663F">
      <w:pPr>
        <w:shd w:val="clear" w:color="auto" w:fill="FFFFFF"/>
        <w:snapToGrid w:val="0"/>
        <w:jc w:val="both"/>
        <w:rPr>
          <w:rFonts w:eastAsia="宋体"/>
          <w:bCs/>
          <w:iCs/>
          <w:color w:val="000000"/>
          <w:sz w:val="18"/>
          <w:szCs w:val="18"/>
          <w:highlight w:val="yellow"/>
        </w:rPr>
      </w:pPr>
    </w:p>
    <w:p w14:paraId="4CA1F867" w14:textId="77777777" w:rsidR="00554F3D" w:rsidRPr="00554F3D" w:rsidRDefault="00554F3D" w:rsidP="00554F3D">
      <w:pPr>
        <w:shd w:val="clear" w:color="auto" w:fill="FFFFFF"/>
        <w:snapToGrid w:val="0"/>
        <w:jc w:val="both"/>
        <w:rPr>
          <w:sz w:val="18"/>
          <w:szCs w:val="18"/>
        </w:rPr>
      </w:pPr>
      <w:r w:rsidRPr="00554F3D">
        <w:rPr>
          <w:rFonts w:eastAsia="宋体"/>
          <w:b/>
          <w:bCs/>
          <w:iCs/>
          <w:sz w:val="18"/>
          <w:szCs w:val="20"/>
        </w:rPr>
        <w:t>Proposal 3.3:</w:t>
      </w:r>
      <w:r w:rsidRPr="00554F3D">
        <w:rPr>
          <w:rFonts w:eastAsia="Times New Roman"/>
          <w:sz w:val="18"/>
          <w:szCs w:val="20"/>
          <w:lang w:eastAsia="zh-CN"/>
        </w:rPr>
        <w:t xml:space="preserve"> On beam report transmission procedure for </w:t>
      </w:r>
      <w:r w:rsidRPr="00554F3D">
        <w:rPr>
          <w:rFonts w:eastAsia="Malgun Gothic"/>
          <w:sz w:val="18"/>
          <w:szCs w:val="20"/>
        </w:rPr>
        <w:t>UE-initiated/event-driven beam report</w:t>
      </w:r>
      <w:r w:rsidRPr="00554F3D">
        <w:rPr>
          <w:rFonts w:eastAsia="Times New Roman"/>
          <w:sz w:val="18"/>
          <w:szCs w:val="20"/>
          <w:lang w:eastAsia="zh-CN"/>
        </w:rPr>
        <w:t xml:space="preserve">ing, for regarding Mode-B, </w:t>
      </w:r>
      <w:r w:rsidRPr="00554F3D">
        <w:rPr>
          <w:sz w:val="18"/>
          <w:szCs w:val="18"/>
        </w:rPr>
        <w:t>the pre-configured resource(s) for the second channel in Step-2 can be either PUSCH or PUCCH.</w:t>
      </w:r>
    </w:p>
    <w:p w14:paraId="7CC37868" w14:textId="77777777" w:rsidR="00554F3D" w:rsidRPr="00554F3D" w:rsidRDefault="00554F3D" w:rsidP="00554F3D">
      <w:pPr>
        <w:pStyle w:val="ListParagraph"/>
        <w:numPr>
          <w:ilvl w:val="0"/>
          <w:numId w:val="13"/>
        </w:numPr>
        <w:shd w:val="clear" w:color="auto" w:fill="FFFFFF"/>
        <w:snapToGrid w:val="0"/>
        <w:spacing w:after="0" w:line="257" w:lineRule="auto"/>
        <w:ind w:left="950" w:hanging="475"/>
        <w:jc w:val="both"/>
        <w:rPr>
          <w:sz w:val="18"/>
          <w:szCs w:val="18"/>
        </w:rPr>
      </w:pPr>
      <w:r w:rsidRPr="00554F3D">
        <w:rPr>
          <w:sz w:val="18"/>
          <w:szCs w:val="18"/>
        </w:rPr>
        <w:t>FFS: Signaling design for PUSCH (e.g., CG-PUSCH or PUSCH carrying SP-CSI) and PUCCH configuration, e.g., by dedicated RRC signaling</w:t>
      </w:r>
    </w:p>
    <w:p w14:paraId="71EF2AAF" w14:textId="77777777" w:rsidR="00554F3D" w:rsidRPr="00554F3D" w:rsidRDefault="00554F3D" w:rsidP="00554F3D">
      <w:pPr>
        <w:pStyle w:val="ListParagraph"/>
        <w:numPr>
          <w:ilvl w:val="0"/>
          <w:numId w:val="13"/>
        </w:numPr>
        <w:shd w:val="clear" w:color="auto" w:fill="FFFFFF"/>
        <w:snapToGrid w:val="0"/>
        <w:spacing w:after="0" w:line="257" w:lineRule="auto"/>
        <w:ind w:left="950" w:hanging="475"/>
        <w:jc w:val="both"/>
        <w:rPr>
          <w:sz w:val="18"/>
          <w:szCs w:val="18"/>
        </w:rPr>
      </w:pPr>
      <w:r w:rsidRPr="00554F3D">
        <w:rPr>
          <w:sz w:val="18"/>
          <w:szCs w:val="18"/>
        </w:rPr>
        <w:t xml:space="preserve">Note: For a given UE, only one of the two types of resources can be pre-configured for UEIBM report. </w:t>
      </w:r>
    </w:p>
    <w:p w14:paraId="5FC41FD4" w14:textId="4077857B" w:rsidR="00F9663F" w:rsidRDefault="00F9663F">
      <w:pPr>
        <w:shd w:val="clear" w:color="auto" w:fill="FFFFFF"/>
        <w:snapToGrid w:val="0"/>
        <w:jc w:val="both"/>
        <w:rPr>
          <w:rFonts w:eastAsia="宋体"/>
          <w:bCs/>
          <w:iCs/>
          <w:color w:val="000000"/>
          <w:sz w:val="18"/>
          <w:szCs w:val="18"/>
          <w:highlight w:val="yellow"/>
        </w:rPr>
      </w:pPr>
    </w:p>
    <w:p w14:paraId="30EE7313" w14:textId="77777777" w:rsidR="00554F3D" w:rsidRPr="00195439" w:rsidRDefault="00554F3D" w:rsidP="00554F3D">
      <w:pPr>
        <w:snapToGrid w:val="0"/>
        <w:jc w:val="both"/>
        <w:rPr>
          <w:color w:val="0000FF"/>
          <w:sz w:val="18"/>
          <w:szCs w:val="18"/>
        </w:rPr>
      </w:pPr>
      <w:r w:rsidRPr="00195439">
        <w:rPr>
          <w:color w:val="0000FF"/>
          <w:sz w:val="18"/>
          <w:szCs w:val="18"/>
        </w:rPr>
        <w:t xml:space="preserve">Supported by: </w:t>
      </w:r>
      <w:proofErr w:type="spellStart"/>
      <w:r w:rsidRPr="00195439">
        <w:rPr>
          <w:color w:val="0000FF"/>
          <w:sz w:val="18"/>
          <w:szCs w:val="18"/>
        </w:rPr>
        <w:t>Spreadtrum</w:t>
      </w:r>
      <w:proofErr w:type="spellEnd"/>
      <w:r w:rsidRPr="00195439">
        <w:rPr>
          <w:color w:val="0000FF"/>
          <w:sz w:val="18"/>
          <w:szCs w:val="18"/>
        </w:rPr>
        <w:t xml:space="preserve"> (PUSCH-1</w:t>
      </w:r>
      <w:r w:rsidRPr="00195439">
        <w:rPr>
          <w:color w:val="0000FF"/>
          <w:sz w:val="18"/>
          <w:szCs w:val="18"/>
          <w:vertAlign w:val="superscript"/>
        </w:rPr>
        <w:t>st</w:t>
      </w:r>
      <w:r w:rsidRPr="00195439">
        <w:rPr>
          <w:color w:val="0000FF"/>
          <w:sz w:val="18"/>
          <w:szCs w:val="18"/>
        </w:rPr>
        <w:t xml:space="preserve"> priority), IDC, Huawei/</w:t>
      </w:r>
      <w:proofErr w:type="spellStart"/>
      <w:r w:rsidRPr="00195439">
        <w:rPr>
          <w:color w:val="0000FF"/>
          <w:sz w:val="18"/>
          <w:szCs w:val="18"/>
        </w:rPr>
        <w:t>HiSi</w:t>
      </w:r>
      <w:proofErr w:type="spellEnd"/>
      <w:r w:rsidRPr="00195439">
        <w:rPr>
          <w:color w:val="0000FF"/>
          <w:sz w:val="18"/>
          <w:szCs w:val="18"/>
        </w:rPr>
        <w:t xml:space="preserve">, Nokia, Samsung, QC, Intel, Lenovo, CMCC, LG, </w:t>
      </w:r>
      <w:proofErr w:type="spellStart"/>
      <w:r w:rsidRPr="00195439">
        <w:rPr>
          <w:color w:val="0000FF"/>
          <w:sz w:val="18"/>
          <w:szCs w:val="18"/>
        </w:rPr>
        <w:t>Transsion</w:t>
      </w:r>
      <w:proofErr w:type="spellEnd"/>
      <w:r w:rsidRPr="00195439">
        <w:rPr>
          <w:color w:val="0000FF"/>
          <w:sz w:val="18"/>
          <w:szCs w:val="18"/>
        </w:rPr>
        <w:t xml:space="preserve"> Holdings, vivo, Sharp, NICT, IDC, QC, TCL</w:t>
      </w:r>
    </w:p>
    <w:p w14:paraId="46C17E16" w14:textId="77777777" w:rsidR="00554F3D" w:rsidRPr="00195439" w:rsidRDefault="00554F3D" w:rsidP="00554F3D">
      <w:pPr>
        <w:snapToGrid w:val="0"/>
        <w:jc w:val="both"/>
        <w:rPr>
          <w:color w:val="0000FF"/>
          <w:sz w:val="18"/>
          <w:szCs w:val="18"/>
        </w:rPr>
      </w:pPr>
      <w:r w:rsidRPr="00195439">
        <w:rPr>
          <w:color w:val="0000FF"/>
          <w:sz w:val="18"/>
          <w:szCs w:val="18"/>
        </w:rPr>
        <w:t>Not supported by: CATT/HONOR (PUSCH-only), NEC/FW (PUCCH-only), MTK (only one from PUCCH and PUSCH)</w:t>
      </w:r>
    </w:p>
    <w:p w14:paraId="44489E51" w14:textId="77777777" w:rsidR="00554F3D" w:rsidRDefault="00554F3D">
      <w:pPr>
        <w:shd w:val="clear" w:color="auto" w:fill="FFFFFF"/>
        <w:snapToGrid w:val="0"/>
        <w:jc w:val="both"/>
        <w:rPr>
          <w:rFonts w:eastAsia="宋体"/>
          <w:bCs/>
          <w:iCs/>
          <w:color w:val="000000"/>
          <w:sz w:val="18"/>
          <w:szCs w:val="18"/>
          <w:highlight w:val="yellow"/>
        </w:rPr>
      </w:pPr>
    </w:p>
    <w:p w14:paraId="43DC257A" w14:textId="5BD04AE6" w:rsidR="00E2115B" w:rsidRDefault="00E2115B" w:rsidP="00E2115B">
      <w:pPr>
        <w:shd w:val="clear" w:color="auto" w:fill="FFFFFF"/>
        <w:snapToGrid w:val="0"/>
        <w:jc w:val="center"/>
        <w:rPr>
          <w:rFonts w:eastAsia="宋体"/>
          <w:bCs/>
          <w:iCs/>
          <w:color w:val="000000"/>
          <w:sz w:val="18"/>
          <w:szCs w:val="18"/>
          <w:highlight w:val="yellow"/>
        </w:rPr>
      </w:pPr>
    </w:p>
    <w:p w14:paraId="177346F3" w14:textId="13BF387A" w:rsidR="005276C4" w:rsidRPr="00230CB0" w:rsidRDefault="005276C4" w:rsidP="005276C4">
      <w:pPr>
        <w:shd w:val="clear" w:color="auto" w:fill="FFFFFF"/>
        <w:rPr>
          <w:rFonts w:eastAsia="宋体"/>
          <w:color w:val="000000" w:themeColor="text1"/>
          <w:sz w:val="18"/>
          <w:szCs w:val="18"/>
        </w:rPr>
      </w:pPr>
      <w:r w:rsidRPr="00230CB0">
        <w:rPr>
          <w:rFonts w:eastAsia="宋体"/>
          <w:b/>
          <w:bCs/>
          <w:i/>
          <w:iCs/>
          <w:color w:val="000000" w:themeColor="text1"/>
          <w:sz w:val="18"/>
          <w:szCs w:val="18"/>
          <w:u w:val="single"/>
        </w:rPr>
        <w:t>Proposal 1.4 (version-1):</w:t>
      </w:r>
      <w:r w:rsidRPr="00230CB0">
        <w:rPr>
          <w:rFonts w:eastAsia="宋体"/>
          <w:bCs/>
          <w:iCs/>
          <w:color w:val="000000" w:themeColor="text1"/>
          <w:sz w:val="18"/>
          <w:szCs w:val="18"/>
        </w:rPr>
        <w:t xml:space="preserve"> </w:t>
      </w:r>
      <w:r w:rsidRPr="00230CB0">
        <w:rPr>
          <w:rFonts w:eastAsia="宋体"/>
          <w:color w:val="000000" w:themeColor="text1"/>
          <w:sz w:val="18"/>
          <w:szCs w:val="18"/>
        </w:rPr>
        <w:t>Regarding the triggering event determination for Event 2, further study the following options in RAN1#11</w:t>
      </w:r>
      <w:r>
        <w:rPr>
          <w:rFonts w:eastAsia="宋体"/>
          <w:color w:val="000000" w:themeColor="text1"/>
          <w:sz w:val="18"/>
          <w:szCs w:val="18"/>
        </w:rPr>
        <w:t>8</w:t>
      </w:r>
      <w:r w:rsidRPr="00230CB0">
        <w:rPr>
          <w:rFonts w:eastAsia="宋体"/>
          <w:color w:val="000000" w:themeColor="text1"/>
          <w:sz w:val="18"/>
          <w:szCs w:val="18"/>
        </w:rPr>
        <w:t>:</w:t>
      </w:r>
    </w:p>
    <w:p w14:paraId="3C759E09" w14:textId="77777777" w:rsidR="005276C4" w:rsidRPr="00230CB0" w:rsidRDefault="005276C4" w:rsidP="005276C4">
      <w:pPr>
        <w:pStyle w:val="ListParagraph"/>
        <w:numPr>
          <w:ilvl w:val="0"/>
          <w:numId w:val="11"/>
        </w:numPr>
        <w:shd w:val="clear" w:color="auto" w:fill="FFFFFF"/>
        <w:snapToGrid w:val="0"/>
        <w:spacing w:after="0" w:line="257" w:lineRule="auto"/>
        <w:ind w:left="950" w:hanging="475"/>
        <w:jc w:val="both"/>
        <w:rPr>
          <w:color w:val="000000" w:themeColor="text1"/>
          <w:sz w:val="18"/>
          <w:szCs w:val="18"/>
        </w:rPr>
      </w:pPr>
      <w:r w:rsidRPr="00230CB0">
        <w:rPr>
          <w:color w:val="000000" w:themeColor="text1"/>
          <w:sz w:val="18"/>
          <w:szCs w:val="18"/>
        </w:rPr>
        <w:t>Option-1: Introducing timer and counter for determining the triggering event</w:t>
      </w:r>
    </w:p>
    <w:p w14:paraId="073C9D3C" w14:textId="77777777" w:rsidR="005276C4" w:rsidRPr="00230CB0" w:rsidRDefault="005276C4" w:rsidP="005276C4">
      <w:pPr>
        <w:pStyle w:val="ListParagraph"/>
        <w:numPr>
          <w:ilvl w:val="1"/>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 xml:space="preserve">For instance, if, within a time window (e.g., by a timer), the number of Event-2 instance indication is greater than or equal to an </w:t>
      </w:r>
      <w:proofErr w:type="spellStart"/>
      <w:r w:rsidRPr="00230CB0">
        <w:rPr>
          <w:i/>
          <w:color w:val="000000" w:themeColor="text1"/>
          <w:sz w:val="18"/>
          <w:szCs w:val="18"/>
        </w:rPr>
        <w:t>IndicationMaxCount</w:t>
      </w:r>
      <w:proofErr w:type="spellEnd"/>
      <w:r w:rsidRPr="00230CB0">
        <w:rPr>
          <w:color w:val="000000" w:themeColor="text1"/>
          <w:sz w:val="18"/>
          <w:szCs w:val="18"/>
        </w:rPr>
        <w:t xml:space="preserve"> threshold, UE initiated beam report depending on Event-2 is initiated.</w:t>
      </w:r>
    </w:p>
    <w:p w14:paraId="3B68B1BB" w14:textId="77777777" w:rsidR="005276C4" w:rsidRPr="00230CB0" w:rsidRDefault="005276C4" w:rsidP="005276C4">
      <w:pPr>
        <w:pStyle w:val="ListParagraph"/>
        <w:numPr>
          <w:ilvl w:val="2"/>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Note (for clarification): Event-2 instance indication is that L1-RSRP of at least one new beam becomes a threshold value better than the current beam (e.g., by a counter)</w:t>
      </w:r>
    </w:p>
    <w:p w14:paraId="3A772FD8" w14:textId="77777777" w:rsidR="005276C4" w:rsidRPr="00230CB0" w:rsidRDefault="005276C4" w:rsidP="005276C4">
      <w:pPr>
        <w:pStyle w:val="ListParagraph"/>
        <w:numPr>
          <w:ilvl w:val="0"/>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 xml:space="preserve">Option-2: Introducing filter coefficients for filtering the quality metric L1-RSRP. </w:t>
      </w:r>
    </w:p>
    <w:p w14:paraId="0973544E" w14:textId="77777777" w:rsidR="005276C4" w:rsidRPr="00230CB0" w:rsidRDefault="005276C4" w:rsidP="005276C4">
      <w:pPr>
        <w:pStyle w:val="ListParagraph"/>
        <w:numPr>
          <w:ilvl w:val="0"/>
          <w:numId w:val="11"/>
        </w:numPr>
        <w:shd w:val="clear" w:color="auto" w:fill="FFFFFF"/>
        <w:snapToGrid w:val="0"/>
        <w:spacing w:after="0" w:line="257" w:lineRule="auto"/>
        <w:ind w:left="950" w:hanging="475"/>
        <w:jc w:val="both"/>
        <w:rPr>
          <w:color w:val="000000" w:themeColor="text1"/>
          <w:sz w:val="18"/>
          <w:szCs w:val="18"/>
        </w:rPr>
      </w:pPr>
      <w:r w:rsidRPr="00230CB0">
        <w:rPr>
          <w:color w:val="000000" w:themeColor="text1"/>
          <w:sz w:val="18"/>
          <w:szCs w:val="18"/>
        </w:rPr>
        <w:t>Option-3: Do not introduce any timer(s), counter(s) and filter coefficient(s) for determining the triggering event.</w:t>
      </w:r>
    </w:p>
    <w:p w14:paraId="2875D7DB" w14:textId="77777777" w:rsidR="005276C4" w:rsidRPr="00230CB0" w:rsidRDefault="005276C4" w:rsidP="005276C4">
      <w:pPr>
        <w:pStyle w:val="ListParagraph"/>
        <w:numPr>
          <w:ilvl w:val="1"/>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t>Note (for clarification): Once L1-RSRP of at least one new beam becomes a threshold value better than the current beam, UE initiated beam report depending on Event-2 is initiated.</w:t>
      </w:r>
    </w:p>
    <w:p w14:paraId="4BE6A3C8" w14:textId="77777777" w:rsidR="005276C4" w:rsidRPr="00230CB0" w:rsidRDefault="005276C4" w:rsidP="005276C4">
      <w:pPr>
        <w:pStyle w:val="ListParagraph"/>
        <w:numPr>
          <w:ilvl w:val="0"/>
          <w:numId w:val="11"/>
        </w:numPr>
        <w:shd w:val="clear" w:color="auto" w:fill="FFFFFF"/>
        <w:snapToGrid w:val="0"/>
        <w:spacing w:after="0" w:line="257" w:lineRule="auto"/>
        <w:jc w:val="both"/>
        <w:rPr>
          <w:color w:val="000000" w:themeColor="text1"/>
          <w:sz w:val="18"/>
          <w:szCs w:val="18"/>
        </w:rPr>
      </w:pPr>
      <w:r w:rsidRPr="00230CB0">
        <w:rPr>
          <w:color w:val="000000" w:themeColor="text1"/>
          <w:sz w:val="18"/>
          <w:szCs w:val="18"/>
        </w:rPr>
        <w:lastRenderedPageBreak/>
        <w:t xml:space="preserve">Option-4: When at least one same new beam that satisfies the Event-2 condition is identified a number of times within a time period, UE initiated beam report depending on Event-2 is initiated. </w:t>
      </w:r>
    </w:p>
    <w:p w14:paraId="6A260479" w14:textId="2EBAC39C" w:rsidR="005276C4" w:rsidRDefault="005276C4" w:rsidP="005276C4">
      <w:pPr>
        <w:snapToGrid w:val="0"/>
        <w:rPr>
          <w:color w:val="0000FF"/>
          <w:sz w:val="18"/>
          <w:szCs w:val="18"/>
          <w:lang w:eastAsia="zh-CN"/>
        </w:rPr>
      </w:pPr>
    </w:p>
    <w:p w14:paraId="64432F23" w14:textId="77777777" w:rsidR="008408D8" w:rsidRPr="008408D8" w:rsidRDefault="008408D8" w:rsidP="008408D8">
      <w:pPr>
        <w:shd w:val="clear" w:color="auto" w:fill="FFFFFF"/>
        <w:snapToGrid w:val="0"/>
        <w:rPr>
          <w:rFonts w:eastAsia="宋体"/>
          <w:color w:val="000000" w:themeColor="text1"/>
          <w:sz w:val="18"/>
          <w:szCs w:val="18"/>
        </w:rPr>
      </w:pPr>
      <w:r w:rsidRPr="008408D8">
        <w:rPr>
          <w:rFonts w:eastAsia="宋体"/>
          <w:b/>
          <w:bCs/>
          <w:i/>
          <w:iCs/>
          <w:color w:val="000000" w:themeColor="text1"/>
          <w:sz w:val="18"/>
          <w:szCs w:val="18"/>
          <w:u w:val="single"/>
        </w:rPr>
        <w:t>Proposal 1.4 (version-2):</w:t>
      </w:r>
      <w:r w:rsidRPr="008408D8">
        <w:rPr>
          <w:rFonts w:eastAsia="宋体"/>
          <w:bCs/>
          <w:iCs/>
          <w:color w:val="000000" w:themeColor="text1"/>
          <w:sz w:val="18"/>
          <w:szCs w:val="18"/>
        </w:rPr>
        <w:t xml:space="preserve"> </w:t>
      </w:r>
      <w:r w:rsidRPr="008408D8">
        <w:rPr>
          <w:rFonts w:eastAsia="宋体"/>
          <w:color w:val="000000" w:themeColor="text1"/>
          <w:sz w:val="18"/>
          <w:szCs w:val="18"/>
        </w:rPr>
        <w:t>Regarding the triggering event determination for Event 2, Option-1 is supported:</w:t>
      </w:r>
    </w:p>
    <w:p w14:paraId="00744A6E" w14:textId="77777777" w:rsidR="008408D8" w:rsidRPr="008408D8" w:rsidRDefault="008408D8" w:rsidP="008408D8">
      <w:pPr>
        <w:pStyle w:val="ListParagraph"/>
        <w:numPr>
          <w:ilvl w:val="0"/>
          <w:numId w:val="11"/>
        </w:numPr>
        <w:shd w:val="clear" w:color="auto" w:fill="FFFFFF"/>
        <w:snapToGrid w:val="0"/>
        <w:spacing w:after="0" w:line="257" w:lineRule="auto"/>
        <w:ind w:left="950" w:hanging="475"/>
        <w:jc w:val="both"/>
        <w:rPr>
          <w:color w:val="000000" w:themeColor="text1"/>
          <w:sz w:val="18"/>
          <w:szCs w:val="18"/>
        </w:rPr>
      </w:pPr>
      <w:r w:rsidRPr="008408D8">
        <w:rPr>
          <w:color w:val="000000" w:themeColor="text1"/>
          <w:sz w:val="18"/>
          <w:szCs w:val="18"/>
        </w:rPr>
        <w:t>Option-1: Introducing timer and counter for determining the triggering event</w:t>
      </w:r>
    </w:p>
    <w:p w14:paraId="085802FB" w14:textId="77777777" w:rsidR="008408D8" w:rsidRPr="008408D8" w:rsidRDefault="008408D8" w:rsidP="008408D8">
      <w:pPr>
        <w:pStyle w:val="ListParagraph"/>
        <w:numPr>
          <w:ilvl w:val="1"/>
          <w:numId w:val="11"/>
        </w:numPr>
        <w:shd w:val="clear" w:color="auto" w:fill="FFFFFF"/>
        <w:snapToGrid w:val="0"/>
        <w:spacing w:after="0" w:line="257" w:lineRule="auto"/>
        <w:jc w:val="both"/>
        <w:rPr>
          <w:sz w:val="18"/>
          <w:szCs w:val="18"/>
        </w:rPr>
      </w:pPr>
      <w:r w:rsidRPr="008408D8">
        <w:rPr>
          <w:sz w:val="18"/>
          <w:szCs w:val="18"/>
        </w:rPr>
        <w:t>For instance, if, within a time window (e.g., by a timer), the number of Event-2 instance indication</w:t>
      </w:r>
      <w:r w:rsidRPr="008408D8">
        <w:rPr>
          <w:color w:val="FF0000"/>
          <w:sz w:val="18"/>
          <w:szCs w:val="18"/>
        </w:rPr>
        <w:t xml:space="preserve">(s) for a same new beam </w:t>
      </w:r>
      <w:r w:rsidRPr="008408D8">
        <w:rPr>
          <w:sz w:val="18"/>
          <w:szCs w:val="18"/>
        </w:rPr>
        <w:t xml:space="preserve">is greater than or equal to an </w:t>
      </w:r>
      <w:proofErr w:type="spellStart"/>
      <w:r w:rsidRPr="008408D8">
        <w:rPr>
          <w:i/>
          <w:sz w:val="18"/>
          <w:szCs w:val="18"/>
        </w:rPr>
        <w:t>IndicationMaxCount</w:t>
      </w:r>
      <w:proofErr w:type="spellEnd"/>
      <w:r w:rsidRPr="008408D8">
        <w:rPr>
          <w:sz w:val="18"/>
          <w:szCs w:val="18"/>
        </w:rPr>
        <w:t xml:space="preserve"> threshold, UE initiated beam report depending on Event-2 is initiated.</w:t>
      </w:r>
    </w:p>
    <w:p w14:paraId="33770052" w14:textId="77777777" w:rsidR="008408D8" w:rsidRPr="008408D8" w:rsidRDefault="008408D8" w:rsidP="008408D8">
      <w:pPr>
        <w:pStyle w:val="ListParagraph"/>
        <w:numPr>
          <w:ilvl w:val="2"/>
          <w:numId w:val="11"/>
        </w:numPr>
        <w:shd w:val="clear" w:color="auto" w:fill="FFFFFF"/>
        <w:snapToGrid w:val="0"/>
        <w:spacing w:after="0" w:line="257" w:lineRule="auto"/>
        <w:jc w:val="both"/>
        <w:rPr>
          <w:sz w:val="18"/>
          <w:szCs w:val="18"/>
        </w:rPr>
      </w:pPr>
      <w:r w:rsidRPr="008408D8">
        <w:rPr>
          <w:sz w:val="18"/>
          <w:szCs w:val="18"/>
        </w:rPr>
        <w:t xml:space="preserve">Note (for clarification): Event-2 instance indication </w:t>
      </w:r>
      <w:r w:rsidRPr="008408D8">
        <w:rPr>
          <w:color w:val="FF0000"/>
          <w:sz w:val="18"/>
          <w:szCs w:val="18"/>
        </w:rPr>
        <w:t xml:space="preserve">for a new beam </w:t>
      </w:r>
      <w:r w:rsidRPr="008408D8">
        <w:rPr>
          <w:sz w:val="18"/>
          <w:szCs w:val="18"/>
        </w:rPr>
        <w:t xml:space="preserve">is </w:t>
      </w:r>
      <w:r w:rsidRPr="008408D8">
        <w:rPr>
          <w:color w:val="FF0000"/>
          <w:sz w:val="18"/>
          <w:szCs w:val="18"/>
        </w:rPr>
        <w:t xml:space="preserve">determined if the </w:t>
      </w:r>
      <w:r w:rsidRPr="008408D8">
        <w:rPr>
          <w:sz w:val="18"/>
          <w:szCs w:val="18"/>
        </w:rPr>
        <w:t xml:space="preserve">L1-RSRP of </w:t>
      </w:r>
      <w:r w:rsidRPr="008408D8">
        <w:rPr>
          <w:strike/>
          <w:color w:val="FF0000"/>
          <w:sz w:val="18"/>
          <w:szCs w:val="18"/>
        </w:rPr>
        <w:t>at least one</w:t>
      </w:r>
      <w:r w:rsidRPr="008408D8">
        <w:rPr>
          <w:sz w:val="18"/>
          <w:szCs w:val="18"/>
        </w:rPr>
        <w:t xml:space="preserve"> </w:t>
      </w:r>
      <w:r w:rsidRPr="008408D8">
        <w:rPr>
          <w:color w:val="FF0000"/>
          <w:sz w:val="18"/>
          <w:szCs w:val="18"/>
        </w:rPr>
        <w:t xml:space="preserve">the </w:t>
      </w:r>
      <w:r w:rsidRPr="008408D8">
        <w:rPr>
          <w:sz w:val="18"/>
          <w:szCs w:val="18"/>
        </w:rPr>
        <w:t>new beam becomes a threshold value better than the current beam (e.g., by a counter)</w:t>
      </w:r>
    </w:p>
    <w:p w14:paraId="77542469" w14:textId="77777777" w:rsidR="008408D8" w:rsidRPr="008408D8" w:rsidRDefault="008408D8" w:rsidP="008408D8">
      <w:pPr>
        <w:pStyle w:val="ListParagraph"/>
        <w:numPr>
          <w:ilvl w:val="0"/>
          <w:numId w:val="11"/>
        </w:numPr>
        <w:shd w:val="clear" w:color="auto" w:fill="FFFFFF"/>
        <w:snapToGrid w:val="0"/>
        <w:spacing w:after="0" w:line="257" w:lineRule="auto"/>
        <w:ind w:left="950" w:hanging="475"/>
        <w:jc w:val="both"/>
        <w:rPr>
          <w:color w:val="000000" w:themeColor="text1"/>
          <w:sz w:val="18"/>
          <w:szCs w:val="18"/>
        </w:rPr>
      </w:pPr>
      <w:r w:rsidRPr="008408D8">
        <w:rPr>
          <w:color w:val="000000" w:themeColor="text1"/>
          <w:sz w:val="18"/>
          <w:szCs w:val="18"/>
        </w:rPr>
        <w:t xml:space="preserve">Whether the above timer and counter can be enabled is subjective to UE capability.  </w:t>
      </w:r>
    </w:p>
    <w:p w14:paraId="4DEEFB55" w14:textId="642CC68A" w:rsidR="008408D8" w:rsidRDefault="008408D8" w:rsidP="005276C4">
      <w:pPr>
        <w:snapToGrid w:val="0"/>
        <w:rPr>
          <w:color w:val="0000FF"/>
          <w:sz w:val="18"/>
          <w:szCs w:val="18"/>
          <w:lang w:eastAsia="zh-CN"/>
        </w:rPr>
      </w:pPr>
    </w:p>
    <w:p w14:paraId="4F868779" w14:textId="0C2B5355" w:rsidR="005276C4" w:rsidRDefault="005276C4" w:rsidP="005276C4">
      <w:pPr>
        <w:snapToGrid w:val="0"/>
        <w:jc w:val="both"/>
        <w:rPr>
          <w:rFonts w:ascii="Times" w:eastAsia="Batang" w:hAnsi="Times" w:cs="Times"/>
          <w:b/>
          <w:color w:val="3333FF"/>
          <w:sz w:val="20"/>
          <w:szCs w:val="16"/>
          <w:lang w:eastAsia="en-US"/>
        </w:rPr>
      </w:pPr>
    </w:p>
    <w:p w14:paraId="77080DE9" w14:textId="77777777" w:rsidR="005276C4" w:rsidRDefault="005276C4" w:rsidP="005276C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Option-1 (timer + counter): Huawei/</w:t>
      </w:r>
      <w:proofErr w:type="spellStart"/>
      <w:r>
        <w:rPr>
          <w:color w:val="0000FF"/>
          <w:sz w:val="18"/>
          <w:szCs w:val="18"/>
          <w:lang w:eastAsia="zh-CN"/>
        </w:rPr>
        <w:t>HiSi</w:t>
      </w:r>
      <w:proofErr w:type="spellEnd"/>
      <w:r>
        <w:rPr>
          <w:color w:val="0000FF"/>
          <w:sz w:val="18"/>
          <w:szCs w:val="18"/>
          <w:lang w:eastAsia="zh-CN"/>
        </w:rPr>
        <w:t xml:space="preserve">, Apple, </w:t>
      </w:r>
      <w:proofErr w:type="spellStart"/>
      <w:r>
        <w:rPr>
          <w:color w:val="0000FF"/>
          <w:sz w:val="18"/>
          <w:szCs w:val="18"/>
          <w:lang w:eastAsia="zh-CN"/>
        </w:rPr>
        <w:t>Spreadtrum</w:t>
      </w:r>
      <w:proofErr w:type="spellEnd"/>
      <w:r>
        <w:rPr>
          <w:color w:val="0000FF"/>
          <w:sz w:val="18"/>
          <w:szCs w:val="18"/>
          <w:lang w:eastAsia="zh-CN"/>
        </w:rPr>
        <w:t xml:space="preserve">, ZTE, CMCC, LG, NEC, Honor, </w:t>
      </w:r>
      <w:proofErr w:type="spellStart"/>
      <w:r>
        <w:rPr>
          <w:color w:val="0000FF"/>
          <w:sz w:val="18"/>
          <w:szCs w:val="18"/>
          <w:lang w:eastAsia="zh-CN"/>
        </w:rPr>
        <w:t>xiaomi</w:t>
      </w:r>
      <w:proofErr w:type="spellEnd"/>
      <w:r>
        <w:rPr>
          <w:color w:val="0000FF"/>
          <w:sz w:val="18"/>
          <w:szCs w:val="18"/>
          <w:lang w:eastAsia="zh-CN"/>
        </w:rPr>
        <w:t xml:space="preserve">, NTT DOCOMO, Ericsson, Panasonic, Qualcomm (the timer/counter may be disabled with subjective to UE capability), Lenovo, HONOR, </w:t>
      </w:r>
      <w:r>
        <w:rPr>
          <w:rFonts w:eastAsiaTheme="minorEastAsia"/>
          <w:color w:val="0000FF"/>
          <w:sz w:val="18"/>
          <w:szCs w:val="18"/>
          <w:lang w:eastAsia="zh-CN"/>
        </w:rPr>
        <w:t xml:space="preserve">NICT, </w:t>
      </w:r>
      <w:proofErr w:type="spellStart"/>
      <w:r>
        <w:rPr>
          <w:rFonts w:eastAsiaTheme="minorEastAsia"/>
          <w:color w:val="0000FF"/>
          <w:sz w:val="18"/>
          <w:szCs w:val="18"/>
          <w:lang w:eastAsia="zh-CN"/>
        </w:rPr>
        <w:t>ASUSTeK</w:t>
      </w:r>
      <w:proofErr w:type="spellEnd"/>
      <w:r>
        <w:rPr>
          <w:rFonts w:eastAsiaTheme="minorEastAsia"/>
          <w:color w:val="0000FF"/>
          <w:sz w:val="18"/>
          <w:szCs w:val="18"/>
          <w:lang w:eastAsia="zh-CN"/>
        </w:rPr>
        <w:t xml:space="preserve">,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 TCL</w:t>
      </w:r>
    </w:p>
    <w:p w14:paraId="0B0AA580" w14:textId="77777777" w:rsidR="005276C4" w:rsidRDefault="005276C4" w:rsidP="005276C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Option-2 (filtering-operation): E/// (NW-configurable), Nokia, Sharp, NTT DOCOMO, </w:t>
      </w:r>
      <w:proofErr w:type="spellStart"/>
      <w:r>
        <w:rPr>
          <w:color w:val="0000FF"/>
          <w:sz w:val="18"/>
          <w:szCs w:val="18"/>
          <w:lang w:eastAsia="zh-CN"/>
        </w:rPr>
        <w:t>CEWiT</w:t>
      </w:r>
      <w:proofErr w:type="spellEnd"/>
      <w:r>
        <w:rPr>
          <w:color w:val="0000FF"/>
          <w:sz w:val="18"/>
          <w:szCs w:val="18"/>
          <w:lang w:eastAsia="zh-CN"/>
        </w:rPr>
        <w:t xml:space="preserve">, Lenovo </w:t>
      </w:r>
    </w:p>
    <w:p w14:paraId="327BCABC" w14:textId="77777777" w:rsidR="005276C4" w:rsidRDefault="005276C4" w:rsidP="005276C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Option-3 (No timer/counter/filtering): MediaTek, vivo (up to UE), Samsung, OPPO (Up to UE), RUIJIE NETWORKS, FW, </w:t>
      </w:r>
    </w:p>
    <w:p w14:paraId="521D60B8" w14:textId="77777777" w:rsidR="005276C4" w:rsidRDefault="005276C4" w:rsidP="005276C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Option-4: Samsung, </w:t>
      </w:r>
    </w:p>
    <w:p w14:paraId="1C719836" w14:textId="77777777" w:rsidR="005276C4" w:rsidRDefault="005276C4" w:rsidP="005276C4">
      <w:pPr>
        <w:snapToGrid w:val="0"/>
        <w:spacing w:line="257" w:lineRule="auto"/>
        <w:jc w:val="both"/>
        <w:rPr>
          <w:color w:val="0000FF"/>
          <w:sz w:val="18"/>
          <w:szCs w:val="18"/>
          <w:lang w:eastAsia="zh-CN"/>
        </w:rPr>
      </w:pPr>
    </w:p>
    <w:p w14:paraId="60D633D7" w14:textId="148FBA97" w:rsidR="005276C4" w:rsidRDefault="005276C4" w:rsidP="00E2115B">
      <w:pPr>
        <w:shd w:val="clear" w:color="auto" w:fill="FFFFFF"/>
        <w:snapToGrid w:val="0"/>
        <w:jc w:val="center"/>
        <w:rPr>
          <w:rFonts w:eastAsia="宋体"/>
          <w:bCs/>
          <w:iCs/>
          <w:color w:val="000000"/>
          <w:sz w:val="18"/>
          <w:szCs w:val="18"/>
          <w:highlight w:val="yellow"/>
        </w:rPr>
      </w:pPr>
    </w:p>
    <w:p w14:paraId="68F5F384" w14:textId="3E8C05CA" w:rsidR="005276C4" w:rsidRDefault="005276C4" w:rsidP="00E2115B">
      <w:pPr>
        <w:shd w:val="clear" w:color="auto" w:fill="FFFFFF"/>
        <w:snapToGrid w:val="0"/>
        <w:jc w:val="center"/>
        <w:rPr>
          <w:rFonts w:eastAsia="宋体"/>
          <w:bCs/>
          <w:iCs/>
          <w:color w:val="000000"/>
          <w:sz w:val="18"/>
          <w:szCs w:val="18"/>
          <w:highlight w:val="yellow"/>
        </w:rPr>
      </w:pPr>
    </w:p>
    <w:p w14:paraId="1CC6F35F" w14:textId="77777777" w:rsidR="005276C4" w:rsidRDefault="005276C4" w:rsidP="00E2115B">
      <w:pPr>
        <w:shd w:val="clear" w:color="auto" w:fill="FFFFFF"/>
        <w:snapToGrid w:val="0"/>
        <w:jc w:val="center"/>
        <w:rPr>
          <w:rFonts w:eastAsia="宋体"/>
          <w:bCs/>
          <w:iCs/>
          <w:color w:val="000000"/>
          <w:sz w:val="18"/>
          <w:szCs w:val="18"/>
          <w:highlight w:val="yellow"/>
        </w:rPr>
      </w:pPr>
    </w:p>
    <w:p w14:paraId="6F969E19" w14:textId="77777777" w:rsidR="009F5057" w:rsidRDefault="009F5057" w:rsidP="00E2115B">
      <w:pPr>
        <w:shd w:val="clear" w:color="auto" w:fill="FFFFFF"/>
        <w:snapToGrid w:val="0"/>
        <w:jc w:val="center"/>
        <w:rPr>
          <w:rFonts w:eastAsia="宋体"/>
          <w:bCs/>
          <w:iCs/>
          <w:color w:val="000000"/>
          <w:sz w:val="18"/>
          <w:szCs w:val="18"/>
          <w:highlight w:val="yellow"/>
        </w:rPr>
      </w:pPr>
    </w:p>
    <w:p w14:paraId="003C0AB0" w14:textId="77777777" w:rsidR="009F5057" w:rsidRDefault="009F5057" w:rsidP="00E2115B">
      <w:pPr>
        <w:shd w:val="clear" w:color="auto" w:fill="FFFFFF"/>
        <w:snapToGrid w:val="0"/>
        <w:jc w:val="center"/>
        <w:rPr>
          <w:rFonts w:eastAsia="宋体"/>
          <w:bCs/>
          <w:iCs/>
          <w:color w:val="000000"/>
          <w:sz w:val="18"/>
          <w:szCs w:val="18"/>
          <w:highlight w:val="yellow"/>
        </w:rPr>
      </w:pPr>
    </w:p>
    <w:p w14:paraId="1A72C11B" w14:textId="77777777" w:rsidR="009F5057" w:rsidRDefault="009F5057" w:rsidP="00E2115B">
      <w:pPr>
        <w:shd w:val="clear" w:color="auto" w:fill="FFFFFF"/>
        <w:snapToGrid w:val="0"/>
        <w:jc w:val="center"/>
        <w:rPr>
          <w:rFonts w:eastAsia="宋体"/>
          <w:bCs/>
          <w:iCs/>
          <w:color w:val="000000"/>
          <w:sz w:val="18"/>
          <w:szCs w:val="18"/>
          <w:highlight w:val="yellow"/>
        </w:rPr>
      </w:pPr>
    </w:p>
    <w:p w14:paraId="3F66E102" w14:textId="77777777" w:rsidR="009F5057" w:rsidRDefault="009F5057" w:rsidP="00E2115B">
      <w:pPr>
        <w:shd w:val="clear" w:color="auto" w:fill="FFFFFF"/>
        <w:snapToGrid w:val="0"/>
        <w:jc w:val="center"/>
        <w:rPr>
          <w:rFonts w:eastAsia="宋体"/>
          <w:bCs/>
          <w:iCs/>
          <w:color w:val="000000"/>
          <w:sz w:val="18"/>
          <w:szCs w:val="18"/>
          <w:highlight w:val="yellow"/>
        </w:rPr>
      </w:pPr>
    </w:p>
    <w:p w14:paraId="68D2D469" w14:textId="77777777" w:rsidR="009F5057" w:rsidRDefault="009F5057" w:rsidP="00E2115B">
      <w:pPr>
        <w:shd w:val="clear" w:color="auto" w:fill="FFFFFF"/>
        <w:snapToGrid w:val="0"/>
        <w:jc w:val="center"/>
        <w:rPr>
          <w:rFonts w:eastAsia="宋体"/>
          <w:bCs/>
          <w:iCs/>
          <w:color w:val="000000"/>
          <w:sz w:val="18"/>
          <w:szCs w:val="18"/>
          <w:highlight w:val="yellow"/>
        </w:rPr>
      </w:pPr>
    </w:p>
    <w:p w14:paraId="7B2BA585" w14:textId="77777777" w:rsidR="009F5057" w:rsidRDefault="009F5057" w:rsidP="00E2115B">
      <w:pPr>
        <w:shd w:val="clear" w:color="auto" w:fill="FFFFFF"/>
        <w:snapToGrid w:val="0"/>
        <w:jc w:val="center"/>
        <w:rPr>
          <w:rFonts w:eastAsia="宋体"/>
          <w:bCs/>
          <w:iCs/>
          <w:color w:val="000000"/>
          <w:sz w:val="18"/>
          <w:szCs w:val="18"/>
          <w:highlight w:val="yellow"/>
        </w:rPr>
      </w:pPr>
    </w:p>
    <w:p w14:paraId="5479D64D" w14:textId="77777777" w:rsidR="009F5057" w:rsidRDefault="009F5057" w:rsidP="00E2115B">
      <w:pPr>
        <w:shd w:val="clear" w:color="auto" w:fill="FFFFFF"/>
        <w:snapToGrid w:val="0"/>
        <w:jc w:val="center"/>
        <w:rPr>
          <w:rFonts w:eastAsia="宋体"/>
          <w:bCs/>
          <w:iCs/>
          <w:color w:val="000000"/>
          <w:sz w:val="18"/>
          <w:szCs w:val="18"/>
          <w:highlight w:val="yellow"/>
        </w:rPr>
      </w:pPr>
    </w:p>
    <w:p w14:paraId="611F32E5" w14:textId="77777777" w:rsidR="00B712B6" w:rsidRDefault="00B712B6">
      <w:pPr>
        <w:shd w:val="clear" w:color="auto" w:fill="FFFFFF"/>
        <w:snapToGrid w:val="0"/>
        <w:jc w:val="both"/>
        <w:rPr>
          <w:rFonts w:eastAsia="宋体"/>
          <w:bCs/>
          <w:iCs/>
          <w:color w:val="000000"/>
          <w:sz w:val="18"/>
          <w:szCs w:val="18"/>
          <w:highlight w:val="yellow"/>
        </w:rPr>
      </w:pPr>
    </w:p>
    <w:p w14:paraId="04F05CC1" w14:textId="77777777" w:rsidR="00E2115B" w:rsidRDefault="00E2115B">
      <w:pPr>
        <w:shd w:val="clear" w:color="auto" w:fill="FFFFFF"/>
        <w:snapToGrid w:val="0"/>
        <w:jc w:val="both"/>
        <w:rPr>
          <w:rFonts w:eastAsia="宋体"/>
          <w:bCs/>
          <w:iCs/>
          <w:color w:val="000000"/>
          <w:sz w:val="18"/>
          <w:szCs w:val="18"/>
          <w:highlight w:val="yellow"/>
        </w:rPr>
      </w:pPr>
    </w:p>
    <w:p w14:paraId="1422F843" w14:textId="77777777" w:rsidR="000B436A" w:rsidRPr="00B712B6" w:rsidRDefault="000B436A" w:rsidP="00B712B6">
      <w:pPr>
        <w:jc w:val="center"/>
        <w:rPr>
          <w:sz w:val="18"/>
          <w:szCs w:val="18"/>
        </w:rPr>
      </w:pPr>
    </w:p>
    <w:p w14:paraId="1C9AD2E5" w14:textId="77777777" w:rsidR="000B436A" w:rsidRDefault="005A3654">
      <w:pPr>
        <w:rPr>
          <w:sz w:val="18"/>
          <w:szCs w:val="18"/>
        </w:rPr>
      </w:pPr>
      <w:r>
        <w:rPr>
          <w:sz w:val="18"/>
          <w:szCs w:val="18"/>
        </w:rPr>
        <w:br w:type="page"/>
      </w:r>
    </w:p>
    <w:p w14:paraId="7A9969A3" w14:textId="77777777"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6A76993C" w14:textId="77777777" w:rsidR="000B436A" w:rsidRDefault="005A3654">
      <w:pPr>
        <w:pStyle w:val="ListParagraph"/>
        <w:numPr>
          <w:ilvl w:val="1"/>
          <w:numId w:val="8"/>
        </w:numPr>
        <w:tabs>
          <w:tab w:val="left" w:pos="810"/>
        </w:tabs>
        <w:spacing w:before="120" w:after="120" w:line="257" w:lineRule="auto"/>
        <w:ind w:hanging="792"/>
        <w:outlineLvl w:val="0"/>
        <w:rPr>
          <w:lang w:eastAsia="zh-TW"/>
        </w:rPr>
      </w:pPr>
      <w:r>
        <w:rPr>
          <w:lang w:eastAsia="zh-TW"/>
        </w:rPr>
        <w:t>RAN1#116-bis</w:t>
      </w:r>
    </w:p>
    <w:p w14:paraId="62E178EC" w14:textId="77777777" w:rsidR="000B436A" w:rsidRDefault="005A3654">
      <w:pPr>
        <w:adjustRightInd w:val="0"/>
        <w:snapToGrid w:val="0"/>
        <w:rPr>
          <w:b/>
          <w:bCs/>
          <w:sz w:val="20"/>
          <w:szCs w:val="18"/>
          <w:highlight w:val="green"/>
          <w:lang w:eastAsia="zh-CN"/>
        </w:rPr>
      </w:pPr>
      <w:r>
        <w:rPr>
          <w:b/>
          <w:bCs/>
          <w:sz w:val="20"/>
          <w:szCs w:val="18"/>
          <w:highlight w:val="green"/>
          <w:lang w:eastAsia="zh-CN"/>
        </w:rPr>
        <w:t>[116b] Agreement</w:t>
      </w:r>
    </w:p>
    <w:p w14:paraId="7EE8E5AC" w14:textId="77777777" w:rsidR="000B436A" w:rsidRDefault="005A365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47C005EC" w14:textId="77777777" w:rsidR="000B436A" w:rsidRDefault="005A3654">
      <w:pPr>
        <w:numPr>
          <w:ilvl w:val="0"/>
          <w:numId w:val="18"/>
        </w:numPr>
        <w:snapToGrid w:val="0"/>
        <w:rPr>
          <w:sz w:val="20"/>
          <w:szCs w:val="18"/>
        </w:rPr>
      </w:pPr>
      <w:bookmarkStart w:id="28" w:name="OLE_LINK25"/>
      <w:r>
        <w:rPr>
          <w:sz w:val="20"/>
          <w:szCs w:val="18"/>
        </w:rPr>
        <w:t>Mode A (dynamically scheduling UCI by gNB):</w:t>
      </w:r>
    </w:p>
    <w:p w14:paraId="2CB0141D" w14:textId="77777777" w:rsidR="000B436A" w:rsidRDefault="005A3654">
      <w:pPr>
        <w:numPr>
          <w:ilvl w:val="1"/>
          <w:numId w:val="1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7A006D28" w14:textId="77777777" w:rsidR="000B436A" w:rsidRDefault="005A3654">
      <w:pPr>
        <w:numPr>
          <w:ilvl w:val="2"/>
          <w:numId w:val="1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7D688273" w14:textId="77777777" w:rsidR="000B436A" w:rsidRDefault="005A3654">
      <w:pPr>
        <w:numPr>
          <w:ilvl w:val="1"/>
          <w:numId w:val="1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2D617DC6" w14:textId="77777777" w:rsidR="000B436A" w:rsidRDefault="005A3654">
      <w:pPr>
        <w:numPr>
          <w:ilvl w:val="1"/>
          <w:numId w:val="18"/>
        </w:numPr>
        <w:snapToGrid w:val="0"/>
        <w:rPr>
          <w:sz w:val="20"/>
          <w:szCs w:val="18"/>
        </w:rPr>
      </w:pPr>
      <w:r>
        <w:rPr>
          <w:color w:val="000000"/>
          <w:sz w:val="20"/>
          <w:szCs w:val="18"/>
        </w:rPr>
        <w:t xml:space="preserve">Step 3: Beam report is transmitted </w:t>
      </w:r>
      <w:r>
        <w:rPr>
          <w:sz w:val="20"/>
          <w:szCs w:val="18"/>
        </w:rPr>
        <w:t>in second UL channel.</w:t>
      </w:r>
    </w:p>
    <w:p w14:paraId="1022E27C" w14:textId="77777777" w:rsidR="000B436A" w:rsidRDefault="005A3654">
      <w:pPr>
        <w:numPr>
          <w:ilvl w:val="2"/>
          <w:numId w:val="18"/>
        </w:numPr>
        <w:snapToGrid w:val="0"/>
        <w:rPr>
          <w:sz w:val="20"/>
          <w:szCs w:val="18"/>
        </w:rPr>
      </w:pPr>
      <w:r>
        <w:rPr>
          <w:sz w:val="20"/>
          <w:szCs w:val="18"/>
        </w:rPr>
        <w:t>FFS: Details on the second UL channel, e.g., whether the second UL channel is PUCCH, PUSCH or both</w:t>
      </w:r>
    </w:p>
    <w:p w14:paraId="25576273" w14:textId="77777777" w:rsidR="000B436A" w:rsidRDefault="005A3654">
      <w:pPr>
        <w:numPr>
          <w:ilvl w:val="1"/>
          <w:numId w:val="1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2468A07C" w14:textId="77777777" w:rsidR="000B436A" w:rsidRDefault="005A3654">
      <w:pPr>
        <w:numPr>
          <w:ilvl w:val="1"/>
          <w:numId w:val="1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5CE16C31" w14:textId="77777777" w:rsidR="000B436A" w:rsidRDefault="005A3654">
      <w:pPr>
        <w:numPr>
          <w:ilvl w:val="0"/>
          <w:numId w:val="18"/>
        </w:numPr>
        <w:snapToGrid w:val="0"/>
        <w:jc w:val="both"/>
        <w:rPr>
          <w:sz w:val="20"/>
          <w:szCs w:val="18"/>
        </w:rPr>
      </w:pPr>
      <w:r>
        <w:rPr>
          <w:sz w:val="20"/>
          <w:szCs w:val="18"/>
        </w:rPr>
        <w:t>Mode B (UCI in pre-configured resource(s) for second UL channel):</w:t>
      </w:r>
    </w:p>
    <w:p w14:paraId="4F008804" w14:textId="77777777" w:rsidR="000B436A" w:rsidRDefault="005A3654">
      <w:pPr>
        <w:numPr>
          <w:ilvl w:val="1"/>
          <w:numId w:val="1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626ED0BA" w14:textId="77777777" w:rsidR="000B436A" w:rsidRDefault="005A3654">
      <w:pPr>
        <w:numPr>
          <w:ilvl w:val="2"/>
          <w:numId w:val="1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504A5027" w14:textId="77777777" w:rsidR="000B436A" w:rsidRDefault="005A3654">
      <w:pPr>
        <w:numPr>
          <w:ilvl w:val="1"/>
          <w:numId w:val="18"/>
        </w:numPr>
        <w:snapToGrid w:val="0"/>
        <w:jc w:val="both"/>
        <w:rPr>
          <w:sz w:val="20"/>
          <w:szCs w:val="18"/>
        </w:rPr>
      </w:pPr>
      <w:r>
        <w:rPr>
          <w:sz w:val="20"/>
          <w:szCs w:val="18"/>
        </w:rPr>
        <w:t xml:space="preserve">Step 2: UE transmits the beam report in the second UL channel. </w:t>
      </w:r>
    </w:p>
    <w:p w14:paraId="4DF1C72D" w14:textId="77777777" w:rsidR="000B436A" w:rsidRDefault="005A3654">
      <w:pPr>
        <w:numPr>
          <w:ilvl w:val="2"/>
          <w:numId w:val="18"/>
        </w:numPr>
        <w:snapToGrid w:val="0"/>
        <w:rPr>
          <w:sz w:val="20"/>
          <w:szCs w:val="18"/>
        </w:rPr>
      </w:pPr>
      <w:r>
        <w:rPr>
          <w:sz w:val="20"/>
          <w:szCs w:val="18"/>
        </w:rPr>
        <w:t>FFS: Details on the second UL channel, e.g., whether the second UL channel is PUCCH, PUSCH or both</w:t>
      </w:r>
    </w:p>
    <w:p w14:paraId="4F72EF79" w14:textId="77777777" w:rsidR="000B436A" w:rsidRDefault="005A3654">
      <w:pPr>
        <w:numPr>
          <w:ilvl w:val="1"/>
          <w:numId w:val="18"/>
        </w:numPr>
        <w:snapToGrid w:val="0"/>
        <w:jc w:val="both"/>
        <w:rPr>
          <w:sz w:val="20"/>
          <w:szCs w:val="18"/>
        </w:rPr>
      </w:pPr>
      <w:r>
        <w:rPr>
          <w:sz w:val="20"/>
          <w:szCs w:val="18"/>
        </w:rPr>
        <w:t xml:space="preserve">The notification in Step1 is in a separate reporting instance from the beam report in Step 2. </w:t>
      </w:r>
    </w:p>
    <w:bookmarkEnd w:id="28"/>
    <w:p w14:paraId="0759E4E7" w14:textId="77777777" w:rsidR="000B436A" w:rsidRDefault="005A3654">
      <w:pPr>
        <w:snapToGrid w:val="0"/>
        <w:rPr>
          <w:sz w:val="20"/>
          <w:szCs w:val="18"/>
        </w:rPr>
      </w:pPr>
      <w:r>
        <w:rPr>
          <w:sz w:val="20"/>
          <w:szCs w:val="18"/>
        </w:rPr>
        <w:t>FFS: Whether UE receives acknowledge information with response to each step for all modes</w:t>
      </w:r>
    </w:p>
    <w:p w14:paraId="1EAF33A2" w14:textId="77777777" w:rsidR="000B436A" w:rsidRDefault="005A365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425C8CCB" w14:textId="77777777" w:rsidR="000B436A" w:rsidRDefault="005A3654">
      <w:pPr>
        <w:numPr>
          <w:ilvl w:val="0"/>
          <w:numId w:val="18"/>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73921166" w14:textId="77777777" w:rsidR="000B436A" w:rsidRDefault="000B436A">
      <w:pPr>
        <w:adjustRightInd w:val="0"/>
        <w:snapToGrid w:val="0"/>
        <w:rPr>
          <w:sz w:val="20"/>
          <w:szCs w:val="18"/>
          <w:lang w:eastAsia="zh-TW"/>
        </w:rPr>
      </w:pPr>
    </w:p>
    <w:p w14:paraId="45B26519" w14:textId="77777777" w:rsidR="000B436A" w:rsidRDefault="005A365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67DD5169" w14:textId="77777777" w:rsidR="000B436A" w:rsidRDefault="005A365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3089277A"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18BC303D" w14:textId="77777777" w:rsidR="000B436A" w:rsidRDefault="005A3654">
      <w:pPr>
        <w:numPr>
          <w:ilvl w:val="1"/>
          <w:numId w:val="13"/>
        </w:numPr>
        <w:snapToGrid w:val="0"/>
        <w:jc w:val="both"/>
        <w:rPr>
          <w:sz w:val="20"/>
          <w:szCs w:val="18"/>
          <w:lang w:eastAsia="zh-CN"/>
        </w:rPr>
      </w:pPr>
      <w:r>
        <w:rPr>
          <w:sz w:val="20"/>
          <w:szCs w:val="18"/>
          <w:lang w:eastAsia="zh-CN"/>
        </w:rPr>
        <w:t>FFS: How the L1-RSRP is used to determine the triggering event (e.g. timer, counter, filter coefficient)</w:t>
      </w:r>
    </w:p>
    <w:p w14:paraId="0693617D" w14:textId="77777777" w:rsidR="000B436A" w:rsidRDefault="005A3654">
      <w:pPr>
        <w:numPr>
          <w:ilvl w:val="1"/>
          <w:numId w:val="13"/>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5F0FBD45" w14:textId="77777777" w:rsidR="000B436A" w:rsidRDefault="005A3654">
      <w:pPr>
        <w:numPr>
          <w:ilvl w:val="0"/>
          <w:numId w:val="13"/>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79DCD721" w14:textId="77777777" w:rsidR="000B436A" w:rsidRDefault="005A3654">
      <w:pPr>
        <w:numPr>
          <w:ilvl w:val="1"/>
          <w:numId w:val="13"/>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28360FBD" w14:textId="77777777" w:rsidR="000B436A" w:rsidRDefault="005A3654">
      <w:pPr>
        <w:numPr>
          <w:ilvl w:val="1"/>
          <w:numId w:val="13"/>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3D069E27" w14:textId="77777777" w:rsidR="000B436A" w:rsidRDefault="005A3654">
      <w:pPr>
        <w:numPr>
          <w:ilvl w:val="1"/>
          <w:numId w:val="13"/>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41EE0580"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Note-1: ‘New/current beam’ is for discussion purpose. </w:t>
      </w:r>
    </w:p>
    <w:p w14:paraId="6355D657" w14:textId="77777777" w:rsidR="000B436A" w:rsidRDefault="005A3654">
      <w:pPr>
        <w:numPr>
          <w:ilvl w:val="0"/>
          <w:numId w:val="13"/>
        </w:numPr>
        <w:snapToGrid w:val="0"/>
        <w:ind w:left="466" w:hanging="284"/>
        <w:jc w:val="both"/>
        <w:rPr>
          <w:sz w:val="20"/>
          <w:szCs w:val="18"/>
          <w:lang w:eastAsia="zh-CN"/>
        </w:rPr>
      </w:pPr>
      <w:r>
        <w:rPr>
          <w:sz w:val="20"/>
          <w:szCs w:val="18"/>
          <w:lang w:eastAsia="zh-CN"/>
        </w:rPr>
        <w:t>Note-2: Other trigger events/quality metrics (e.g., L1-SINR) are not precluded.</w:t>
      </w:r>
    </w:p>
    <w:p w14:paraId="6F0CB573" w14:textId="77777777" w:rsidR="000B436A" w:rsidRDefault="005A3654">
      <w:pPr>
        <w:numPr>
          <w:ilvl w:val="0"/>
          <w:numId w:val="13"/>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14:paraId="5599E18E" w14:textId="77777777" w:rsidR="000B436A" w:rsidRDefault="000B436A">
      <w:pPr>
        <w:rPr>
          <w:sz w:val="20"/>
          <w:szCs w:val="18"/>
        </w:rPr>
      </w:pPr>
    </w:p>
    <w:p w14:paraId="0B6EEA44"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91DF8D6" w14:textId="77777777" w:rsidR="000B436A" w:rsidRDefault="005A365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4DE0042E" w14:textId="77777777" w:rsidR="000B436A" w:rsidRDefault="000B436A">
      <w:pPr>
        <w:adjustRightInd w:val="0"/>
        <w:snapToGrid w:val="0"/>
        <w:rPr>
          <w:sz w:val="20"/>
          <w:szCs w:val="18"/>
          <w:lang w:eastAsia="zh-TW"/>
        </w:rPr>
      </w:pPr>
    </w:p>
    <w:p w14:paraId="260D3BC5"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4BAACFC" w14:textId="77777777" w:rsidR="000B436A" w:rsidRDefault="005A365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688B3721" w14:textId="77777777" w:rsidR="000B436A" w:rsidRDefault="005A3654">
      <w:pPr>
        <w:numPr>
          <w:ilvl w:val="0"/>
          <w:numId w:val="13"/>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3FCEE94B" w14:textId="77777777" w:rsidR="000B436A" w:rsidRDefault="005A3654">
      <w:pPr>
        <w:numPr>
          <w:ilvl w:val="1"/>
          <w:numId w:val="13"/>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7FD8C932" w14:textId="77777777" w:rsidR="000B436A" w:rsidRDefault="005A3654">
      <w:pPr>
        <w:numPr>
          <w:ilvl w:val="2"/>
          <w:numId w:val="19"/>
        </w:numPr>
        <w:tabs>
          <w:tab w:val="left" w:pos="1530"/>
        </w:tabs>
        <w:snapToGrid w:val="0"/>
        <w:ind w:left="1530" w:hanging="270"/>
        <w:jc w:val="both"/>
        <w:rPr>
          <w:sz w:val="20"/>
          <w:szCs w:val="18"/>
          <w:lang w:eastAsia="zh-CN"/>
        </w:rPr>
      </w:pPr>
      <w:r>
        <w:rPr>
          <w:sz w:val="20"/>
          <w:szCs w:val="18"/>
          <w:lang w:eastAsia="zh-CN"/>
        </w:rPr>
        <w:lastRenderedPageBreak/>
        <w:t>FFS: The RS for current beam can be either the QCL RS in the indicated TCI state or the SSB which is QCLed with the QCL RS in the indicated TCI state.</w:t>
      </w:r>
    </w:p>
    <w:p w14:paraId="3AAB7308" w14:textId="77777777" w:rsidR="000B436A" w:rsidRDefault="005A3654">
      <w:pPr>
        <w:numPr>
          <w:ilvl w:val="1"/>
          <w:numId w:val="13"/>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5E68DB16" w14:textId="77777777" w:rsidR="000B436A" w:rsidRDefault="005A3654">
      <w:pPr>
        <w:numPr>
          <w:ilvl w:val="2"/>
          <w:numId w:val="19"/>
        </w:numPr>
        <w:tabs>
          <w:tab w:val="left" w:pos="1530"/>
        </w:tabs>
        <w:snapToGrid w:val="0"/>
        <w:ind w:left="1530" w:hanging="270"/>
        <w:jc w:val="both"/>
        <w:rPr>
          <w:sz w:val="20"/>
          <w:szCs w:val="18"/>
          <w:lang w:eastAsia="zh-CN"/>
        </w:rPr>
      </w:pPr>
      <w:r>
        <w:rPr>
          <w:sz w:val="20"/>
          <w:szCs w:val="18"/>
          <w:lang w:eastAsia="zh-CN"/>
        </w:rPr>
        <w:t>Note: SSB or CSI-RS can be configured</w:t>
      </w:r>
    </w:p>
    <w:p w14:paraId="77A9CB62" w14:textId="77777777" w:rsidR="000B436A" w:rsidRDefault="000B436A">
      <w:pPr>
        <w:contextualSpacing/>
        <w:jc w:val="both"/>
        <w:rPr>
          <w:color w:val="000000"/>
          <w:sz w:val="20"/>
          <w:szCs w:val="18"/>
          <w:lang w:eastAsia="zh-CN"/>
        </w:rPr>
      </w:pPr>
    </w:p>
    <w:p w14:paraId="47EC5A20"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514A4A47" w14:textId="77777777" w:rsidR="000B436A" w:rsidRDefault="005A365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2A1058AA"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Event-1: Quality of the current beam is worse than a certain threshold.</w:t>
      </w:r>
    </w:p>
    <w:p w14:paraId="5026478D"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6793C53C"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2B0286E9"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1AFE52A4"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29B527AF" w14:textId="77777777" w:rsidR="000B436A" w:rsidRDefault="005A3654">
      <w:pPr>
        <w:numPr>
          <w:ilvl w:val="0"/>
          <w:numId w:val="13"/>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25C030B4" w14:textId="77777777" w:rsidR="000B436A" w:rsidRDefault="005A3654">
      <w:pPr>
        <w:numPr>
          <w:ilvl w:val="0"/>
          <w:numId w:val="13"/>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591931D8" w14:textId="77777777" w:rsidR="000B436A" w:rsidRDefault="005A3654">
      <w:pPr>
        <w:numPr>
          <w:ilvl w:val="0"/>
          <w:numId w:val="13"/>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369A1E1C"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5181EE90" w14:textId="77777777" w:rsidR="000B436A" w:rsidRDefault="000B436A">
      <w:pPr>
        <w:rPr>
          <w:sz w:val="20"/>
          <w:szCs w:val="18"/>
        </w:rPr>
      </w:pPr>
    </w:p>
    <w:p w14:paraId="00A9F4B7"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31DC143" w14:textId="77777777" w:rsidR="000B436A" w:rsidRDefault="005A3654">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778BE454" w14:textId="77777777" w:rsidR="000B436A" w:rsidRDefault="005A3654">
      <w:pPr>
        <w:numPr>
          <w:ilvl w:val="0"/>
          <w:numId w:val="13"/>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CC370AD" w14:textId="77777777" w:rsidR="000B436A" w:rsidRDefault="005A3654">
      <w:pPr>
        <w:pStyle w:val="ListParagraph"/>
        <w:numPr>
          <w:ilvl w:val="1"/>
          <w:numId w:val="13"/>
        </w:numPr>
        <w:snapToGrid w:val="0"/>
        <w:spacing w:after="0" w:line="240" w:lineRule="auto"/>
        <w:jc w:val="both"/>
        <w:rPr>
          <w:sz w:val="20"/>
          <w:szCs w:val="18"/>
        </w:rPr>
      </w:pPr>
      <w:r>
        <w:rPr>
          <w:sz w:val="20"/>
          <w:szCs w:val="18"/>
        </w:rPr>
        <w:t>The N beam(s) should satisfy the condition of Event-2</w:t>
      </w:r>
    </w:p>
    <w:p w14:paraId="00C66C5A"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57376175"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14:paraId="02A29828" w14:textId="77777777" w:rsidR="000B436A" w:rsidRDefault="005A3654">
      <w:pPr>
        <w:numPr>
          <w:ilvl w:val="0"/>
          <w:numId w:val="13"/>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2B3DC85" w14:textId="77777777" w:rsidR="000B436A" w:rsidRDefault="005A3654">
      <w:pPr>
        <w:numPr>
          <w:ilvl w:val="1"/>
          <w:numId w:val="13"/>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391FB7AE"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10D66522"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14:paraId="0BF27171" w14:textId="77777777"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Details on how value of N is determined by the UE</w:t>
      </w:r>
    </w:p>
    <w:p w14:paraId="6EF6B658" w14:textId="77777777" w:rsidR="000B436A" w:rsidRDefault="005A3654">
      <w:pPr>
        <w:numPr>
          <w:ilvl w:val="0"/>
          <w:numId w:val="13"/>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9BE33F3" w14:textId="77777777" w:rsidR="000B436A" w:rsidRDefault="005A3654">
      <w:pPr>
        <w:numPr>
          <w:ilvl w:val="1"/>
          <w:numId w:val="13"/>
        </w:numPr>
        <w:snapToGrid w:val="0"/>
        <w:jc w:val="both"/>
        <w:rPr>
          <w:sz w:val="20"/>
          <w:szCs w:val="18"/>
        </w:rPr>
      </w:pPr>
      <w:r>
        <w:rPr>
          <w:sz w:val="20"/>
          <w:szCs w:val="18"/>
        </w:rPr>
        <w:t>The N beam(s) should satisfy the condition of Event-2</w:t>
      </w:r>
    </w:p>
    <w:p w14:paraId="60DBACFE" w14:textId="77777777" w:rsidR="000B436A" w:rsidRDefault="005A3654">
      <w:pPr>
        <w:numPr>
          <w:ilvl w:val="1"/>
          <w:numId w:val="13"/>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6688838F" w14:textId="77777777" w:rsidR="000B436A" w:rsidRDefault="005A3654">
      <w:pPr>
        <w:numPr>
          <w:ilvl w:val="1"/>
          <w:numId w:val="13"/>
        </w:numPr>
        <w:snapToGrid w:val="0"/>
        <w:jc w:val="both"/>
        <w:rPr>
          <w:sz w:val="20"/>
          <w:szCs w:val="18"/>
        </w:rPr>
      </w:pPr>
      <w:r>
        <w:rPr>
          <w:sz w:val="20"/>
          <w:szCs w:val="18"/>
        </w:rPr>
        <w:t>Payload size does not vary as a function of N</w:t>
      </w:r>
    </w:p>
    <w:p w14:paraId="1E2BE562" w14:textId="77777777" w:rsidR="000B436A" w:rsidRDefault="005A3654">
      <w:pPr>
        <w:numPr>
          <w:ilvl w:val="1"/>
          <w:numId w:val="13"/>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150BB1AD" w14:textId="77777777" w:rsidR="000B436A" w:rsidRDefault="005A3654">
      <w:pPr>
        <w:numPr>
          <w:ilvl w:val="0"/>
          <w:numId w:val="13"/>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7CAC01DA" w14:textId="77777777" w:rsidR="000B436A" w:rsidRDefault="005A3654">
      <w:pPr>
        <w:numPr>
          <w:ilvl w:val="1"/>
          <w:numId w:val="13"/>
        </w:numPr>
        <w:snapToGrid w:val="0"/>
        <w:jc w:val="both"/>
        <w:rPr>
          <w:sz w:val="20"/>
          <w:szCs w:val="18"/>
        </w:rPr>
      </w:pPr>
      <w:r>
        <w:rPr>
          <w:sz w:val="20"/>
          <w:szCs w:val="18"/>
          <w:lang w:eastAsia="zh-CN"/>
        </w:rPr>
        <w:t xml:space="preserve">The reported beam </w:t>
      </w:r>
      <w:r>
        <w:rPr>
          <w:sz w:val="20"/>
          <w:szCs w:val="18"/>
        </w:rPr>
        <w:t>should satisfy the condition of Event-2</w:t>
      </w:r>
    </w:p>
    <w:p w14:paraId="6DCFF763" w14:textId="77777777" w:rsidR="000B436A" w:rsidRDefault="005A3654">
      <w:pPr>
        <w:numPr>
          <w:ilvl w:val="0"/>
          <w:numId w:val="13"/>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5E528015" w14:textId="77777777" w:rsidR="000B436A" w:rsidRDefault="005A3654">
      <w:pPr>
        <w:numPr>
          <w:ilvl w:val="1"/>
          <w:numId w:val="13"/>
        </w:numPr>
        <w:snapToGrid w:val="0"/>
        <w:jc w:val="both"/>
        <w:rPr>
          <w:sz w:val="20"/>
          <w:szCs w:val="18"/>
          <w:lang w:eastAsia="zh-CN"/>
        </w:rPr>
      </w:pPr>
      <w:r>
        <w:rPr>
          <w:sz w:val="20"/>
          <w:szCs w:val="18"/>
          <w:lang w:eastAsia="zh-CN"/>
        </w:rPr>
        <w:t>At least one of N reported beam(s) should satisfy the condition of Event-2</w:t>
      </w:r>
    </w:p>
    <w:p w14:paraId="1E088DDB" w14:textId="77777777" w:rsidR="000B436A" w:rsidRDefault="005A3654">
      <w:pPr>
        <w:numPr>
          <w:ilvl w:val="1"/>
          <w:numId w:val="13"/>
        </w:numPr>
        <w:snapToGrid w:val="0"/>
        <w:jc w:val="both"/>
        <w:rPr>
          <w:sz w:val="20"/>
          <w:szCs w:val="18"/>
          <w:lang w:eastAsia="zh-CN"/>
        </w:rPr>
      </w:pPr>
      <w:r>
        <w:rPr>
          <w:sz w:val="20"/>
          <w:szCs w:val="18"/>
          <w:lang w:eastAsia="zh-CN"/>
        </w:rPr>
        <w:t xml:space="preserve">N is configured by gNB </w:t>
      </w:r>
    </w:p>
    <w:p w14:paraId="4936D76F" w14:textId="77777777" w:rsidR="000B436A" w:rsidRDefault="005A3654">
      <w:pPr>
        <w:numPr>
          <w:ilvl w:val="0"/>
          <w:numId w:val="13"/>
        </w:numPr>
        <w:snapToGrid w:val="0"/>
        <w:ind w:left="466" w:hanging="284"/>
        <w:jc w:val="both"/>
        <w:rPr>
          <w:sz w:val="20"/>
          <w:szCs w:val="18"/>
          <w:lang w:eastAsia="zh-CN"/>
        </w:rPr>
      </w:pPr>
      <w:r>
        <w:rPr>
          <w:sz w:val="20"/>
          <w:szCs w:val="18"/>
          <w:lang w:eastAsia="zh-CN"/>
        </w:rPr>
        <w:t>Other options are not precluded.</w:t>
      </w:r>
    </w:p>
    <w:p w14:paraId="57F3A519" w14:textId="77777777" w:rsidR="000B436A" w:rsidRDefault="005A3654">
      <w:pPr>
        <w:numPr>
          <w:ilvl w:val="0"/>
          <w:numId w:val="13"/>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39119FE0" w14:textId="77777777" w:rsidR="000B436A" w:rsidRDefault="005A3654">
      <w:pPr>
        <w:numPr>
          <w:ilvl w:val="0"/>
          <w:numId w:val="13"/>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742F2E83" w14:textId="77777777" w:rsidR="000B436A" w:rsidRDefault="005A3654">
      <w:pPr>
        <w:numPr>
          <w:ilvl w:val="0"/>
          <w:numId w:val="13"/>
        </w:numPr>
        <w:snapToGrid w:val="0"/>
        <w:ind w:left="466" w:hanging="284"/>
        <w:jc w:val="both"/>
        <w:rPr>
          <w:sz w:val="20"/>
          <w:szCs w:val="18"/>
          <w:lang w:eastAsia="zh-CN"/>
        </w:rPr>
      </w:pPr>
      <w:r>
        <w:rPr>
          <w:sz w:val="20"/>
          <w:szCs w:val="18"/>
          <w:lang w:eastAsia="zh-CN"/>
        </w:rPr>
        <w:t>The selected option shall satisfy Event-2.</w:t>
      </w:r>
    </w:p>
    <w:p w14:paraId="51184522" w14:textId="77777777" w:rsidR="000B436A" w:rsidRDefault="000B436A">
      <w:pPr>
        <w:snapToGrid w:val="0"/>
        <w:jc w:val="both"/>
        <w:rPr>
          <w:sz w:val="20"/>
          <w:szCs w:val="18"/>
          <w:lang w:eastAsia="zh-CN"/>
        </w:rPr>
      </w:pPr>
    </w:p>
    <w:p w14:paraId="2B2118C6" w14:textId="77777777" w:rsidR="000B436A" w:rsidRDefault="005A3654">
      <w:pPr>
        <w:pStyle w:val="ListParagraph"/>
        <w:numPr>
          <w:ilvl w:val="1"/>
          <w:numId w:val="8"/>
        </w:numPr>
        <w:tabs>
          <w:tab w:val="left" w:pos="810"/>
        </w:tabs>
        <w:spacing w:before="120" w:after="120" w:line="257" w:lineRule="auto"/>
        <w:ind w:hanging="792"/>
        <w:outlineLvl w:val="0"/>
        <w:rPr>
          <w:lang w:eastAsia="zh-TW"/>
        </w:rPr>
      </w:pPr>
      <w:r>
        <w:rPr>
          <w:lang w:eastAsia="zh-TW"/>
        </w:rPr>
        <w:t>RAN1#116</w:t>
      </w:r>
    </w:p>
    <w:p w14:paraId="2FC01B3A" w14:textId="77777777"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77E15BDB" w14:textId="77777777" w:rsidR="000B436A" w:rsidRDefault="005A365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1B8DCDF5" w14:textId="77777777" w:rsidR="000B436A" w:rsidRDefault="005A3654">
      <w:pPr>
        <w:numPr>
          <w:ilvl w:val="0"/>
          <w:numId w:val="20"/>
        </w:numPr>
        <w:snapToGrid w:val="0"/>
        <w:rPr>
          <w:rFonts w:eastAsia="MS Mincho"/>
          <w:sz w:val="20"/>
          <w:szCs w:val="20"/>
          <w:lang w:eastAsia="ja-JP"/>
        </w:rPr>
      </w:pPr>
      <w:r>
        <w:rPr>
          <w:rFonts w:eastAsia="MS Mincho"/>
          <w:sz w:val="20"/>
          <w:szCs w:val="20"/>
          <w:lang w:eastAsia="ja-JP"/>
        </w:rPr>
        <w:t>Trigger-event detection for beam reporting by UE</w:t>
      </w:r>
    </w:p>
    <w:p w14:paraId="2A22EAF9" w14:textId="77777777" w:rsidR="000B436A" w:rsidRDefault="005A3654">
      <w:pPr>
        <w:numPr>
          <w:ilvl w:val="1"/>
          <w:numId w:val="20"/>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189D2A6D" w14:textId="77777777" w:rsidR="000B436A" w:rsidRDefault="005A3654">
      <w:pPr>
        <w:numPr>
          <w:ilvl w:val="1"/>
          <w:numId w:val="20"/>
        </w:numPr>
        <w:snapToGrid w:val="0"/>
        <w:rPr>
          <w:rFonts w:eastAsia="MS Mincho"/>
          <w:sz w:val="20"/>
          <w:szCs w:val="20"/>
          <w:lang w:eastAsia="ja-JP"/>
        </w:rPr>
      </w:pPr>
      <w:r>
        <w:rPr>
          <w:rFonts w:eastAsia="MS Mincho"/>
          <w:sz w:val="20"/>
          <w:szCs w:val="20"/>
          <w:lang w:eastAsia="ja-JP"/>
        </w:rPr>
        <w:lastRenderedPageBreak/>
        <w:t>FFS: Trigger condition for declaring beam-reporting event</w:t>
      </w:r>
    </w:p>
    <w:p w14:paraId="60715483" w14:textId="77777777" w:rsidR="000B436A" w:rsidRDefault="005A3654">
      <w:pPr>
        <w:numPr>
          <w:ilvl w:val="0"/>
          <w:numId w:val="20"/>
        </w:numPr>
        <w:snapToGrid w:val="0"/>
        <w:rPr>
          <w:rFonts w:eastAsia="MS Mincho"/>
          <w:sz w:val="20"/>
          <w:szCs w:val="20"/>
          <w:lang w:eastAsia="ja-JP"/>
        </w:rPr>
      </w:pPr>
      <w:r>
        <w:rPr>
          <w:rFonts w:eastAsia="MS Mincho"/>
          <w:sz w:val="20"/>
          <w:szCs w:val="20"/>
          <w:lang w:eastAsia="ja-JP"/>
        </w:rPr>
        <w:t>Beam-report transmission by UE</w:t>
      </w:r>
    </w:p>
    <w:p w14:paraId="76C41947" w14:textId="77777777" w:rsidR="000B436A" w:rsidRDefault="005A3654">
      <w:pPr>
        <w:numPr>
          <w:ilvl w:val="1"/>
          <w:numId w:val="20"/>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5C0AA404" w14:textId="77777777" w:rsidR="000B436A" w:rsidRDefault="005A3654">
      <w:pPr>
        <w:numPr>
          <w:ilvl w:val="1"/>
          <w:numId w:val="20"/>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1F430499" w14:textId="77777777" w:rsidR="000B436A" w:rsidRDefault="005A3654">
      <w:pPr>
        <w:numPr>
          <w:ilvl w:val="2"/>
          <w:numId w:val="20"/>
        </w:numPr>
        <w:snapToGrid w:val="0"/>
        <w:rPr>
          <w:rFonts w:eastAsia="MS Mincho"/>
          <w:sz w:val="20"/>
          <w:szCs w:val="20"/>
          <w:lang w:eastAsia="ja-JP"/>
        </w:rPr>
      </w:pPr>
      <w:r>
        <w:rPr>
          <w:rFonts w:eastAsia="MS Mincho"/>
          <w:sz w:val="20"/>
          <w:szCs w:val="20"/>
          <w:lang w:eastAsia="ja-JP"/>
        </w:rPr>
        <w:t>MAC-CE</w:t>
      </w:r>
    </w:p>
    <w:p w14:paraId="69141E92" w14:textId="77777777" w:rsidR="000B436A" w:rsidRDefault="005A3654">
      <w:pPr>
        <w:numPr>
          <w:ilvl w:val="2"/>
          <w:numId w:val="20"/>
        </w:numPr>
        <w:snapToGrid w:val="0"/>
        <w:rPr>
          <w:rFonts w:eastAsia="MS Mincho"/>
          <w:sz w:val="20"/>
          <w:szCs w:val="20"/>
          <w:lang w:eastAsia="ja-JP"/>
        </w:rPr>
      </w:pPr>
      <w:r>
        <w:rPr>
          <w:rFonts w:eastAsia="MS Mincho"/>
          <w:sz w:val="20"/>
          <w:szCs w:val="20"/>
          <w:lang w:eastAsia="ja-JP"/>
        </w:rPr>
        <w:t>UCI</w:t>
      </w:r>
    </w:p>
    <w:p w14:paraId="43E5C1B2" w14:textId="77777777" w:rsidR="000B436A" w:rsidRDefault="005A3654">
      <w:pPr>
        <w:numPr>
          <w:ilvl w:val="2"/>
          <w:numId w:val="20"/>
        </w:numPr>
        <w:snapToGrid w:val="0"/>
        <w:rPr>
          <w:rFonts w:eastAsia="MS Mincho"/>
          <w:sz w:val="20"/>
          <w:szCs w:val="20"/>
          <w:lang w:eastAsia="ja-JP"/>
        </w:rPr>
      </w:pPr>
      <w:r>
        <w:rPr>
          <w:rFonts w:eastAsia="MS Mincho"/>
          <w:sz w:val="20"/>
          <w:szCs w:val="20"/>
          <w:lang w:eastAsia="ja-JP"/>
        </w:rPr>
        <w:t>Others are not precluded.</w:t>
      </w:r>
    </w:p>
    <w:p w14:paraId="6044B0C4" w14:textId="77777777" w:rsidR="000B436A" w:rsidRDefault="005A365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463E26A5" w14:textId="77777777" w:rsidR="000B436A" w:rsidRDefault="005A3654">
      <w:pPr>
        <w:numPr>
          <w:ilvl w:val="0"/>
          <w:numId w:val="20"/>
        </w:numPr>
        <w:snapToGrid w:val="0"/>
        <w:rPr>
          <w:rFonts w:eastAsia="MS Mincho"/>
          <w:sz w:val="20"/>
          <w:szCs w:val="20"/>
          <w:lang w:eastAsia="ja-JP"/>
        </w:rPr>
      </w:pPr>
      <w:r>
        <w:rPr>
          <w:color w:val="000000"/>
          <w:sz w:val="20"/>
          <w:szCs w:val="20"/>
          <w:lang w:eastAsia="zh-CN"/>
        </w:rPr>
        <w:t>UE requesting UL resource(s) for the beam report</w:t>
      </w:r>
    </w:p>
    <w:p w14:paraId="595D60CE" w14:textId="77777777" w:rsidR="000B436A" w:rsidRDefault="005A3654">
      <w:pPr>
        <w:numPr>
          <w:ilvl w:val="0"/>
          <w:numId w:val="20"/>
        </w:numPr>
        <w:snapToGrid w:val="0"/>
        <w:rPr>
          <w:rFonts w:eastAsia="MS Mincho"/>
          <w:sz w:val="20"/>
          <w:szCs w:val="20"/>
          <w:lang w:eastAsia="ja-JP"/>
        </w:rPr>
      </w:pPr>
      <w:r>
        <w:rPr>
          <w:color w:val="000000"/>
          <w:sz w:val="20"/>
          <w:szCs w:val="20"/>
          <w:lang w:eastAsia="zh-CN"/>
        </w:rPr>
        <w:t>UE notifying transmission of beam report</w:t>
      </w:r>
    </w:p>
    <w:p w14:paraId="6E57A902" w14:textId="77777777" w:rsidR="000B436A" w:rsidRDefault="005A3654">
      <w:pPr>
        <w:numPr>
          <w:ilvl w:val="0"/>
          <w:numId w:val="20"/>
        </w:numPr>
        <w:snapToGrid w:val="0"/>
        <w:rPr>
          <w:rFonts w:eastAsia="MS Mincho"/>
          <w:sz w:val="20"/>
          <w:szCs w:val="20"/>
          <w:lang w:eastAsia="ja-JP"/>
        </w:rPr>
      </w:pPr>
      <w:r>
        <w:rPr>
          <w:color w:val="000000"/>
          <w:sz w:val="20"/>
          <w:szCs w:val="20"/>
          <w:lang w:eastAsia="zh-CN"/>
        </w:rPr>
        <w:t>gNB preconfigured resources</w:t>
      </w:r>
    </w:p>
    <w:p w14:paraId="33FB9A54" w14:textId="77777777" w:rsidR="000B436A" w:rsidRDefault="005A3654">
      <w:pPr>
        <w:snapToGrid w:val="0"/>
        <w:rPr>
          <w:rFonts w:eastAsia="MS Mincho"/>
          <w:sz w:val="20"/>
          <w:szCs w:val="20"/>
          <w:lang w:eastAsia="ja-JP"/>
        </w:rPr>
      </w:pPr>
      <w:r>
        <w:rPr>
          <w:rFonts w:eastAsia="Times New Roman"/>
          <w:sz w:val="20"/>
          <w:szCs w:val="20"/>
        </w:rPr>
        <w:t>Other procedure(s) as required</w:t>
      </w:r>
    </w:p>
    <w:p w14:paraId="565C51DF" w14:textId="77777777" w:rsidR="000B436A" w:rsidRDefault="000B436A">
      <w:pPr>
        <w:snapToGrid w:val="0"/>
        <w:jc w:val="both"/>
        <w:rPr>
          <w:color w:val="000000" w:themeColor="text1"/>
          <w:sz w:val="18"/>
          <w:szCs w:val="18"/>
        </w:rPr>
      </w:pPr>
    </w:p>
    <w:p w14:paraId="2EBDAB2F" w14:textId="77777777"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D5CF561" w14:textId="77777777"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323E52C5" w14:textId="77777777" w:rsidR="000B436A" w:rsidRDefault="005A3654">
      <w:pPr>
        <w:numPr>
          <w:ilvl w:val="0"/>
          <w:numId w:val="13"/>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1BFA22D0"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661657D5"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02347128"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30E5B8CA"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77EEEC22"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Others are not precluded.</w:t>
      </w:r>
    </w:p>
    <w:p w14:paraId="23E5C186" w14:textId="77777777" w:rsidR="000B436A" w:rsidRDefault="005A3654">
      <w:pPr>
        <w:numPr>
          <w:ilvl w:val="0"/>
          <w:numId w:val="13"/>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403DFE2F" w14:textId="77777777" w:rsidR="000B436A" w:rsidRDefault="000B436A">
      <w:pPr>
        <w:rPr>
          <w:rFonts w:cs="Times"/>
          <w:sz w:val="20"/>
          <w:szCs w:val="20"/>
        </w:rPr>
      </w:pPr>
    </w:p>
    <w:p w14:paraId="254D1603" w14:textId="77777777"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195228C4" w14:textId="77777777"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FF2991A"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18E8799A"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298DC5DD"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3EEC7C9D"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117557E6" w14:textId="77777777" w:rsidR="000B436A" w:rsidRDefault="000B436A">
      <w:pPr>
        <w:rPr>
          <w:rFonts w:cs="Times"/>
          <w:sz w:val="20"/>
          <w:szCs w:val="20"/>
        </w:rPr>
      </w:pPr>
    </w:p>
    <w:p w14:paraId="5DB9C342" w14:textId="77777777"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A84975D" w14:textId="77777777"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0BAFA334"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6C14C240"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736D1293"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3A6E7F06" w14:textId="77777777"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3C0BD921" w14:textId="77777777"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2D959990" w14:textId="77777777" w:rsidR="000B436A" w:rsidRDefault="000B436A">
      <w:pPr>
        <w:snapToGrid w:val="0"/>
        <w:jc w:val="both"/>
        <w:rPr>
          <w:rFonts w:cs="Times"/>
          <w:color w:val="000000"/>
          <w:sz w:val="20"/>
          <w:szCs w:val="20"/>
          <w:lang w:eastAsia="zh-CN"/>
        </w:rPr>
      </w:pPr>
    </w:p>
    <w:p w14:paraId="5F30E33B" w14:textId="77777777" w:rsidR="000B436A" w:rsidRDefault="005A3654">
      <w:pPr>
        <w:rPr>
          <w:rFonts w:cs="Times"/>
          <w:color w:val="000000"/>
          <w:sz w:val="20"/>
          <w:szCs w:val="20"/>
          <w:lang w:eastAsia="zh-CN"/>
        </w:rPr>
      </w:pPr>
      <w:r>
        <w:rPr>
          <w:rFonts w:cs="Times"/>
          <w:color w:val="000000"/>
          <w:sz w:val="20"/>
          <w:szCs w:val="20"/>
          <w:lang w:eastAsia="zh-CN"/>
        </w:rPr>
        <w:br w:type="page"/>
      </w:r>
    </w:p>
    <w:p w14:paraId="718A37EE" w14:textId="77777777" w:rsidR="000B436A" w:rsidRDefault="005A365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0B436A" w14:paraId="343955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909C12" w14:textId="77777777" w:rsidR="000B436A" w:rsidRDefault="005A365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C04D0E" w14:textId="77777777" w:rsidR="000B436A" w:rsidRDefault="00211DAC">
            <w:pPr>
              <w:snapToGrid w:val="0"/>
              <w:rPr>
                <w:rFonts w:ascii="Arial" w:hAnsi="Arial" w:cs="Arial"/>
                <w:sz w:val="16"/>
                <w:szCs w:val="16"/>
              </w:rPr>
            </w:pPr>
            <w:hyperlink r:id="rId11" w:history="1">
              <w:r w:rsidR="005A3654">
                <w:rPr>
                  <w:rStyle w:val="Hyperlink"/>
                  <w:rFonts w:ascii="Arial" w:hAnsi="Arial" w:cs="Arial"/>
                  <w:b/>
                  <w:bCs/>
                  <w:color w:val="0000FF"/>
                  <w:sz w:val="16"/>
                  <w:szCs w:val="16"/>
                </w:rPr>
                <w:t>R1-2404712</w:t>
              </w:r>
            </w:hyperlink>
          </w:p>
        </w:tc>
        <w:tc>
          <w:tcPr>
            <w:tcW w:w="5670" w:type="dxa"/>
            <w:tcBorders>
              <w:top w:val="single" w:sz="4" w:space="0" w:color="A6A6A6"/>
              <w:left w:val="nil"/>
              <w:bottom w:val="single" w:sz="4" w:space="0" w:color="A6A6A6"/>
              <w:right w:val="single" w:sz="4" w:space="0" w:color="A6A6A6"/>
            </w:tcBorders>
            <w:shd w:val="clear" w:color="auto" w:fill="auto"/>
          </w:tcPr>
          <w:p w14:paraId="28590F38" w14:textId="77777777" w:rsidR="000B436A" w:rsidRDefault="005A3654">
            <w:pPr>
              <w:snapToGrid w:val="0"/>
              <w:rPr>
                <w:rFonts w:ascii="Arial" w:hAnsi="Arial" w:cs="Arial"/>
                <w:sz w:val="16"/>
                <w:szCs w:val="16"/>
              </w:rPr>
            </w:pPr>
            <w:r>
              <w:rPr>
                <w:rFonts w:ascii="Arial" w:hAnsi="Arial" w:cs="Arial"/>
                <w:sz w:val="16"/>
                <w:szCs w:val="16"/>
              </w:rPr>
              <w:t>Offline summary for Rel-19 MIMO UEIBM (9.2.1) pre-RAN1#117</w:t>
            </w:r>
          </w:p>
        </w:tc>
        <w:tc>
          <w:tcPr>
            <w:tcW w:w="2520" w:type="dxa"/>
            <w:tcBorders>
              <w:top w:val="single" w:sz="4" w:space="0" w:color="A6A6A6"/>
              <w:left w:val="nil"/>
              <w:bottom w:val="single" w:sz="4" w:space="0" w:color="A6A6A6"/>
              <w:right w:val="single" w:sz="4" w:space="0" w:color="A6A6A6"/>
            </w:tcBorders>
            <w:shd w:val="clear" w:color="auto" w:fill="auto"/>
          </w:tcPr>
          <w:p w14:paraId="7BA99801" w14:textId="77777777" w:rsidR="000B436A" w:rsidRDefault="005A3654">
            <w:pPr>
              <w:snapToGrid w:val="0"/>
              <w:rPr>
                <w:rFonts w:ascii="Arial" w:hAnsi="Arial" w:cs="Arial"/>
                <w:sz w:val="16"/>
                <w:szCs w:val="16"/>
              </w:rPr>
            </w:pPr>
            <w:r>
              <w:rPr>
                <w:rFonts w:ascii="Arial" w:hAnsi="Arial" w:cs="Arial"/>
                <w:sz w:val="16"/>
                <w:szCs w:val="16"/>
              </w:rPr>
              <w:t>Moderator (ZTE)</w:t>
            </w:r>
          </w:p>
        </w:tc>
      </w:tr>
      <w:tr w:rsidR="000B436A" w14:paraId="22CC00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8662AB" w14:textId="77777777" w:rsidR="000B436A" w:rsidRDefault="005A365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C83E521" w14:textId="77777777" w:rsidR="000B436A" w:rsidRDefault="00211DAC">
            <w:pPr>
              <w:snapToGrid w:val="0"/>
              <w:rPr>
                <w:rFonts w:ascii="Arial" w:hAnsi="Arial" w:cs="Arial"/>
                <w:b/>
                <w:bCs/>
                <w:color w:val="0000FF"/>
                <w:sz w:val="16"/>
                <w:szCs w:val="16"/>
                <w:u w:val="single"/>
              </w:rPr>
            </w:pPr>
            <w:hyperlink r:id="rId12" w:history="1">
              <w:r w:rsidR="005A3654">
                <w:rPr>
                  <w:rStyle w:val="Hyperlink"/>
                  <w:rFonts w:ascii="Arial" w:hAnsi="Arial" w:cs="Arial"/>
                  <w:b/>
                  <w:bCs/>
                  <w:color w:val="0000FF"/>
                  <w:sz w:val="16"/>
                  <w:szCs w:val="16"/>
                </w:rPr>
                <w:t>R1-2403846</w:t>
              </w:r>
            </w:hyperlink>
          </w:p>
        </w:tc>
        <w:tc>
          <w:tcPr>
            <w:tcW w:w="5670" w:type="dxa"/>
            <w:tcBorders>
              <w:top w:val="single" w:sz="4" w:space="0" w:color="A6A6A6"/>
              <w:left w:val="nil"/>
              <w:bottom w:val="single" w:sz="4" w:space="0" w:color="A6A6A6"/>
              <w:right w:val="single" w:sz="4" w:space="0" w:color="A6A6A6"/>
            </w:tcBorders>
            <w:shd w:val="clear" w:color="auto" w:fill="auto"/>
          </w:tcPr>
          <w:p w14:paraId="2AFA06DF" w14:textId="77777777" w:rsidR="000B436A" w:rsidRDefault="005A3654">
            <w:pPr>
              <w:snapToGrid w:val="0"/>
              <w:rPr>
                <w:rFonts w:ascii="Arial" w:hAnsi="Arial" w:cs="Arial"/>
                <w:sz w:val="16"/>
                <w:szCs w:val="16"/>
              </w:rPr>
            </w:pPr>
            <w:r>
              <w:rPr>
                <w:rFonts w:ascii="Arial" w:hAnsi="Arial" w:cs="Arial"/>
                <w:sz w:val="16"/>
                <w:szCs w:val="16"/>
              </w:rPr>
              <w:t>Discussion on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4E6515B" w14:textId="77777777" w:rsidR="000B436A" w:rsidRDefault="005A3654">
            <w:pPr>
              <w:snapToGrid w:val="0"/>
              <w:rPr>
                <w:rFonts w:ascii="Arial" w:hAnsi="Arial" w:cs="Arial"/>
                <w:sz w:val="16"/>
                <w:szCs w:val="16"/>
              </w:rPr>
            </w:pPr>
            <w:r>
              <w:rPr>
                <w:rFonts w:ascii="Arial" w:hAnsi="Arial" w:cs="Arial"/>
                <w:sz w:val="16"/>
                <w:szCs w:val="16"/>
              </w:rPr>
              <w:t>InterDigital, Inc.</w:t>
            </w:r>
          </w:p>
        </w:tc>
      </w:tr>
      <w:tr w:rsidR="000B436A" w14:paraId="2DABDA7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42C6EA" w14:textId="77777777" w:rsidR="000B436A" w:rsidRDefault="005A365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7D5BF39" w14:textId="77777777" w:rsidR="000B436A" w:rsidRDefault="00211DAC">
            <w:pPr>
              <w:snapToGrid w:val="0"/>
              <w:rPr>
                <w:sz w:val="18"/>
                <w:szCs w:val="18"/>
              </w:rPr>
            </w:pPr>
            <w:hyperlink r:id="rId13" w:history="1">
              <w:r w:rsidR="005A3654">
                <w:rPr>
                  <w:rStyle w:val="Hyperlink"/>
                  <w:rFonts w:ascii="Arial" w:hAnsi="Arial" w:cs="Arial"/>
                  <w:b/>
                  <w:bCs/>
                  <w:color w:val="0000FF"/>
                  <w:sz w:val="16"/>
                  <w:szCs w:val="16"/>
                </w:rPr>
                <w:t>R1-2403872</w:t>
              </w:r>
            </w:hyperlink>
          </w:p>
        </w:tc>
        <w:tc>
          <w:tcPr>
            <w:tcW w:w="5670" w:type="dxa"/>
            <w:tcBorders>
              <w:top w:val="single" w:sz="4" w:space="0" w:color="A6A6A6"/>
              <w:left w:val="nil"/>
              <w:bottom w:val="single" w:sz="4" w:space="0" w:color="A6A6A6"/>
              <w:right w:val="single" w:sz="4" w:space="0" w:color="A6A6A6"/>
            </w:tcBorders>
            <w:shd w:val="clear" w:color="auto" w:fill="auto"/>
          </w:tcPr>
          <w:p w14:paraId="4E15BABC"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2A98DA6" w14:textId="77777777" w:rsidR="000B436A" w:rsidRDefault="005A3654">
            <w:pPr>
              <w:snapToGrid w:val="0"/>
              <w:rPr>
                <w:sz w:val="18"/>
                <w:szCs w:val="18"/>
              </w:rPr>
            </w:pPr>
            <w:r>
              <w:rPr>
                <w:rFonts w:ascii="Arial" w:hAnsi="Arial" w:cs="Arial"/>
                <w:sz w:val="16"/>
                <w:szCs w:val="16"/>
              </w:rPr>
              <w:t>FUTUREWEI</w:t>
            </w:r>
          </w:p>
        </w:tc>
      </w:tr>
      <w:tr w:rsidR="000B436A" w14:paraId="08D53E3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4E9EEAA" w14:textId="77777777" w:rsidR="000B436A" w:rsidRDefault="005A365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D75AFE6" w14:textId="77777777" w:rsidR="000B436A" w:rsidRDefault="00211DAC">
            <w:pPr>
              <w:snapToGrid w:val="0"/>
              <w:rPr>
                <w:sz w:val="18"/>
                <w:szCs w:val="18"/>
              </w:rPr>
            </w:pPr>
            <w:hyperlink r:id="rId14" w:history="1">
              <w:r w:rsidR="005A3654">
                <w:rPr>
                  <w:rStyle w:val="Hyperlink"/>
                  <w:rFonts w:ascii="Arial" w:hAnsi="Arial" w:cs="Arial"/>
                  <w:b/>
                  <w:bCs/>
                  <w:color w:val="0000FF"/>
                  <w:sz w:val="16"/>
                  <w:szCs w:val="16"/>
                </w:rPr>
                <w:t>R1-2403877</w:t>
              </w:r>
            </w:hyperlink>
          </w:p>
        </w:tc>
        <w:tc>
          <w:tcPr>
            <w:tcW w:w="5670" w:type="dxa"/>
            <w:tcBorders>
              <w:top w:val="nil"/>
              <w:left w:val="nil"/>
              <w:bottom w:val="single" w:sz="4" w:space="0" w:color="A6A6A6"/>
              <w:right w:val="single" w:sz="4" w:space="0" w:color="A6A6A6"/>
            </w:tcBorders>
            <w:shd w:val="clear" w:color="auto" w:fill="auto"/>
          </w:tcPr>
          <w:p w14:paraId="76E9D09C" w14:textId="77777777" w:rsidR="000B436A" w:rsidRDefault="005A3654">
            <w:pPr>
              <w:snapToGrid w:val="0"/>
              <w:rPr>
                <w:sz w:val="18"/>
                <w:szCs w:val="18"/>
              </w:rPr>
            </w:pPr>
            <w:r>
              <w:rPr>
                <w:rFonts w:ascii="Arial" w:hAnsi="Arial" w:cs="Arial"/>
                <w:sz w:val="16"/>
                <w:szCs w:val="16"/>
              </w:rPr>
              <w:t>Discussion on Rel-19 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2F4EA82" w14:textId="77777777" w:rsidR="000B436A" w:rsidRDefault="005A3654">
            <w:pPr>
              <w:snapToGrid w:val="0"/>
              <w:rPr>
                <w:sz w:val="18"/>
                <w:szCs w:val="18"/>
              </w:rPr>
            </w:pPr>
            <w:r>
              <w:rPr>
                <w:rFonts w:ascii="Arial" w:hAnsi="Arial" w:cs="Arial"/>
                <w:sz w:val="16"/>
                <w:szCs w:val="16"/>
              </w:rPr>
              <w:t>New H3C Technologies Co., Ltd.</w:t>
            </w:r>
          </w:p>
        </w:tc>
      </w:tr>
      <w:tr w:rsidR="000B436A" w14:paraId="280A571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7BFA3C8" w14:textId="77777777" w:rsidR="000B436A" w:rsidRDefault="005A365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0DFB3985" w14:textId="77777777" w:rsidR="000B436A" w:rsidRDefault="00211DAC">
            <w:pPr>
              <w:snapToGrid w:val="0"/>
              <w:rPr>
                <w:sz w:val="18"/>
                <w:szCs w:val="18"/>
              </w:rPr>
            </w:pPr>
            <w:hyperlink r:id="rId15" w:history="1">
              <w:r w:rsidR="005A3654">
                <w:rPr>
                  <w:rStyle w:val="Hyperlink"/>
                  <w:rFonts w:ascii="Arial" w:hAnsi="Arial" w:cs="Arial"/>
                  <w:b/>
                  <w:bCs/>
                  <w:color w:val="0000FF"/>
                  <w:sz w:val="16"/>
                  <w:szCs w:val="16"/>
                </w:rPr>
                <w:t>R1-2403900</w:t>
              </w:r>
            </w:hyperlink>
          </w:p>
        </w:tc>
        <w:tc>
          <w:tcPr>
            <w:tcW w:w="5670" w:type="dxa"/>
            <w:tcBorders>
              <w:top w:val="nil"/>
              <w:left w:val="nil"/>
              <w:bottom w:val="single" w:sz="4" w:space="0" w:color="A6A6A6"/>
              <w:right w:val="single" w:sz="4" w:space="0" w:color="A6A6A6"/>
            </w:tcBorders>
            <w:shd w:val="clear" w:color="auto" w:fill="auto"/>
          </w:tcPr>
          <w:p w14:paraId="79DA500C"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73DC70F" w14:textId="77777777" w:rsidR="000B436A" w:rsidRDefault="005A3654">
            <w:pPr>
              <w:snapToGrid w:val="0"/>
              <w:rPr>
                <w:sz w:val="18"/>
                <w:szCs w:val="18"/>
              </w:rPr>
            </w:pPr>
            <w:r>
              <w:rPr>
                <w:rFonts w:ascii="Arial" w:hAnsi="Arial" w:cs="Arial"/>
                <w:sz w:val="16"/>
                <w:szCs w:val="16"/>
              </w:rPr>
              <w:t>MediaTek Inc.</w:t>
            </w:r>
          </w:p>
        </w:tc>
      </w:tr>
      <w:tr w:rsidR="000B436A" w14:paraId="3E9F25F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BC5351" w14:textId="77777777" w:rsidR="000B436A" w:rsidRDefault="005A365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66D52037" w14:textId="77777777" w:rsidR="000B436A" w:rsidRDefault="00211DAC">
            <w:pPr>
              <w:snapToGrid w:val="0"/>
              <w:rPr>
                <w:sz w:val="18"/>
                <w:szCs w:val="18"/>
              </w:rPr>
            </w:pPr>
            <w:hyperlink r:id="rId16" w:history="1">
              <w:r w:rsidR="005A3654">
                <w:rPr>
                  <w:rStyle w:val="Hyperlink"/>
                  <w:rFonts w:ascii="Arial" w:hAnsi="Arial" w:cs="Arial"/>
                  <w:b/>
                  <w:bCs/>
                  <w:color w:val="0000FF"/>
                  <w:sz w:val="16"/>
                  <w:szCs w:val="16"/>
                </w:rPr>
                <w:t>R1-2403944</w:t>
              </w:r>
            </w:hyperlink>
          </w:p>
        </w:tc>
        <w:tc>
          <w:tcPr>
            <w:tcW w:w="5670" w:type="dxa"/>
            <w:tcBorders>
              <w:top w:val="nil"/>
              <w:left w:val="nil"/>
              <w:bottom w:val="single" w:sz="4" w:space="0" w:color="A6A6A6"/>
              <w:right w:val="single" w:sz="4" w:space="0" w:color="A6A6A6"/>
            </w:tcBorders>
            <w:shd w:val="clear" w:color="auto" w:fill="auto"/>
          </w:tcPr>
          <w:p w14:paraId="1941DD5C" w14:textId="77777777" w:rsidR="000B436A" w:rsidRDefault="005A3654">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0ED5E42C" w14:textId="77777777" w:rsidR="000B436A" w:rsidRDefault="005A3654">
            <w:pPr>
              <w:snapToGrid w:val="0"/>
              <w:rPr>
                <w:sz w:val="18"/>
                <w:szCs w:val="18"/>
              </w:rPr>
            </w:pPr>
            <w:r>
              <w:rPr>
                <w:rFonts w:ascii="Arial" w:hAnsi="Arial" w:cs="Arial"/>
                <w:sz w:val="16"/>
                <w:szCs w:val="16"/>
              </w:rPr>
              <w:t>Huawei, HiSilicon</w:t>
            </w:r>
          </w:p>
        </w:tc>
      </w:tr>
      <w:tr w:rsidR="000B436A" w14:paraId="24BB7A4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80D849" w14:textId="77777777" w:rsidR="000B436A" w:rsidRDefault="005A365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BF65B03" w14:textId="77777777" w:rsidR="000B436A" w:rsidRDefault="00211DAC">
            <w:pPr>
              <w:snapToGrid w:val="0"/>
              <w:rPr>
                <w:sz w:val="18"/>
                <w:szCs w:val="18"/>
              </w:rPr>
            </w:pPr>
            <w:hyperlink r:id="rId17" w:history="1">
              <w:r w:rsidR="005A3654">
                <w:rPr>
                  <w:rStyle w:val="Hyperlink"/>
                  <w:rFonts w:ascii="Arial" w:hAnsi="Arial" w:cs="Arial"/>
                  <w:b/>
                  <w:bCs/>
                  <w:color w:val="0000FF"/>
                  <w:sz w:val="16"/>
                  <w:szCs w:val="16"/>
                </w:rPr>
                <w:t>R1-2403985</w:t>
              </w:r>
            </w:hyperlink>
          </w:p>
        </w:tc>
        <w:tc>
          <w:tcPr>
            <w:tcW w:w="5670" w:type="dxa"/>
            <w:tcBorders>
              <w:top w:val="nil"/>
              <w:left w:val="nil"/>
              <w:bottom w:val="single" w:sz="4" w:space="0" w:color="A6A6A6"/>
              <w:right w:val="single" w:sz="4" w:space="0" w:color="A6A6A6"/>
            </w:tcBorders>
            <w:shd w:val="clear" w:color="auto" w:fill="auto"/>
          </w:tcPr>
          <w:p w14:paraId="750E4A8B" w14:textId="77777777" w:rsidR="000B436A" w:rsidRDefault="005A3654">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404EA923" w14:textId="77777777" w:rsidR="000B436A" w:rsidRDefault="005A3654">
            <w:pPr>
              <w:snapToGrid w:val="0"/>
              <w:rPr>
                <w:sz w:val="18"/>
                <w:szCs w:val="18"/>
              </w:rPr>
            </w:pPr>
            <w:r>
              <w:rPr>
                <w:rFonts w:ascii="Arial" w:hAnsi="Arial" w:cs="Arial"/>
                <w:sz w:val="16"/>
                <w:szCs w:val="16"/>
              </w:rPr>
              <w:t>Intel Corporation</w:t>
            </w:r>
          </w:p>
        </w:tc>
      </w:tr>
      <w:tr w:rsidR="000B436A" w14:paraId="0213F9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4E07F3" w14:textId="77777777" w:rsidR="000B436A" w:rsidRDefault="005A365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1793C42E" w14:textId="77777777" w:rsidR="000B436A" w:rsidRDefault="00211DAC">
            <w:pPr>
              <w:snapToGrid w:val="0"/>
              <w:rPr>
                <w:sz w:val="18"/>
                <w:szCs w:val="18"/>
              </w:rPr>
            </w:pPr>
            <w:hyperlink r:id="rId18" w:history="1">
              <w:r w:rsidR="005A3654">
                <w:rPr>
                  <w:rStyle w:val="Hyperlink"/>
                  <w:rFonts w:ascii="Arial" w:hAnsi="Arial" w:cs="Arial"/>
                  <w:b/>
                  <w:bCs/>
                  <w:color w:val="0000FF"/>
                  <w:sz w:val="16"/>
                  <w:szCs w:val="16"/>
                </w:rPr>
                <w:t>R1-2404019</w:t>
              </w:r>
            </w:hyperlink>
          </w:p>
        </w:tc>
        <w:tc>
          <w:tcPr>
            <w:tcW w:w="5670" w:type="dxa"/>
            <w:tcBorders>
              <w:top w:val="nil"/>
              <w:left w:val="nil"/>
              <w:bottom w:val="single" w:sz="4" w:space="0" w:color="A6A6A6"/>
              <w:right w:val="single" w:sz="4" w:space="0" w:color="A6A6A6"/>
            </w:tcBorders>
            <w:shd w:val="clear" w:color="auto" w:fill="auto"/>
          </w:tcPr>
          <w:p w14:paraId="1AD9D674"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3204ED65" w14:textId="77777777" w:rsidR="000B436A" w:rsidRDefault="005A3654">
            <w:pPr>
              <w:snapToGrid w:val="0"/>
              <w:rPr>
                <w:sz w:val="18"/>
                <w:szCs w:val="18"/>
              </w:rPr>
            </w:pPr>
            <w:r>
              <w:rPr>
                <w:rFonts w:ascii="Arial" w:hAnsi="Arial" w:cs="Arial"/>
                <w:sz w:val="16"/>
                <w:szCs w:val="16"/>
              </w:rPr>
              <w:t>Spreadtrum Communications</w:t>
            </w:r>
          </w:p>
        </w:tc>
      </w:tr>
      <w:tr w:rsidR="000B436A" w14:paraId="75A544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35AA451" w14:textId="77777777" w:rsidR="000B436A" w:rsidRDefault="005A365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575E9370" w14:textId="77777777" w:rsidR="000B436A" w:rsidRDefault="00211DAC">
            <w:pPr>
              <w:snapToGrid w:val="0"/>
              <w:rPr>
                <w:sz w:val="18"/>
                <w:szCs w:val="18"/>
              </w:rPr>
            </w:pPr>
            <w:hyperlink r:id="rId19" w:history="1">
              <w:r w:rsidR="005A3654">
                <w:rPr>
                  <w:rStyle w:val="Hyperlink"/>
                  <w:rFonts w:ascii="Arial" w:hAnsi="Arial" w:cs="Arial"/>
                  <w:b/>
                  <w:bCs/>
                  <w:color w:val="0000FF"/>
                  <w:sz w:val="16"/>
                  <w:szCs w:val="16"/>
                </w:rPr>
                <w:t>R1-2404106</w:t>
              </w:r>
            </w:hyperlink>
          </w:p>
        </w:tc>
        <w:tc>
          <w:tcPr>
            <w:tcW w:w="5670" w:type="dxa"/>
            <w:tcBorders>
              <w:top w:val="nil"/>
              <w:left w:val="nil"/>
              <w:bottom w:val="single" w:sz="4" w:space="0" w:color="A6A6A6"/>
              <w:right w:val="single" w:sz="4" w:space="0" w:color="A6A6A6"/>
            </w:tcBorders>
            <w:shd w:val="clear" w:color="auto" w:fill="auto"/>
          </w:tcPr>
          <w:p w14:paraId="624B22A0" w14:textId="77777777" w:rsidR="000B436A" w:rsidRDefault="005A365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777C4663" w14:textId="77777777" w:rsidR="000B436A" w:rsidRDefault="005A3654">
            <w:pPr>
              <w:snapToGrid w:val="0"/>
              <w:rPr>
                <w:sz w:val="18"/>
                <w:szCs w:val="18"/>
              </w:rPr>
            </w:pPr>
            <w:r>
              <w:rPr>
                <w:rFonts w:ascii="Arial" w:hAnsi="Arial" w:cs="Arial"/>
                <w:sz w:val="16"/>
                <w:szCs w:val="16"/>
              </w:rPr>
              <w:t>Samsung</w:t>
            </w:r>
          </w:p>
        </w:tc>
      </w:tr>
      <w:tr w:rsidR="000B436A" w14:paraId="315838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37D729" w14:textId="77777777" w:rsidR="000B436A" w:rsidRDefault="005A365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59463B9A" w14:textId="77777777" w:rsidR="000B436A" w:rsidRDefault="00211DAC">
            <w:pPr>
              <w:snapToGrid w:val="0"/>
              <w:rPr>
                <w:sz w:val="18"/>
                <w:szCs w:val="18"/>
              </w:rPr>
            </w:pPr>
            <w:hyperlink r:id="rId20" w:history="1">
              <w:r w:rsidR="005A3654">
                <w:rPr>
                  <w:rStyle w:val="Hyperlink"/>
                  <w:rFonts w:ascii="Arial" w:hAnsi="Arial" w:cs="Arial"/>
                  <w:b/>
                  <w:bCs/>
                  <w:color w:val="0000FF"/>
                  <w:sz w:val="16"/>
                  <w:szCs w:val="16"/>
                </w:rPr>
                <w:t>R1-2404170</w:t>
              </w:r>
            </w:hyperlink>
          </w:p>
        </w:tc>
        <w:tc>
          <w:tcPr>
            <w:tcW w:w="5670" w:type="dxa"/>
            <w:tcBorders>
              <w:top w:val="nil"/>
              <w:left w:val="nil"/>
              <w:bottom w:val="single" w:sz="4" w:space="0" w:color="A6A6A6"/>
              <w:right w:val="single" w:sz="4" w:space="0" w:color="A6A6A6"/>
            </w:tcBorders>
            <w:shd w:val="clear" w:color="auto" w:fill="auto"/>
          </w:tcPr>
          <w:p w14:paraId="76695883"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2758410" w14:textId="77777777" w:rsidR="000B436A" w:rsidRDefault="005A3654">
            <w:pPr>
              <w:snapToGrid w:val="0"/>
              <w:rPr>
                <w:sz w:val="18"/>
                <w:szCs w:val="18"/>
              </w:rPr>
            </w:pPr>
            <w:r>
              <w:rPr>
                <w:rFonts w:ascii="Arial" w:hAnsi="Arial" w:cs="Arial"/>
                <w:sz w:val="16"/>
                <w:szCs w:val="16"/>
              </w:rPr>
              <w:t>vivo</w:t>
            </w:r>
          </w:p>
        </w:tc>
      </w:tr>
      <w:tr w:rsidR="000B436A" w14:paraId="3BA552E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6917D7" w14:textId="77777777" w:rsidR="000B436A" w:rsidRDefault="005A365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AC463A6" w14:textId="77777777" w:rsidR="000B436A" w:rsidRDefault="00211DAC">
            <w:pPr>
              <w:snapToGrid w:val="0"/>
              <w:rPr>
                <w:sz w:val="18"/>
                <w:szCs w:val="18"/>
              </w:rPr>
            </w:pPr>
            <w:hyperlink r:id="rId21" w:history="1">
              <w:r w:rsidR="005A3654">
                <w:rPr>
                  <w:rStyle w:val="Hyperlink"/>
                  <w:rFonts w:ascii="Arial" w:hAnsi="Arial" w:cs="Arial"/>
                  <w:b/>
                  <w:bCs/>
                  <w:color w:val="0000FF"/>
                  <w:sz w:val="16"/>
                  <w:szCs w:val="16"/>
                </w:rPr>
                <w:t>R1-2404239</w:t>
              </w:r>
            </w:hyperlink>
          </w:p>
        </w:tc>
        <w:tc>
          <w:tcPr>
            <w:tcW w:w="5670" w:type="dxa"/>
            <w:tcBorders>
              <w:top w:val="nil"/>
              <w:left w:val="nil"/>
              <w:bottom w:val="single" w:sz="4" w:space="0" w:color="A6A6A6"/>
              <w:right w:val="single" w:sz="4" w:space="0" w:color="A6A6A6"/>
            </w:tcBorders>
            <w:shd w:val="clear" w:color="auto" w:fill="auto"/>
          </w:tcPr>
          <w:p w14:paraId="5B2FE19F"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6EF7697" w14:textId="77777777" w:rsidR="000B436A" w:rsidRDefault="005A3654">
            <w:pPr>
              <w:snapToGrid w:val="0"/>
              <w:rPr>
                <w:sz w:val="18"/>
                <w:szCs w:val="18"/>
              </w:rPr>
            </w:pPr>
            <w:r>
              <w:rPr>
                <w:rFonts w:ascii="Arial" w:hAnsi="Arial" w:cs="Arial"/>
                <w:sz w:val="16"/>
                <w:szCs w:val="16"/>
              </w:rPr>
              <w:t>ZTE</w:t>
            </w:r>
          </w:p>
        </w:tc>
      </w:tr>
      <w:tr w:rsidR="000B436A" w14:paraId="36CBAA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6B204B" w14:textId="77777777" w:rsidR="000B436A" w:rsidRDefault="005A365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38C2C10D" w14:textId="77777777" w:rsidR="000B436A" w:rsidRDefault="00211DAC">
            <w:pPr>
              <w:snapToGrid w:val="0"/>
              <w:rPr>
                <w:sz w:val="18"/>
                <w:szCs w:val="18"/>
              </w:rPr>
            </w:pPr>
            <w:hyperlink r:id="rId22" w:history="1">
              <w:r w:rsidR="005A3654">
                <w:rPr>
                  <w:rStyle w:val="Hyperlink"/>
                  <w:rFonts w:ascii="Arial" w:hAnsi="Arial" w:cs="Arial"/>
                  <w:b/>
                  <w:bCs/>
                  <w:color w:val="0000FF"/>
                  <w:sz w:val="16"/>
                  <w:szCs w:val="16"/>
                </w:rPr>
                <w:t>R1-2404277</w:t>
              </w:r>
            </w:hyperlink>
          </w:p>
        </w:tc>
        <w:tc>
          <w:tcPr>
            <w:tcW w:w="5670" w:type="dxa"/>
            <w:tcBorders>
              <w:top w:val="nil"/>
              <w:left w:val="nil"/>
              <w:bottom w:val="single" w:sz="4" w:space="0" w:color="A6A6A6"/>
              <w:right w:val="single" w:sz="4" w:space="0" w:color="A6A6A6"/>
            </w:tcBorders>
            <w:shd w:val="clear" w:color="auto" w:fill="auto"/>
          </w:tcPr>
          <w:p w14:paraId="2274E777" w14:textId="77777777" w:rsidR="000B436A" w:rsidRDefault="005A3654">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79E08E9A" w14:textId="77777777" w:rsidR="000B436A" w:rsidRDefault="005A3654">
            <w:pPr>
              <w:snapToGrid w:val="0"/>
              <w:rPr>
                <w:sz w:val="18"/>
                <w:szCs w:val="18"/>
              </w:rPr>
            </w:pPr>
            <w:r>
              <w:rPr>
                <w:rFonts w:ascii="Arial" w:hAnsi="Arial" w:cs="Arial"/>
                <w:sz w:val="16"/>
                <w:szCs w:val="16"/>
              </w:rPr>
              <w:t>Apple</w:t>
            </w:r>
          </w:p>
        </w:tc>
      </w:tr>
      <w:tr w:rsidR="000B436A" w14:paraId="6A84B3E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4585CF" w14:textId="77777777" w:rsidR="000B436A" w:rsidRDefault="005A365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0C2B3ECD" w14:textId="77777777" w:rsidR="000B436A" w:rsidRDefault="00211DAC">
            <w:pPr>
              <w:snapToGrid w:val="0"/>
              <w:rPr>
                <w:sz w:val="18"/>
                <w:szCs w:val="18"/>
              </w:rPr>
            </w:pPr>
            <w:hyperlink r:id="rId23" w:history="1">
              <w:r w:rsidR="005A3654">
                <w:rPr>
                  <w:rStyle w:val="Hyperlink"/>
                  <w:rFonts w:ascii="Arial" w:hAnsi="Arial" w:cs="Arial"/>
                  <w:b/>
                  <w:bCs/>
                  <w:color w:val="0000FF"/>
                  <w:sz w:val="16"/>
                  <w:szCs w:val="16"/>
                </w:rPr>
                <w:t>R1-2404336</w:t>
              </w:r>
            </w:hyperlink>
          </w:p>
        </w:tc>
        <w:tc>
          <w:tcPr>
            <w:tcW w:w="5670" w:type="dxa"/>
            <w:tcBorders>
              <w:top w:val="nil"/>
              <w:left w:val="nil"/>
              <w:bottom w:val="single" w:sz="4" w:space="0" w:color="A6A6A6"/>
              <w:right w:val="single" w:sz="4" w:space="0" w:color="A6A6A6"/>
            </w:tcBorders>
            <w:shd w:val="clear" w:color="auto" w:fill="auto"/>
          </w:tcPr>
          <w:p w14:paraId="721507D3" w14:textId="77777777" w:rsidR="000B436A" w:rsidRDefault="005A3654">
            <w:pPr>
              <w:snapToGrid w:val="0"/>
              <w:rPr>
                <w:sz w:val="18"/>
                <w:szCs w:val="18"/>
              </w:rPr>
            </w:pPr>
            <w:r>
              <w:rPr>
                <w:rFonts w:ascii="Arial" w:hAnsi="Arial" w:cs="Arial"/>
                <w:sz w:val="16"/>
                <w:szCs w:val="16"/>
              </w:rPr>
              <w:t>Enhancements for UE-initiated/event-driven beam managementitiated/event-driven beam management</w:t>
            </w:r>
          </w:p>
        </w:tc>
        <w:tc>
          <w:tcPr>
            <w:tcW w:w="2520" w:type="dxa"/>
            <w:tcBorders>
              <w:top w:val="nil"/>
              <w:left w:val="nil"/>
              <w:bottom w:val="single" w:sz="4" w:space="0" w:color="A6A6A6"/>
              <w:right w:val="single" w:sz="4" w:space="0" w:color="A6A6A6"/>
            </w:tcBorders>
            <w:shd w:val="clear" w:color="auto" w:fill="auto"/>
          </w:tcPr>
          <w:p w14:paraId="2BDA2330" w14:textId="77777777" w:rsidR="000B436A" w:rsidRDefault="005A3654">
            <w:pPr>
              <w:snapToGrid w:val="0"/>
              <w:rPr>
                <w:sz w:val="18"/>
                <w:szCs w:val="18"/>
              </w:rPr>
            </w:pPr>
            <w:r>
              <w:rPr>
                <w:rFonts w:ascii="Arial" w:hAnsi="Arial" w:cs="Arial"/>
                <w:sz w:val="16"/>
                <w:szCs w:val="16"/>
              </w:rPr>
              <w:t>Lenovo</w:t>
            </w:r>
          </w:p>
        </w:tc>
      </w:tr>
      <w:tr w:rsidR="000B436A" w14:paraId="2DC630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F6084B" w14:textId="77777777" w:rsidR="000B436A" w:rsidRDefault="005A365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CA9169D" w14:textId="77777777" w:rsidR="000B436A" w:rsidRDefault="00211DAC">
            <w:pPr>
              <w:snapToGrid w:val="0"/>
              <w:rPr>
                <w:sz w:val="18"/>
                <w:szCs w:val="18"/>
              </w:rPr>
            </w:pPr>
            <w:hyperlink r:id="rId24" w:history="1">
              <w:r w:rsidR="005A3654">
                <w:rPr>
                  <w:rStyle w:val="Hyperlink"/>
                  <w:rFonts w:ascii="Arial" w:hAnsi="Arial" w:cs="Arial"/>
                  <w:b/>
                  <w:bCs/>
                  <w:color w:val="0000FF"/>
                  <w:sz w:val="16"/>
                  <w:szCs w:val="16"/>
                </w:rPr>
                <w:t>R1-2404394</w:t>
              </w:r>
            </w:hyperlink>
          </w:p>
        </w:tc>
        <w:tc>
          <w:tcPr>
            <w:tcW w:w="5670" w:type="dxa"/>
            <w:tcBorders>
              <w:top w:val="nil"/>
              <w:left w:val="nil"/>
              <w:bottom w:val="single" w:sz="4" w:space="0" w:color="A6A6A6"/>
              <w:right w:val="single" w:sz="4" w:space="0" w:color="A6A6A6"/>
            </w:tcBorders>
            <w:shd w:val="clear" w:color="auto" w:fill="auto"/>
          </w:tcPr>
          <w:p w14:paraId="1DD55822" w14:textId="77777777" w:rsidR="000B436A" w:rsidRDefault="005A3654">
            <w:pPr>
              <w:snapToGrid w:val="0"/>
              <w:rPr>
                <w:sz w:val="18"/>
                <w:szCs w:val="18"/>
              </w:rPr>
            </w:pPr>
            <w:r>
              <w:rPr>
                <w:rFonts w:ascii="Arial" w:hAnsi="Arial" w:cs="Arial"/>
                <w:sz w:val="16"/>
                <w:szCs w:val="16"/>
              </w:rPr>
              <w:t>Views on UE-initiated/event-driven beam management</w:t>
            </w:r>
          </w:p>
        </w:tc>
        <w:tc>
          <w:tcPr>
            <w:tcW w:w="2520" w:type="dxa"/>
            <w:tcBorders>
              <w:top w:val="nil"/>
              <w:left w:val="nil"/>
              <w:bottom w:val="single" w:sz="4" w:space="0" w:color="A6A6A6"/>
              <w:right w:val="single" w:sz="4" w:space="0" w:color="A6A6A6"/>
            </w:tcBorders>
            <w:shd w:val="clear" w:color="auto" w:fill="auto"/>
          </w:tcPr>
          <w:p w14:paraId="1CA2D4B0" w14:textId="77777777" w:rsidR="000B436A" w:rsidRDefault="005A3654">
            <w:pPr>
              <w:snapToGrid w:val="0"/>
              <w:rPr>
                <w:sz w:val="18"/>
                <w:szCs w:val="18"/>
              </w:rPr>
            </w:pPr>
            <w:r>
              <w:rPr>
                <w:rFonts w:ascii="Arial" w:hAnsi="Arial" w:cs="Arial"/>
                <w:sz w:val="16"/>
                <w:szCs w:val="16"/>
              </w:rPr>
              <w:t>CATT</w:t>
            </w:r>
          </w:p>
        </w:tc>
      </w:tr>
      <w:tr w:rsidR="000B436A" w14:paraId="11354A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42E3BA" w14:textId="77777777" w:rsidR="000B436A" w:rsidRDefault="005A365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C272C5D" w14:textId="77777777" w:rsidR="000B436A" w:rsidRDefault="00211DAC">
            <w:pPr>
              <w:snapToGrid w:val="0"/>
              <w:rPr>
                <w:sz w:val="18"/>
                <w:szCs w:val="18"/>
              </w:rPr>
            </w:pPr>
            <w:hyperlink r:id="rId25" w:history="1">
              <w:r w:rsidR="005A3654">
                <w:rPr>
                  <w:rStyle w:val="Hyperlink"/>
                  <w:rFonts w:ascii="Arial" w:hAnsi="Arial" w:cs="Arial"/>
                  <w:b/>
                  <w:bCs/>
                  <w:color w:val="0000FF"/>
                  <w:sz w:val="16"/>
                  <w:szCs w:val="16"/>
                </w:rPr>
                <w:t>R1-2404449</w:t>
              </w:r>
            </w:hyperlink>
          </w:p>
        </w:tc>
        <w:tc>
          <w:tcPr>
            <w:tcW w:w="5670" w:type="dxa"/>
            <w:tcBorders>
              <w:top w:val="nil"/>
              <w:left w:val="nil"/>
              <w:bottom w:val="single" w:sz="4" w:space="0" w:color="A6A6A6"/>
              <w:right w:val="single" w:sz="4" w:space="0" w:color="A6A6A6"/>
            </w:tcBorders>
            <w:shd w:val="clear" w:color="auto" w:fill="auto"/>
          </w:tcPr>
          <w:p w14:paraId="15DDC4CE"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7D3BE37" w14:textId="77777777" w:rsidR="000B436A" w:rsidRDefault="005A3654">
            <w:pPr>
              <w:snapToGrid w:val="0"/>
              <w:rPr>
                <w:sz w:val="18"/>
                <w:szCs w:val="18"/>
              </w:rPr>
            </w:pPr>
            <w:r>
              <w:rPr>
                <w:rFonts w:ascii="Arial" w:hAnsi="Arial" w:cs="Arial"/>
                <w:sz w:val="16"/>
                <w:szCs w:val="16"/>
              </w:rPr>
              <w:t>CMCC</w:t>
            </w:r>
          </w:p>
        </w:tc>
      </w:tr>
      <w:tr w:rsidR="000B436A" w14:paraId="58B5E3F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7FA5A5" w14:textId="77777777" w:rsidR="000B436A" w:rsidRDefault="005A365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0028501" w14:textId="77777777" w:rsidR="000B436A" w:rsidRDefault="00211DAC">
            <w:pPr>
              <w:snapToGrid w:val="0"/>
              <w:rPr>
                <w:sz w:val="18"/>
                <w:szCs w:val="18"/>
              </w:rPr>
            </w:pPr>
            <w:hyperlink r:id="rId26" w:history="1">
              <w:r w:rsidR="005A3654">
                <w:rPr>
                  <w:rStyle w:val="Hyperlink"/>
                  <w:rFonts w:ascii="Arial" w:hAnsi="Arial" w:cs="Arial"/>
                  <w:b/>
                  <w:bCs/>
                  <w:color w:val="0000FF"/>
                  <w:sz w:val="16"/>
                  <w:szCs w:val="16"/>
                </w:rPr>
                <w:t>R1-2404475</w:t>
              </w:r>
            </w:hyperlink>
          </w:p>
        </w:tc>
        <w:tc>
          <w:tcPr>
            <w:tcW w:w="5670" w:type="dxa"/>
            <w:tcBorders>
              <w:top w:val="nil"/>
              <w:left w:val="nil"/>
              <w:bottom w:val="single" w:sz="4" w:space="0" w:color="A6A6A6"/>
              <w:right w:val="single" w:sz="4" w:space="0" w:color="A6A6A6"/>
            </w:tcBorders>
            <w:shd w:val="clear" w:color="auto" w:fill="auto"/>
          </w:tcPr>
          <w:p w14:paraId="2BB55DF1" w14:textId="77777777" w:rsidR="000B436A" w:rsidRDefault="005A3654">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nil"/>
              <w:left w:val="nil"/>
              <w:bottom w:val="single" w:sz="4" w:space="0" w:color="A6A6A6"/>
              <w:right w:val="single" w:sz="4" w:space="0" w:color="A6A6A6"/>
            </w:tcBorders>
            <w:shd w:val="clear" w:color="auto" w:fill="auto"/>
          </w:tcPr>
          <w:p w14:paraId="67E1B3A6" w14:textId="77777777" w:rsidR="000B436A" w:rsidRDefault="005A3654">
            <w:pPr>
              <w:snapToGrid w:val="0"/>
              <w:rPr>
                <w:sz w:val="18"/>
                <w:szCs w:val="18"/>
              </w:rPr>
            </w:pPr>
            <w:r>
              <w:rPr>
                <w:rFonts w:ascii="Arial" w:hAnsi="Arial" w:cs="Arial"/>
                <w:sz w:val="16"/>
                <w:szCs w:val="16"/>
              </w:rPr>
              <w:t>Panasonic</w:t>
            </w:r>
          </w:p>
        </w:tc>
      </w:tr>
      <w:tr w:rsidR="000B436A" w14:paraId="255C77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F81DFA" w14:textId="77777777" w:rsidR="000B436A" w:rsidRDefault="005A365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4DA2DB15" w14:textId="77777777" w:rsidR="000B436A" w:rsidRDefault="00211DAC">
            <w:pPr>
              <w:snapToGrid w:val="0"/>
              <w:rPr>
                <w:sz w:val="18"/>
                <w:szCs w:val="18"/>
              </w:rPr>
            </w:pPr>
            <w:hyperlink r:id="rId27" w:history="1">
              <w:r w:rsidR="005A3654">
                <w:rPr>
                  <w:rStyle w:val="Hyperlink"/>
                  <w:rFonts w:ascii="Arial" w:hAnsi="Arial" w:cs="Arial"/>
                  <w:b/>
                  <w:bCs/>
                  <w:color w:val="0000FF"/>
                  <w:sz w:val="16"/>
                  <w:szCs w:val="16"/>
                </w:rPr>
                <w:t>R1-2404494</w:t>
              </w:r>
            </w:hyperlink>
          </w:p>
        </w:tc>
        <w:tc>
          <w:tcPr>
            <w:tcW w:w="5670" w:type="dxa"/>
            <w:tcBorders>
              <w:top w:val="nil"/>
              <w:left w:val="nil"/>
              <w:bottom w:val="single" w:sz="4" w:space="0" w:color="A6A6A6"/>
              <w:right w:val="single" w:sz="4" w:space="0" w:color="A6A6A6"/>
            </w:tcBorders>
            <w:shd w:val="clear" w:color="auto" w:fill="auto"/>
          </w:tcPr>
          <w:p w14:paraId="7BBB979B" w14:textId="77777777" w:rsidR="000B436A" w:rsidRDefault="005A3654">
            <w:pPr>
              <w:snapToGrid w:val="0"/>
              <w:rPr>
                <w:sz w:val="18"/>
                <w:szCs w:val="18"/>
              </w:rPr>
            </w:pPr>
            <w:r>
              <w:rPr>
                <w:rFonts w:ascii="Arial" w:hAnsi="Arial" w:cs="Arial"/>
                <w:sz w:val="16"/>
                <w:szCs w:val="16"/>
              </w:rPr>
              <w:t>Discussion on UE initiated beam management</w:t>
            </w:r>
          </w:p>
        </w:tc>
        <w:tc>
          <w:tcPr>
            <w:tcW w:w="2520" w:type="dxa"/>
            <w:tcBorders>
              <w:top w:val="nil"/>
              <w:left w:val="nil"/>
              <w:bottom w:val="single" w:sz="4" w:space="0" w:color="A6A6A6"/>
              <w:right w:val="single" w:sz="4" w:space="0" w:color="A6A6A6"/>
            </w:tcBorders>
            <w:shd w:val="clear" w:color="auto" w:fill="auto"/>
          </w:tcPr>
          <w:p w14:paraId="66B4137C" w14:textId="77777777" w:rsidR="000B436A" w:rsidRDefault="005A3654">
            <w:pPr>
              <w:snapToGrid w:val="0"/>
              <w:rPr>
                <w:sz w:val="18"/>
                <w:szCs w:val="18"/>
              </w:rPr>
            </w:pPr>
            <w:r>
              <w:rPr>
                <w:rFonts w:ascii="Arial" w:hAnsi="Arial" w:cs="Arial"/>
                <w:sz w:val="16"/>
                <w:szCs w:val="16"/>
              </w:rPr>
              <w:t>Sony</w:t>
            </w:r>
          </w:p>
        </w:tc>
      </w:tr>
      <w:tr w:rsidR="000B436A" w14:paraId="1AC24DF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6AFCAE" w14:textId="77777777" w:rsidR="000B436A" w:rsidRDefault="005A365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0E6C89B0" w14:textId="77777777" w:rsidR="000B436A" w:rsidRDefault="00211DAC">
            <w:pPr>
              <w:snapToGrid w:val="0"/>
              <w:rPr>
                <w:sz w:val="18"/>
                <w:szCs w:val="18"/>
              </w:rPr>
            </w:pPr>
            <w:hyperlink r:id="rId28" w:history="1">
              <w:r w:rsidR="005A3654">
                <w:rPr>
                  <w:rStyle w:val="Hyperlink"/>
                  <w:rFonts w:ascii="Arial" w:hAnsi="Arial" w:cs="Arial"/>
                  <w:b/>
                  <w:bCs/>
                  <w:color w:val="0000FF"/>
                  <w:sz w:val="16"/>
                  <w:szCs w:val="16"/>
                </w:rPr>
                <w:t>R1-2404550</w:t>
              </w:r>
            </w:hyperlink>
          </w:p>
        </w:tc>
        <w:tc>
          <w:tcPr>
            <w:tcW w:w="5670" w:type="dxa"/>
            <w:tcBorders>
              <w:top w:val="nil"/>
              <w:left w:val="nil"/>
              <w:bottom w:val="single" w:sz="4" w:space="0" w:color="A6A6A6"/>
              <w:right w:val="single" w:sz="4" w:space="0" w:color="A6A6A6"/>
            </w:tcBorders>
            <w:shd w:val="clear" w:color="auto" w:fill="auto"/>
          </w:tcPr>
          <w:p w14:paraId="74EADCAE" w14:textId="77777777" w:rsidR="000B436A" w:rsidRDefault="005A365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712104CE" w14:textId="77777777" w:rsidR="000B436A" w:rsidRDefault="005A3654">
            <w:pPr>
              <w:snapToGrid w:val="0"/>
              <w:rPr>
                <w:sz w:val="18"/>
                <w:szCs w:val="18"/>
              </w:rPr>
            </w:pPr>
            <w:r>
              <w:rPr>
                <w:rFonts w:ascii="Arial" w:hAnsi="Arial" w:cs="Arial"/>
                <w:sz w:val="16"/>
                <w:szCs w:val="16"/>
              </w:rPr>
              <w:t>LG Electronics</w:t>
            </w:r>
          </w:p>
        </w:tc>
      </w:tr>
      <w:tr w:rsidR="000B436A" w14:paraId="1E813EF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35012D" w14:textId="77777777" w:rsidR="000B436A" w:rsidRDefault="005A365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B7AE108" w14:textId="77777777" w:rsidR="000B436A" w:rsidRDefault="00211DAC">
            <w:pPr>
              <w:snapToGrid w:val="0"/>
              <w:rPr>
                <w:sz w:val="18"/>
                <w:szCs w:val="18"/>
              </w:rPr>
            </w:pPr>
            <w:hyperlink r:id="rId29" w:history="1">
              <w:r w:rsidR="005A3654">
                <w:rPr>
                  <w:rStyle w:val="Hyperlink"/>
                  <w:rFonts w:ascii="Arial" w:hAnsi="Arial" w:cs="Arial"/>
                  <w:b/>
                  <w:bCs/>
                  <w:color w:val="0000FF"/>
                  <w:sz w:val="16"/>
                  <w:szCs w:val="16"/>
                </w:rPr>
                <w:t>R1-2404574</w:t>
              </w:r>
            </w:hyperlink>
          </w:p>
        </w:tc>
        <w:tc>
          <w:tcPr>
            <w:tcW w:w="5670" w:type="dxa"/>
            <w:tcBorders>
              <w:top w:val="nil"/>
              <w:left w:val="nil"/>
              <w:bottom w:val="single" w:sz="4" w:space="0" w:color="A6A6A6"/>
              <w:right w:val="single" w:sz="4" w:space="0" w:color="A6A6A6"/>
            </w:tcBorders>
            <w:shd w:val="clear" w:color="auto" w:fill="auto"/>
          </w:tcPr>
          <w:p w14:paraId="2417C6E6"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3F363AF9" w14:textId="77777777" w:rsidR="000B436A" w:rsidRDefault="005A3654">
            <w:pPr>
              <w:snapToGrid w:val="0"/>
              <w:rPr>
                <w:sz w:val="18"/>
                <w:szCs w:val="18"/>
              </w:rPr>
            </w:pPr>
            <w:r>
              <w:rPr>
                <w:rFonts w:ascii="Arial" w:hAnsi="Arial" w:cs="Arial"/>
                <w:sz w:val="16"/>
                <w:szCs w:val="16"/>
              </w:rPr>
              <w:t>HONOR</w:t>
            </w:r>
          </w:p>
        </w:tc>
      </w:tr>
      <w:tr w:rsidR="000B436A" w14:paraId="7951FFF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5A7CA0" w14:textId="77777777" w:rsidR="000B436A" w:rsidRDefault="005A365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2D6BE49C" w14:textId="77777777" w:rsidR="000B436A" w:rsidRDefault="00211DAC">
            <w:pPr>
              <w:snapToGrid w:val="0"/>
              <w:rPr>
                <w:sz w:val="18"/>
                <w:szCs w:val="18"/>
              </w:rPr>
            </w:pPr>
            <w:hyperlink r:id="rId30" w:history="1">
              <w:r w:rsidR="005A3654">
                <w:rPr>
                  <w:rStyle w:val="Hyperlink"/>
                  <w:rFonts w:ascii="Arial" w:hAnsi="Arial" w:cs="Arial"/>
                  <w:b/>
                  <w:bCs/>
                  <w:color w:val="0000FF"/>
                  <w:sz w:val="16"/>
                  <w:szCs w:val="16"/>
                </w:rPr>
                <w:t>R1-2404587</w:t>
              </w:r>
            </w:hyperlink>
          </w:p>
        </w:tc>
        <w:tc>
          <w:tcPr>
            <w:tcW w:w="5670" w:type="dxa"/>
            <w:tcBorders>
              <w:top w:val="nil"/>
              <w:left w:val="nil"/>
              <w:bottom w:val="single" w:sz="4" w:space="0" w:color="A6A6A6"/>
              <w:right w:val="single" w:sz="4" w:space="0" w:color="A6A6A6"/>
            </w:tcBorders>
            <w:shd w:val="clear" w:color="auto" w:fill="auto"/>
          </w:tcPr>
          <w:p w14:paraId="1F2E1063"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5376607" w14:textId="77777777" w:rsidR="000B436A" w:rsidRDefault="005A3654">
            <w:pPr>
              <w:snapToGrid w:val="0"/>
              <w:rPr>
                <w:sz w:val="18"/>
                <w:szCs w:val="18"/>
              </w:rPr>
            </w:pPr>
            <w:r>
              <w:rPr>
                <w:rFonts w:ascii="Arial" w:hAnsi="Arial" w:cs="Arial"/>
                <w:sz w:val="16"/>
                <w:szCs w:val="16"/>
              </w:rPr>
              <w:t>Fujitsu</w:t>
            </w:r>
          </w:p>
        </w:tc>
      </w:tr>
      <w:tr w:rsidR="000B436A" w14:paraId="3385FE6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D6B13A" w14:textId="77777777" w:rsidR="000B436A" w:rsidRDefault="005A365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C59E4F3" w14:textId="77777777" w:rsidR="000B436A" w:rsidRDefault="00211DAC">
            <w:pPr>
              <w:snapToGrid w:val="0"/>
              <w:rPr>
                <w:sz w:val="18"/>
                <w:szCs w:val="18"/>
              </w:rPr>
            </w:pPr>
            <w:hyperlink r:id="rId31" w:history="1">
              <w:r w:rsidR="005A3654">
                <w:rPr>
                  <w:rStyle w:val="Hyperlink"/>
                  <w:rFonts w:ascii="Arial" w:hAnsi="Arial" w:cs="Arial"/>
                  <w:b/>
                  <w:bCs/>
                  <w:color w:val="0000FF"/>
                  <w:sz w:val="16"/>
                  <w:szCs w:val="16"/>
                </w:rPr>
                <w:t>R1-2404611</w:t>
              </w:r>
            </w:hyperlink>
          </w:p>
        </w:tc>
        <w:tc>
          <w:tcPr>
            <w:tcW w:w="5670" w:type="dxa"/>
            <w:tcBorders>
              <w:top w:val="nil"/>
              <w:left w:val="nil"/>
              <w:bottom w:val="single" w:sz="4" w:space="0" w:color="A6A6A6"/>
              <w:right w:val="single" w:sz="4" w:space="0" w:color="A6A6A6"/>
            </w:tcBorders>
            <w:shd w:val="clear" w:color="auto" w:fill="auto"/>
          </w:tcPr>
          <w:p w14:paraId="3FB100D0"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47910CB" w14:textId="77777777" w:rsidR="000B436A" w:rsidRDefault="005A3654">
            <w:pPr>
              <w:snapToGrid w:val="0"/>
              <w:rPr>
                <w:sz w:val="18"/>
                <w:szCs w:val="18"/>
              </w:rPr>
            </w:pPr>
            <w:r>
              <w:rPr>
                <w:rFonts w:ascii="Arial" w:hAnsi="Arial" w:cs="Arial"/>
                <w:sz w:val="16"/>
                <w:szCs w:val="16"/>
              </w:rPr>
              <w:t>Xiaomi</w:t>
            </w:r>
          </w:p>
        </w:tc>
      </w:tr>
      <w:tr w:rsidR="000B436A" w14:paraId="66DD56E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7EB520" w14:textId="77777777" w:rsidR="000B436A" w:rsidRDefault="005A365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35F76D6F" w14:textId="77777777" w:rsidR="000B436A" w:rsidRDefault="00211DAC">
            <w:pPr>
              <w:snapToGrid w:val="0"/>
              <w:rPr>
                <w:sz w:val="18"/>
                <w:szCs w:val="18"/>
              </w:rPr>
            </w:pPr>
            <w:hyperlink r:id="rId32" w:history="1">
              <w:r w:rsidR="005A3654">
                <w:rPr>
                  <w:rStyle w:val="Hyperlink"/>
                  <w:rFonts w:ascii="Arial" w:hAnsi="Arial" w:cs="Arial"/>
                  <w:b/>
                  <w:bCs/>
                  <w:color w:val="0000FF"/>
                  <w:sz w:val="16"/>
                  <w:szCs w:val="16"/>
                </w:rPr>
                <w:t>R1-2404657</w:t>
              </w:r>
            </w:hyperlink>
          </w:p>
        </w:tc>
        <w:tc>
          <w:tcPr>
            <w:tcW w:w="5670" w:type="dxa"/>
            <w:tcBorders>
              <w:top w:val="nil"/>
              <w:left w:val="nil"/>
              <w:bottom w:val="single" w:sz="4" w:space="0" w:color="A6A6A6"/>
              <w:right w:val="single" w:sz="4" w:space="0" w:color="A6A6A6"/>
            </w:tcBorders>
            <w:shd w:val="clear" w:color="auto" w:fill="auto"/>
          </w:tcPr>
          <w:p w14:paraId="702E08DF" w14:textId="77777777" w:rsidR="000B436A" w:rsidRDefault="005A365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31175324" w14:textId="77777777" w:rsidR="000B436A" w:rsidRDefault="005A3654">
            <w:pPr>
              <w:snapToGrid w:val="0"/>
              <w:rPr>
                <w:sz w:val="18"/>
                <w:szCs w:val="18"/>
              </w:rPr>
            </w:pPr>
            <w:r>
              <w:rPr>
                <w:rFonts w:ascii="Arial" w:hAnsi="Arial" w:cs="Arial"/>
                <w:sz w:val="16"/>
                <w:szCs w:val="16"/>
              </w:rPr>
              <w:t>NEC</w:t>
            </w:r>
          </w:p>
        </w:tc>
      </w:tr>
      <w:tr w:rsidR="000B436A" w14:paraId="10019E4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5CD3E8" w14:textId="77777777" w:rsidR="000B436A" w:rsidRDefault="005A365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83A5742" w14:textId="77777777" w:rsidR="000B436A" w:rsidRDefault="00211DAC">
            <w:pPr>
              <w:snapToGrid w:val="0"/>
              <w:rPr>
                <w:sz w:val="18"/>
                <w:szCs w:val="18"/>
              </w:rPr>
            </w:pPr>
            <w:hyperlink r:id="rId33" w:history="1">
              <w:r w:rsidR="005A3654">
                <w:rPr>
                  <w:rStyle w:val="Hyperlink"/>
                  <w:rFonts w:ascii="Arial" w:hAnsi="Arial" w:cs="Arial"/>
                  <w:b/>
                  <w:bCs/>
                  <w:color w:val="0000FF"/>
                  <w:sz w:val="16"/>
                  <w:szCs w:val="16"/>
                </w:rPr>
                <w:t>R1-2404739</w:t>
              </w:r>
            </w:hyperlink>
          </w:p>
        </w:tc>
        <w:tc>
          <w:tcPr>
            <w:tcW w:w="5670" w:type="dxa"/>
            <w:tcBorders>
              <w:top w:val="single" w:sz="4" w:space="0" w:color="A6A6A6"/>
              <w:left w:val="nil"/>
              <w:bottom w:val="single" w:sz="4" w:space="0" w:color="A6A6A6"/>
              <w:right w:val="single" w:sz="4" w:space="0" w:color="A6A6A6"/>
            </w:tcBorders>
            <w:shd w:val="clear" w:color="auto" w:fill="auto"/>
          </w:tcPr>
          <w:p w14:paraId="413228A3"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C4DCEC1" w14:textId="77777777" w:rsidR="000B436A" w:rsidRDefault="005A3654">
            <w:pPr>
              <w:snapToGrid w:val="0"/>
              <w:rPr>
                <w:sz w:val="18"/>
                <w:szCs w:val="18"/>
              </w:rPr>
            </w:pPr>
            <w:r>
              <w:rPr>
                <w:rFonts w:ascii="Arial" w:hAnsi="Arial" w:cs="Arial"/>
                <w:sz w:val="16"/>
                <w:szCs w:val="16"/>
              </w:rPr>
              <w:t>Hyundai Motor Company</w:t>
            </w:r>
          </w:p>
        </w:tc>
      </w:tr>
      <w:tr w:rsidR="000B436A" w14:paraId="159A9FF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21CD4E" w14:textId="77777777" w:rsidR="000B436A" w:rsidRDefault="005A365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0CDF611" w14:textId="77777777" w:rsidR="000B436A" w:rsidRDefault="00211DAC">
            <w:pPr>
              <w:snapToGrid w:val="0"/>
              <w:rPr>
                <w:sz w:val="18"/>
                <w:szCs w:val="18"/>
              </w:rPr>
            </w:pPr>
            <w:hyperlink r:id="rId34" w:history="1">
              <w:r w:rsidR="005A3654">
                <w:rPr>
                  <w:rStyle w:val="Hyperlink"/>
                  <w:rFonts w:ascii="Arial" w:hAnsi="Arial" w:cs="Arial"/>
                  <w:b/>
                  <w:bCs/>
                  <w:color w:val="0000FF"/>
                  <w:sz w:val="16"/>
                  <w:szCs w:val="16"/>
                </w:rPr>
                <w:t>R1-2404746</w:t>
              </w:r>
            </w:hyperlink>
          </w:p>
        </w:tc>
        <w:tc>
          <w:tcPr>
            <w:tcW w:w="5670" w:type="dxa"/>
            <w:tcBorders>
              <w:top w:val="single" w:sz="4" w:space="0" w:color="A6A6A6"/>
              <w:left w:val="nil"/>
              <w:bottom w:val="single" w:sz="4" w:space="0" w:color="A6A6A6"/>
              <w:right w:val="single" w:sz="4" w:space="0" w:color="A6A6A6"/>
            </w:tcBorders>
            <w:shd w:val="clear" w:color="auto" w:fill="auto"/>
          </w:tcPr>
          <w:p w14:paraId="48659DA7" w14:textId="77777777" w:rsidR="000B436A" w:rsidRDefault="005A3654">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D5DE156" w14:textId="77777777" w:rsidR="000B436A" w:rsidRDefault="005A3654">
            <w:pPr>
              <w:snapToGrid w:val="0"/>
              <w:rPr>
                <w:sz w:val="18"/>
                <w:szCs w:val="18"/>
              </w:rPr>
            </w:pPr>
            <w:r>
              <w:rPr>
                <w:rFonts w:ascii="Arial" w:hAnsi="Arial" w:cs="Arial"/>
                <w:sz w:val="16"/>
                <w:szCs w:val="16"/>
              </w:rPr>
              <w:t>Ericsson</w:t>
            </w:r>
          </w:p>
        </w:tc>
      </w:tr>
      <w:tr w:rsidR="000B436A" w14:paraId="3F0D7CA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F8C7EF" w14:textId="77777777" w:rsidR="000B436A" w:rsidRDefault="005A365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E1B14E8" w14:textId="77777777" w:rsidR="000B436A" w:rsidRDefault="00211DAC">
            <w:pPr>
              <w:snapToGrid w:val="0"/>
              <w:rPr>
                <w:sz w:val="18"/>
                <w:szCs w:val="18"/>
              </w:rPr>
            </w:pPr>
            <w:hyperlink r:id="rId35" w:history="1">
              <w:r w:rsidR="005A3654">
                <w:rPr>
                  <w:rStyle w:val="Hyperlink"/>
                  <w:rFonts w:ascii="Arial" w:hAnsi="Arial" w:cs="Arial"/>
                  <w:b/>
                  <w:bCs/>
                  <w:color w:val="0000FF"/>
                  <w:sz w:val="16"/>
                  <w:szCs w:val="16"/>
                </w:rPr>
                <w:t>R1-2404770</w:t>
              </w:r>
            </w:hyperlink>
          </w:p>
        </w:tc>
        <w:tc>
          <w:tcPr>
            <w:tcW w:w="5670" w:type="dxa"/>
            <w:tcBorders>
              <w:top w:val="single" w:sz="4" w:space="0" w:color="A6A6A6"/>
              <w:left w:val="nil"/>
              <w:bottom w:val="single" w:sz="4" w:space="0" w:color="A6A6A6"/>
              <w:right w:val="single" w:sz="4" w:space="0" w:color="A6A6A6"/>
            </w:tcBorders>
            <w:shd w:val="clear" w:color="auto" w:fill="auto"/>
          </w:tcPr>
          <w:p w14:paraId="7FFDF67F"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CE66DC2" w14:textId="77777777" w:rsidR="000B436A" w:rsidRDefault="005A3654">
            <w:pPr>
              <w:snapToGrid w:val="0"/>
              <w:rPr>
                <w:sz w:val="18"/>
                <w:szCs w:val="18"/>
              </w:rPr>
            </w:pPr>
            <w:r>
              <w:rPr>
                <w:rFonts w:ascii="Arial" w:hAnsi="Arial" w:cs="Arial"/>
                <w:sz w:val="16"/>
                <w:szCs w:val="16"/>
              </w:rPr>
              <w:t>ETRI</w:t>
            </w:r>
          </w:p>
        </w:tc>
      </w:tr>
      <w:tr w:rsidR="000B436A" w14:paraId="0A7F8BD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72D51A" w14:textId="77777777" w:rsidR="000B436A" w:rsidRDefault="005A365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7660B27" w14:textId="77777777" w:rsidR="000B436A" w:rsidRDefault="00211DAC">
            <w:pPr>
              <w:snapToGrid w:val="0"/>
              <w:rPr>
                <w:sz w:val="18"/>
                <w:szCs w:val="18"/>
              </w:rPr>
            </w:pPr>
            <w:hyperlink r:id="rId36" w:history="1">
              <w:r w:rsidR="005A3654">
                <w:rPr>
                  <w:rStyle w:val="Hyperlink"/>
                  <w:rFonts w:ascii="Arial" w:hAnsi="Arial" w:cs="Arial"/>
                  <w:b/>
                  <w:bCs/>
                  <w:color w:val="0000FF"/>
                  <w:sz w:val="16"/>
                  <w:szCs w:val="16"/>
                </w:rPr>
                <w:t>R1-2404813</w:t>
              </w:r>
            </w:hyperlink>
          </w:p>
        </w:tc>
        <w:tc>
          <w:tcPr>
            <w:tcW w:w="5670" w:type="dxa"/>
            <w:tcBorders>
              <w:top w:val="single" w:sz="4" w:space="0" w:color="A6A6A6"/>
              <w:left w:val="nil"/>
              <w:bottom w:val="single" w:sz="4" w:space="0" w:color="A6A6A6"/>
              <w:right w:val="single" w:sz="4" w:space="0" w:color="A6A6A6"/>
            </w:tcBorders>
            <w:shd w:val="clear" w:color="auto" w:fill="auto"/>
          </w:tcPr>
          <w:p w14:paraId="50C6C6A9"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4C02605" w14:textId="77777777" w:rsidR="000B436A" w:rsidRDefault="005A3654">
            <w:pPr>
              <w:snapToGrid w:val="0"/>
              <w:rPr>
                <w:sz w:val="18"/>
                <w:szCs w:val="18"/>
              </w:rPr>
            </w:pPr>
            <w:r>
              <w:rPr>
                <w:rFonts w:ascii="Arial" w:hAnsi="Arial" w:cs="Arial"/>
                <w:sz w:val="16"/>
                <w:szCs w:val="16"/>
              </w:rPr>
              <w:t>Transsion Holdings</w:t>
            </w:r>
          </w:p>
        </w:tc>
      </w:tr>
      <w:tr w:rsidR="000B436A" w14:paraId="67D0361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24CB63" w14:textId="77777777" w:rsidR="000B436A" w:rsidRDefault="005A365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09B80B6" w14:textId="77777777" w:rsidR="000B436A" w:rsidRDefault="00211DAC">
            <w:pPr>
              <w:snapToGrid w:val="0"/>
              <w:rPr>
                <w:sz w:val="18"/>
                <w:szCs w:val="18"/>
              </w:rPr>
            </w:pPr>
            <w:hyperlink r:id="rId37" w:history="1">
              <w:r w:rsidR="005A3654">
                <w:rPr>
                  <w:rStyle w:val="Hyperlink"/>
                  <w:rFonts w:ascii="Arial" w:hAnsi="Arial" w:cs="Arial"/>
                  <w:b/>
                  <w:bCs/>
                  <w:color w:val="0000FF"/>
                  <w:sz w:val="16"/>
                  <w:szCs w:val="16"/>
                </w:rPr>
                <w:t>R1-2404882</w:t>
              </w:r>
            </w:hyperlink>
          </w:p>
        </w:tc>
        <w:tc>
          <w:tcPr>
            <w:tcW w:w="5670" w:type="dxa"/>
            <w:tcBorders>
              <w:top w:val="single" w:sz="4" w:space="0" w:color="A6A6A6"/>
              <w:left w:val="nil"/>
              <w:bottom w:val="single" w:sz="4" w:space="0" w:color="A6A6A6"/>
              <w:right w:val="single" w:sz="4" w:space="0" w:color="A6A6A6"/>
            </w:tcBorders>
            <w:shd w:val="clear" w:color="auto" w:fill="auto"/>
          </w:tcPr>
          <w:p w14:paraId="78A5A799" w14:textId="77777777" w:rsidR="000B436A" w:rsidRDefault="005A3654">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61B7E7D" w14:textId="77777777" w:rsidR="000B436A" w:rsidRDefault="005A3654">
            <w:pPr>
              <w:snapToGrid w:val="0"/>
              <w:rPr>
                <w:sz w:val="18"/>
                <w:szCs w:val="18"/>
              </w:rPr>
            </w:pPr>
            <w:r>
              <w:rPr>
                <w:rFonts w:ascii="Arial" w:hAnsi="Arial" w:cs="Arial"/>
                <w:sz w:val="16"/>
                <w:szCs w:val="16"/>
              </w:rPr>
              <w:t>OPPO</w:t>
            </w:r>
          </w:p>
        </w:tc>
      </w:tr>
      <w:tr w:rsidR="000B436A" w14:paraId="7BA1CDB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B7B811" w14:textId="77777777" w:rsidR="000B436A" w:rsidRDefault="005A365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1D485B" w14:textId="77777777" w:rsidR="000B436A" w:rsidRDefault="00211DAC">
            <w:pPr>
              <w:snapToGrid w:val="0"/>
              <w:rPr>
                <w:sz w:val="18"/>
                <w:szCs w:val="18"/>
              </w:rPr>
            </w:pPr>
            <w:hyperlink r:id="rId38" w:history="1">
              <w:r w:rsidR="005A3654">
                <w:rPr>
                  <w:rStyle w:val="Hyperlink"/>
                  <w:rFonts w:ascii="Arial" w:hAnsi="Arial" w:cs="Arial"/>
                  <w:b/>
                  <w:bCs/>
                  <w:color w:val="0000FF"/>
                  <w:sz w:val="16"/>
                  <w:szCs w:val="16"/>
                </w:rPr>
                <w:t>R1-2404918</w:t>
              </w:r>
            </w:hyperlink>
          </w:p>
        </w:tc>
        <w:tc>
          <w:tcPr>
            <w:tcW w:w="5670" w:type="dxa"/>
            <w:tcBorders>
              <w:top w:val="single" w:sz="4" w:space="0" w:color="A6A6A6"/>
              <w:left w:val="nil"/>
              <w:bottom w:val="single" w:sz="4" w:space="0" w:color="A6A6A6"/>
              <w:right w:val="single" w:sz="4" w:space="0" w:color="A6A6A6"/>
            </w:tcBorders>
            <w:shd w:val="clear" w:color="auto" w:fill="auto"/>
          </w:tcPr>
          <w:p w14:paraId="766D9F46" w14:textId="77777777" w:rsidR="000B436A" w:rsidRDefault="005A365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68446ED" w14:textId="77777777" w:rsidR="000B436A" w:rsidRDefault="005A3654">
            <w:pPr>
              <w:snapToGrid w:val="0"/>
              <w:rPr>
                <w:sz w:val="18"/>
                <w:szCs w:val="18"/>
              </w:rPr>
            </w:pPr>
            <w:r>
              <w:rPr>
                <w:rFonts w:ascii="Arial" w:hAnsi="Arial" w:cs="Arial"/>
                <w:sz w:val="16"/>
                <w:szCs w:val="16"/>
              </w:rPr>
              <w:t>Nokia</w:t>
            </w:r>
          </w:p>
        </w:tc>
      </w:tr>
      <w:tr w:rsidR="000B436A" w14:paraId="0138E85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95E84C2" w14:textId="77777777" w:rsidR="000B436A" w:rsidRDefault="005A365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A17C9D7" w14:textId="77777777" w:rsidR="000B436A" w:rsidRDefault="00211DAC">
            <w:pPr>
              <w:snapToGrid w:val="0"/>
              <w:rPr>
                <w:sz w:val="18"/>
                <w:szCs w:val="18"/>
              </w:rPr>
            </w:pPr>
            <w:hyperlink r:id="rId39" w:history="1">
              <w:r w:rsidR="005A3654">
                <w:rPr>
                  <w:rStyle w:val="Hyperlink"/>
                  <w:rFonts w:ascii="Arial" w:hAnsi="Arial" w:cs="Arial"/>
                  <w:b/>
                  <w:bCs/>
                  <w:color w:val="0000FF"/>
                  <w:sz w:val="16"/>
                  <w:szCs w:val="16"/>
                </w:rPr>
                <w:t>R1-2404970</w:t>
              </w:r>
            </w:hyperlink>
          </w:p>
        </w:tc>
        <w:tc>
          <w:tcPr>
            <w:tcW w:w="5670" w:type="dxa"/>
            <w:tcBorders>
              <w:top w:val="single" w:sz="4" w:space="0" w:color="A6A6A6"/>
              <w:left w:val="nil"/>
              <w:bottom w:val="single" w:sz="4" w:space="0" w:color="A6A6A6"/>
              <w:right w:val="single" w:sz="4" w:space="0" w:color="A6A6A6"/>
            </w:tcBorders>
            <w:shd w:val="clear" w:color="auto" w:fill="auto"/>
          </w:tcPr>
          <w:p w14:paraId="4DA6FBE5" w14:textId="77777777"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A1A6246" w14:textId="77777777" w:rsidR="000B436A" w:rsidRDefault="005A3654">
            <w:pPr>
              <w:snapToGrid w:val="0"/>
              <w:rPr>
                <w:sz w:val="18"/>
                <w:szCs w:val="18"/>
              </w:rPr>
            </w:pPr>
            <w:r>
              <w:rPr>
                <w:rFonts w:ascii="Arial" w:hAnsi="Arial" w:cs="Arial"/>
                <w:sz w:val="16"/>
                <w:szCs w:val="16"/>
              </w:rPr>
              <w:t>Sharp</w:t>
            </w:r>
          </w:p>
        </w:tc>
      </w:tr>
      <w:tr w:rsidR="000B436A" w14:paraId="00FD770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36A520" w14:textId="77777777" w:rsidR="000B436A" w:rsidRDefault="005A365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E69B40F" w14:textId="77777777" w:rsidR="000B436A" w:rsidRDefault="00211DAC">
            <w:pPr>
              <w:snapToGrid w:val="0"/>
              <w:rPr>
                <w:sz w:val="18"/>
                <w:szCs w:val="18"/>
              </w:rPr>
            </w:pPr>
            <w:hyperlink r:id="rId40" w:history="1">
              <w:r w:rsidR="005A3654">
                <w:rPr>
                  <w:rStyle w:val="Hyperlink"/>
                  <w:rFonts w:ascii="Arial" w:hAnsi="Arial" w:cs="Arial"/>
                  <w:b/>
                  <w:bCs/>
                  <w:color w:val="0000FF"/>
                  <w:sz w:val="16"/>
                  <w:szCs w:val="16"/>
                </w:rPr>
                <w:t>R1-2405035</w:t>
              </w:r>
            </w:hyperlink>
          </w:p>
        </w:tc>
        <w:tc>
          <w:tcPr>
            <w:tcW w:w="5670" w:type="dxa"/>
            <w:tcBorders>
              <w:top w:val="single" w:sz="4" w:space="0" w:color="A6A6A6"/>
              <w:left w:val="nil"/>
              <w:bottom w:val="single" w:sz="4" w:space="0" w:color="A6A6A6"/>
              <w:right w:val="single" w:sz="4" w:space="0" w:color="A6A6A6"/>
            </w:tcBorders>
            <w:shd w:val="clear" w:color="auto" w:fill="auto"/>
          </w:tcPr>
          <w:p w14:paraId="682D9D5B" w14:textId="77777777"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8FA9A47" w14:textId="77777777" w:rsidR="000B436A" w:rsidRDefault="005A3654">
            <w:pPr>
              <w:snapToGrid w:val="0"/>
              <w:rPr>
                <w:sz w:val="18"/>
                <w:szCs w:val="18"/>
              </w:rPr>
            </w:pPr>
            <w:r>
              <w:rPr>
                <w:rFonts w:ascii="Arial" w:hAnsi="Arial" w:cs="Arial"/>
                <w:sz w:val="16"/>
                <w:szCs w:val="16"/>
              </w:rPr>
              <w:t>NTT DOCOMO, INC.</w:t>
            </w:r>
          </w:p>
        </w:tc>
      </w:tr>
      <w:tr w:rsidR="000B436A" w14:paraId="06D913E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CCFEB9" w14:textId="77777777" w:rsidR="000B436A" w:rsidRDefault="005A365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154C03F" w14:textId="77777777" w:rsidR="000B436A" w:rsidRDefault="00211DAC">
            <w:pPr>
              <w:snapToGrid w:val="0"/>
              <w:rPr>
                <w:sz w:val="18"/>
                <w:szCs w:val="18"/>
              </w:rPr>
            </w:pPr>
            <w:hyperlink r:id="rId41" w:history="1">
              <w:r w:rsidR="005A3654">
                <w:rPr>
                  <w:rStyle w:val="Hyperlink"/>
                  <w:rFonts w:ascii="Arial" w:hAnsi="Arial" w:cs="Arial"/>
                  <w:b/>
                  <w:bCs/>
                  <w:color w:val="0000FF"/>
                  <w:sz w:val="16"/>
                  <w:szCs w:val="16"/>
                </w:rPr>
                <w:t>R1-2405111</w:t>
              </w:r>
            </w:hyperlink>
          </w:p>
        </w:tc>
        <w:tc>
          <w:tcPr>
            <w:tcW w:w="5670" w:type="dxa"/>
            <w:tcBorders>
              <w:top w:val="single" w:sz="4" w:space="0" w:color="A6A6A6"/>
              <w:left w:val="nil"/>
              <w:bottom w:val="single" w:sz="4" w:space="0" w:color="A6A6A6"/>
              <w:right w:val="single" w:sz="4" w:space="0" w:color="A6A6A6"/>
            </w:tcBorders>
            <w:shd w:val="clear" w:color="auto" w:fill="auto"/>
          </w:tcPr>
          <w:p w14:paraId="3B600957" w14:textId="77777777"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E5325AB" w14:textId="77777777" w:rsidR="000B436A" w:rsidRDefault="005A3654">
            <w:pPr>
              <w:snapToGrid w:val="0"/>
              <w:rPr>
                <w:sz w:val="18"/>
                <w:szCs w:val="18"/>
              </w:rPr>
            </w:pPr>
            <w:r>
              <w:rPr>
                <w:rFonts w:ascii="Arial" w:hAnsi="Arial" w:cs="Arial"/>
                <w:sz w:val="16"/>
                <w:szCs w:val="16"/>
              </w:rPr>
              <w:t>ITRI</w:t>
            </w:r>
          </w:p>
        </w:tc>
      </w:tr>
      <w:tr w:rsidR="000B436A" w14:paraId="1AA9AD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DC2A80" w14:textId="77777777" w:rsidR="000B436A" w:rsidRDefault="005A365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9575E32" w14:textId="77777777" w:rsidR="000B436A" w:rsidRDefault="00211DAC">
            <w:pPr>
              <w:snapToGrid w:val="0"/>
              <w:rPr>
                <w:sz w:val="18"/>
                <w:szCs w:val="18"/>
              </w:rPr>
            </w:pPr>
            <w:hyperlink r:id="rId42" w:history="1">
              <w:r w:rsidR="005A3654">
                <w:rPr>
                  <w:rStyle w:val="Hyperlink"/>
                  <w:rFonts w:ascii="Arial" w:hAnsi="Arial" w:cs="Arial"/>
                  <w:b/>
                  <w:bCs/>
                  <w:color w:val="0000FF"/>
                  <w:sz w:val="16"/>
                  <w:szCs w:val="16"/>
                </w:rPr>
                <w:t>R1-2405122</w:t>
              </w:r>
            </w:hyperlink>
          </w:p>
        </w:tc>
        <w:tc>
          <w:tcPr>
            <w:tcW w:w="5670" w:type="dxa"/>
            <w:tcBorders>
              <w:top w:val="single" w:sz="4" w:space="0" w:color="A6A6A6"/>
              <w:left w:val="nil"/>
              <w:bottom w:val="single" w:sz="4" w:space="0" w:color="A6A6A6"/>
              <w:right w:val="single" w:sz="4" w:space="0" w:color="A6A6A6"/>
            </w:tcBorders>
            <w:shd w:val="clear" w:color="auto" w:fill="auto"/>
          </w:tcPr>
          <w:p w14:paraId="17C57B02" w14:textId="77777777" w:rsidR="000B436A" w:rsidRDefault="005A3654">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E0CC336" w14:textId="77777777" w:rsidR="000B436A" w:rsidRDefault="005A3654">
            <w:pPr>
              <w:snapToGrid w:val="0"/>
              <w:rPr>
                <w:sz w:val="18"/>
                <w:szCs w:val="18"/>
              </w:rPr>
            </w:pPr>
            <w:r>
              <w:rPr>
                <w:rFonts w:ascii="Arial" w:hAnsi="Arial" w:cs="Arial"/>
                <w:sz w:val="16"/>
                <w:szCs w:val="16"/>
              </w:rPr>
              <w:t>Ruijie Networks Co. Ltd</w:t>
            </w:r>
          </w:p>
        </w:tc>
      </w:tr>
      <w:tr w:rsidR="000B436A" w14:paraId="1C5937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5FF181" w14:textId="77777777" w:rsidR="000B436A" w:rsidRDefault="005A365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DC0EDC1" w14:textId="77777777" w:rsidR="000B436A" w:rsidRDefault="00211DAC">
            <w:pPr>
              <w:snapToGrid w:val="0"/>
            </w:pPr>
            <w:hyperlink r:id="rId43" w:history="1">
              <w:r w:rsidR="005A3654">
                <w:rPr>
                  <w:rStyle w:val="Hyperlink"/>
                  <w:rFonts w:ascii="Arial" w:hAnsi="Arial" w:cs="Arial"/>
                  <w:b/>
                  <w:bCs/>
                  <w:color w:val="0000FF"/>
                  <w:sz w:val="16"/>
                  <w:szCs w:val="16"/>
                </w:rPr>
                <w:t>R1-2405148</w:t>
              </w:r>
            </w:hyperlink>
          </w:p>
        </w:tc>
        <w:tc>
          <w:tcPr>
            <w:tcW w:w="5670" w:type="dxa"/>
            <w:tcBorders>
              <w:top w:val="single" w:sz="4" w:space="0" w:color="A6A6A6"/>
              <w:left w:val="nil"/>
              <w:bottom w:val="single" w:sz="4" w:space="0" w:color="A6A6A6"/>
              <w:right w:val="single" w:sz="4" w:space="0" w:color="A6A6A6"/>
            </w:tcBorders>
            <w:shd w:val="clear" w:color="auto" w:fill="auto"/>
          </w:tcPr>
          <w:p w14:paraId="7D6DE3BF" w14:textId="77777777" w:rsidR="000B436A" w:rsidRDefault="005A3654">
            <w:pPr>
              <w:snapToGrid w:val="0"/>
              <w:rPr>
                <w:rFonts w:ascii="Arial" w:hAnsi="Arial" w:cs="Arial"/>
                <w:sz w:val="16"/>
                <w:szCs w:val="16"/>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BC70008" w14:textId="77777777" w:rsidR="000B436A" w:rsidRDefault="005A3654">
            <w:pPr>
              <w:snapToGrid w:val="0"/>
              <w:rPr>
                <w:rFonts w:ascii="Arial" w:hAnsi="Arial" w:cs="Arial"/>
                <w:sz w:val="16"/>
                <w:szCs w:val="16"/>
              </w:rPr>
            </w:pPr>
            <w:r>
              <w:rPr>
                <w:rFonts w:ascii="Arial" w:hAnsi="Arial" w:cs="Arial"/>
                <w:sz w:val="16"/>
                <w:szCs w:val="16"/>
              </w:rPr>
              <w:t>Qualcomm Incorporated</w:t>
            </w:r>
          </w:p>
        </w:tc>
      </w:tr>
      <w:tr w:rsidR="000B436A" w14:paraId="751C3B8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B70329" w14:textId="77777777" w:rsidR="000B436A" w:rsidRDefault="005A365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9010B2A" w14:textId="77777777" w:rsidR="000B436A" w:rsidRDefault="00211DAC">
            <w:pPr>
              <w:snapToGrid w:val="0"/>
            </w:pPr>
            <w:hyperlink r:id="rId44" w:history="1">
              <w:r w:rsidR="005A3654">
                <w:rPr>
                  <w:rStyle w:val="Hyperlink"/>
                  <w:rFonts w:ascii="Arial" w:hAnsi="Arial" w:cs="Arial"/>
                  <w:b/>
                  <w:bCs/>
                  <w:color w:val="0000FF"/>
                  <w:sz w:val="16"/>
                  <w:szCs w:val="16"/>
                </w:rPr>
                <w:t>R1-2405187</w:t>
              </w:r>
            </w:hyperlink>
          </w:p>
        </w:tc>
        <w:tc>
          <w:tcPr>
            <w:tcW w:w="5670" w:type="dxa"/>
            <w:tcBorders>
              <w:top w:val="single" w:sz="4" w:space="0" w:color="A6A6A6"/>
              <w:left w:val="nil"/>
              <w:bottom w:val="single" w:sz="4" w:space="0" w:color="A6A6A6"/>
              <w:right w:val="single" w:sz="4" w:space="0" w:color="A6A6A6"/>
            </w:tcBorders>
            <w:shd w:val="clear" w:color="auto" w:fill="auto"/>
          </w:tcPr>
          <w:p w14:paraId="38165134" w14:textId="77777777" w:rsidR="000B436A" w:rsidRDefault="005A3654">
            <w:pPr>
              <w:snapToGrid w:val="0"/>
              <w:rPr>
                <w:rFonts w:ascii="Arial" w:hAnsi="Arial" w:cs="Arial"/>
                <w:sz w:val="16"/>
                <w:szCs w:val="16"/>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B3616F9" w14:textId="77777777" w:rsidR="000B436A" w:rsidRDefault="005A3654">
            <w:pPr>
              <w:snapToGrid w:val="0"/>
              <w:rPr>
                <w:rFonts w:ascii="Arial" w:hAnsi="Arial" w:cs="Arial"/>
                <w:sz w:val="16"/>
                <w:szCs w:val="16"/>
              </w:rPr>
            </w:pPr>
            <w:r>
              <w:rPr>
                <w:rFonts w:ascii="Arial" w:hAnsi="Arial" w:cs="Arial"/>
                <w:sz w:val="16"/>
                <w:szCs w:val="16"/>
              </w:rPr>
              <w:t>ASUSTeK</w:t>
            </w:r>
          </w:p>
        </w:tc>
      </w:tr>
      <w:tr w:rsidR="000B436A" w14:paraId="57A28E8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257C0B" w14:textId="77777777" w:rsidR="000B436A" w:rsidRDefault="005A365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4149A85" w14:textId="77777777" w:rsidR="000B436A" w:rsidRDefault="00211DAC">
            <w:pPr>
              <w:snapToGrid w:val="0"/>
            </w:pPr>
            <w:hyperlink r:id="rId45" w:history="1">
              <w:r w:rsidR="005A3654">
                <w:rPr>
                  <w:rStyle w:val="Hyperlink"/>
                  <w:rFonts w:ascii="Arial" w:hAnsi="Arial" w:cs="Arial"/>
                  <w:b/>
                  <w:bCs/>
                  <w:color w:val="0000FF"/>
                  <w:sz w:val="16"/>
                  <w:szCs w:val="16"/>
                </w:rPr>
                <w:t>R1-2405205</w:t>
              </w:r>
            </w:hyperlink>
          </w:p>
        </w:tc>
        <w:tc>
          <w:tcPr>
            <w:tcW w:w="5670" w:type="dxa"/>
            <w:tcBorders>
              <w:top w:val="single" w:sz="4" w:space="0" w:color="A6A6A6"/>
              <w:left w:val="nil"/>
              <w:bottom w:val="single" w:sz="4" w:space="0" w:color="A6A6A6"/>
              <w:right w:val="single" w:sz="4" w:space="0" w:color="A6A6A6"/>
            </w:tcBorders>
            <w:shd w:val="clear" w:color="auto" w:fill="auto"/>
          </w:tcPr>
          <w:p w14:paraId="3578C911" w14:textId="77777777" w:rsidR="000B436A" w:rsidRDefault="005A365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5C66877" w14:textId="77777777" w:rsidR="000B436A" w:rsidRDefault="005A3654">
            <w:pPr>
              <w:snapToGrid w:val="0"/>
              <w:rPr>
                <w:rFonts w:ascii="Arial" w:hAnsi="Arial" w:cs="Arial"/>
                <w:sz w:val="16"/>
                <w:szCs w:val="16"/>
              </w:rPr>
            </w:pPr>
            <w:r>
              <w:rPr>
                <w:rFonts w:ascii="Arial" w:hAnsi="Arial" w:cs="Arial"/>
                <w:sz w:val="16"/>
                <w:szCs w:val="16"/>
              </w:rPr>
              <w:t>NICT</w:t>
            </w:r>
          </w:p>
        </w:tc>
      </w:tr>
      <w:tr w:rsidR="000B436A" w14:paraId="537936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24276BC" w14:textId="77777777" w:rsidR="000B436A" w:rsidRDefault="005A365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AD1CBC9" w14:textId="77777777" w:rsidR="000B436A" w:rsidRDefault="00211DAC">
            <w:pPr>
              <w:snapToGrid w:val="0"/>
            </w:pPr>
            <w:hyperlink r:id="rId46" w:history="1">
              <w:r w:rsidR="005A3654">
                <w:rPr>
                  <w:rStyle w:val="Hyperlink"/>
                  <w:rFonts w:ascii="Arial" w:hAnsi="Arial" w:cs="Arial"/>
                  <w:b/>
                  <w:bCs/>
                  <w:color w:val="0000FF"/>
                  <w:sz w:val="16"/>
                  <w:szCs w:val="16"/>
                </w:rPr>
                <w:t>R1-2405238</w:t>
              </w:r>
            </w:hyperlink>
          </w:p>
        </w:tc>
        <w:tc>
          <w:tcPr>
            <w:tcW w:w="5670" w:type="dxa"/>
            <w:tcBorders>
              <w:top w:val="single" w:sz="4" w:space="0" w:color="A6A6A6"/>
              <w:left w:val="nil"/>
              <w:bottom w:val="single" w:sz="4" w:space="0" w:color="A6A6A6"/>
              <w:right w:val="single" w:sz="4" w:space="0" w:color="A6A6A6"/>
            </w:tcBorders>
            <w:shd w:val="clear" w:color="auto" w:fill="auto"/>
          </w:tcPr>
          <w:p w14:paraId="7D83AE6A" w14:textId="77777777" w:rsidR="000B436A" w:rsidRDefault="005A365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FC714E4" w14:textId="77777777" w:rsidR="000B436A" w:rsidRDefault="005A3654">
            <w:pPr>
              <w:snapToGrid w:val="0"/>
              <w:rPr>
                <w:rFonts w:ascii="Arial" w:hAnsi="Arial" w:cs="Arial"/>
                <w:sz w:val="16"/>
                <w:szCs w:val="16"/>
              </w:rPr>
            </w:pPr>
            <w:r>
              <w:rPr>
                <w:rFonts w:ascii="Arial" w:hAnsi="Arial" w:cs="Arial"/>
                <w:sz w:val="16"/>
                <w:szCs w:val="16"/>
              </w:rPr>
              <w:t>CEWiT</w:t>
            </w:r>
          </w:p>
        </w:tc>
      </w:tr>
      <w:tr w:rsidR="000B436A" w14:paraId="720A740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283959" w14:textId="77777777" w:rsidR="000B436A" w:rsidRDefault="005A3654">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2CECD0" w14:textId="77777777" w:rsidR="000B436A" w:rsidRDefault="00211DAC">
            <w:pPr>
              <w:snapToGrid w:val="0"/>
            </w:pPr>
            <w:hyperlink r:id="rId47" w:history="1">
              <w:r w:rsidR="005A3654">
                <w:rPr>
                  <w:rStyle w:val="Hyperlink"/>
                  <w:rFonts w:ascii="Arial" w:hAnsi="Arial" w:cs="Arial"/>
                  <w:b/>
                  <w:bCs/>
                  <w:color w:val="0000FF"/>
                  <w:sz w:val="16"/>
                  <w:szCs w:val="16"/>
                </w:rPr>
                <w:t>R1-2405258</w:t>
              </w:r>
            </w:hyperlink>
          </w:p>
        </w:tc>
        <w:tc>
          <w:tcPr>
            <w:tcW w:w="5670" w:type="dxa"/>
            <w:tcBorders>
              <w:top w:val="single" w:sz="4" w:space="0" w:color="A6A6A6"/>
              <w:left w:val="nil"/>
              <w:bottom w:val="single" w:sz="4" w:space="0" w:color="A6A6A6"/>
              <w:right w:val="single" w:sz="4" w:space="0" w:color="A6A6A6"/>
            </w:tcBorders>
            <w:shd w:val="clear" w:color="auto" w:fill="auto"/>
          </w:tcPr>
          <w:p w14:paraId="7C85CD89" w14:textId="77777777" w:rsidR="000B436A" w:rsidRDefault="005A365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42B0924" w14:textId="77777777" w:rsidR="000B436A" w:rsidRDefault="005A3654">
            <w:pPr>
              <w:snapToGrid w:val="0"/>
              <w:rPr>
                <w:rFonts w:ascii="Arial" w:hAnsi="Arial" w:cs="Arial"/>
                <w:sz w:val="16"/>
                <w:szCs w:val="16"/>
              </w:rPr>
            </w:pPr>
            <w:r>
              <w:rPr>
                <w:rFonts w:ascii="Arial" w:hAnsi="Arial" w:cs="Arial"/>
                <w:sz w:val="16"/>
                <w:szCs w:val="16"/>
              </w:rPr>
              <w:t>KDDI Corporation</w:t>
            </w:r>
          </w:p>
        </w:tc>
      </w:tr>
      <w:tr w:rsidR="000B436A" w14:paraId="109BE1C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123B77" w14:textId="77777777" w:rsidR="000B436A" w:rsidRDefault="005A3654">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47FEEB7" w14:textId="77777777" w:rsidR="000B436A" w:rsidRDefault="00211DAC">
            <w:pPr>
              <w:snapToGrid w:val="0"/>
            </w:pPr>
            <w:hyperlink r:id="rId48" w:history="1">
              <w:r w:rsidR="005A3654">
                <w:rPr>
                  <w:rStyle w:val="Hyperlink"/>
                  <w:rFonts w:ascii="Arial" w:hAnsi="Arial" w:cs="Arial"/>
                  <w:b/>
                  <w:bCs/>
                  <w:color w:val="0000FF"/>
                  <w:sz w:val="16"/>
                  <w:szCs w:val="16"/>
                </w:rPr>
                <w:t>R1-2405271</w:t>
              </w:r>
            </w:hyperlink>
          </w:p>
        </w:tc>
        <w:tc>
          <w:tcPr>
            <w:tcW w:w="5670" w:type="dxa"/>
            <w:tcBorders>
              <w:top w:val="single" w:sz="4" w:space="0" w:color="A6A6A6"/>
              <w:left w:val="nil"/>
              <w:bottom w:val="single" w:sz="4" w:space="0" w:color="A6A6A6"/>
              <w:right w:val="single" w:sz="4" w:space="0" w:color="A6A6A6"/>
            </w:tcBorders>
            <w:shd w:val="clear" w:color="auto" w:fill="auto"/>
          </w:tcPr>
          <w:p w14:paraId="4AF5BBF2" w14:textId="77777777" w:rsidR="000B436A" w:rsidRDefault="005A365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038081B" w14:textId="77777777" w:rsidR="000B436A" w:rsidRDefault="005A3654">
            <w:pPr>
              <w:snapToGrid w:val="0"/>
              <w:rPr>
                <w:rFonts w:ascii="Arial" w:hAnsi="Arial" w:cs="Arial"/>
                <w:sz w:val="16"/>
                <w:szCs w:val="16"/>
              </w:rPr>
            </w:pPr>
            <w:r>
              <w:rPr>
                <w:rFonts w:ascii="Arial" w:hAnsi="Arial" w:cs="Arial"/>
                <w:sz w:val="16"/>
                <w:szCs w:val="16"/>
              </w:rPr>
              <w:t>Google</w:t>
            </w:r>
          </w:p>
        </w:tc>
      </w:tr>
    </w:tbl>
    <w:p w14:paraId="47326830" w14:textId="77777777" w:rsidR="000B436A" w:rsidRDefault="000B436A"/>
    <w:sectPr w:rsidR="000B436A">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EA9CA" w14:textId="77777777" w:rsidR="00211DAC" w:rsidRDefault="00211DAC" w:rsidP="00FC6F3B">
      <w:r>
        <w:separator/>
      </w:r>
    </w:p>
  </w:endnote>
  <w:endnote w:type="continuationSeparator" w:id="0">
    <w:p w14:paraId="138C99F4" w14:textId="77777777" w:rsidR="00211DAC" w:rsidRDefault="00211DAC" w:rsidP="00FC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AEE82" w14:textId="77777777" w:rsidR="00211DAC" w:rsidRDefault="00211DAC" w:rsidP="00FC6F3B">
      <w:r>
        <w:separator/>
      </w:r>
    </w:p>
  </w:footnote>
  <w:footnote w:type="continuationSeparator" w:id="0">
    <w:p w14:paraId="58232503" w14:textId="77777777" w:rsidR="00211DAC" w:rsidRDefault="00211DAC" w:rsidP="00FC6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B66176"/>
    <w:multiLevelType w:val="multilevel"/>
    <w:tmpl w:val="7350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608F1645"/>
    <w:multiLevelType w:val="multilevel"/>
    <w:tmpl w:val="608F1645"/>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7C130C0"/>
    <w:multiLevelType w:val="multilevel"/>
    <w:tmpl w:val="67C130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6A1D1C7C"/>
    <w:multiLevelType w:val="multilevel"/>
    <w:tmpl w:val="6A1D1C7C"/>
    <w:lvl w:ilvl="0">
      <w:start w:val="1"/>
      <w:numFmt w:val="bullet"/>
      <w:lvlText w:val=""/>
      <w:lvlJc w:val="left"/>
      <w:pPr>
        <w:tabs>
          <w:tab w:val="left" w:pos="720"/>
        </w:tabs>
        <w:ind w:left="720" w:hanging="360"/>
      </w:pPr>
      <w:rPr>
        <w:rFonts w:ascii="Symbol" w:hAnsi="Symbol" w:hint="default"/>
      </w:r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8"/>
  </w:num>
  <w:num w:numId="7">
    <w:abstractNumId w:val="11"/>
  </w:num>
  <w:num w:numId="8">
    <w:abstractNumId w:val="6"/>
  </w:num>
  <w:num w:numId="9">
    <w:abstractNumId w:val="17"/>
  </w:num>
  <w:num w:numId="10">
    <w:abstractNumId w:val="20"/>
  </w:num>
  <w:num w:numId="11">
    <w:abstractNumId w:val="15"/>
  </w:num>
  <w:num w:numId="12">
    <w:abstractNumId w:val="14"/>
  </w:num>
  <w:num w:numId="13">
    <w:abstractNumId w:val="12"/>
  </w:num>
  <w:num w:numId="14">
    <w:abstractNumId w:val="10"/>
  </w:num>
  <w:num w:numId="15">
    <w:abstractNumId w:val="13"/>
  </w:num>
  <w:num w:numId="16">
    <w:abstractNumId w:val="8"/>
  </w:num>
  <w:num w:numId="17">
    <w:abstractNumId w:val="16"/>
  </w:num>
  <w:num w:numId="18">
    <w:abstractNumId w:val="19"/>
  </w:num>
  <w:num w:numId="19">
    <w:abstractNumId w:val="9"/>
  </w:num>
  <w:num w:numId="20">
    <w:abstractNumId w:val="7"/>
  </w:num>
  <w:num w:numId="21">
    <w:abstractNumId w:val="1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E0FC5"/>
    <w:rsid w:val="000005B2"/>
    <w:rsid w:val="00000706"/>
    <w:rsid w:val="00000736"/>
    <w:rsid w:val="00000E20"/>
    <w:rsid w:val="00000F9F"/>
    <w:rsid w:val="000011F0"/>
    <w:rsid w:val="0000151C"/>
    <w:rsid w:val="00001E9A"/>
    <w:rsid w:val="00002AC3"/>
    <w:rsid w:val="00002D5F"/>
    <w:rsid w:val="000031EA"/>
    <w:rsid w:val="00003953"/>
    <w:rsid w:val="0000397A"/>
    <w:rsid w:val="00004866"/>
    <w:rsid w:val="000052BA"/>
    <w:rsid w:val="0000580B"/>
    <w:rsid w:val="00005F3F"/>
    <w:rsid w:val="00006513"/>
    <w:rsid w:val="000069F8"/>
    <w:rsid w:val="00006C99"/>
    <w:rsid w:val="00007621"/>
    <w:rsid w:val="000076F7"/>
    <w:rsid w:val="000079A4"/>
    <w:rsid w:val="00007F91"/>
    <w:rsid w:val="00010654"/>
    <w:rsid w:val="00011D19"/>
    <w:rsid w:val="00012B4E"/>
    <w:rsid w:val="000130BA"/>
    <w:rsid w:val="00013F55"/>
    <w:rsid w:val="000142E7"/>
    <w:rsid w:val="0001490C"/>
    <w:rsid w:val="00014998"/>
    <w:rsid w:val="00014F34"/>
    <w:rsid w:val="00015488"/>
    <w:rsid w:val="0001591C"/>
    <w:rsid w:val="00015993"/>
    <w:rsid w:val="00016AAA"/>
    <w:rsid w:val="00016DCB"/>
    <w:rsid w:val="00016FD1"/>
    <w:rsid w:val="00017763"/>
    <w:rsid w:val="0002044F"/>
    <w:rsid w:val="00020CCE"/>
    <w:rsid w:val="00020DA4"/>
    <w:rsid w:val="00021115"/>
    <w:rsid w:val="00021149"/>
    <w:rsid w:val="00022271"/>
    <w:rsid w:val="00023A26"/>
    <w:rsid w:val="00023C80"/>
    <w:rsid w:val="00023CF4"/>
    <w:rsid w:val="00024274"/>
    <w:rsid w:val="000253E2"/>
    <w:rsid w:val="0002557F"/>
    <w:rsid w:val="0002574E"/>
    <w:rsid w:val="00025D76"/>
    <w:rsid w:val="00025EF5"/>
    <w:rsid w:val="0002632F"/>
    <w:rsid w:val="0002639E"/>
    <w:rsid w:val="000265E8"/>
    <w:rsid w:val="0002686E"/>
    <w:rsid w:val="00026B46"/>
    <w:rsid w:val="0003060C"/>
    <w:rsid w:val="00031729"/>
    <w:rsid w:val="00031E29"/>
    <w:rsid w:val="00031E53"/>
    <w:rsid w:val="0003223A"/>
    <w:rsid w:val="0003236A"/>
    <w:rsid w:val="0003284D"/>
    <w:rsid w:val="0003323F"/>
    <w:rsid w:val="00033B76"/>
    <w:rsid w:val="000343FA"/>
    <w:rsid w:val="0003475B"/>
    <w:rsid w:val="00034E03"/>
    <w:rsid w:val="00034E7E"/>
    <w:rsid w:val="00035792"/>
    <w:rsid w:val="00036282"/>
    <w:rsid w:val="0003654B"/>
    <w:rsid w:val="000368EC"/>
    <w:rsid w:val="00036DAB"/>
    <w:rsid w:val="000372A3"/>
    <w:rsid w:val="00040565"/>
    <w:rsid w:val="00040997"/>
    <w:rsid w:val="00040F57"/>
    <w:rsid w:val="00041130"/>
    <w:rsid w:val="0004115B"/>
    <w:rsid w:val="00041AFA"/>
    <w:rsid w:val="00042AB6"/>
    <w:rsid w:val="00042F7E"/>
    <w:rsid w:val="000444A9"/>
    <w:rsid w:val="000445FA"/>
    <w:rsid w:val="000449B3"/>
    <w:rsid w:val="000449B9"/>
    <w:rsid w:val="000450C0"/>
    <w:rsid w:val="0004560C"/>
    <w:rsid w:val="00045619"/>
    <w:rsid w:val="00045B31"/>
    <w:rsid w:val="00045E92"/>
    <w:rsid w:val="00046126"/>
    <w:rsid w:val="00046D34"/>
    <w:rsid w:val="00046D56"/>
    <w:rsid w:val="00047354"/>
    <w:rsid w:val="000476F7"/>
    <w:rsid w:val="00050967"/>
    <w:rsid w:val="00051086"/>
    <w:rsid w:val="00051095"/>
    <w:rsid w:val="00051432"/>
    <w:rsid w:val="00051549"/>
    <w:rsid w:val="0005157C"/>
    <w:rsid w:val="0005209F"/>
    <w:rsid w:val="000526C0"/>
    <w:rsid w:val="00052DC1"/>
    <w:rsid w:val="000531D4"/>
    <w:rsid w:val="00053BB0"/>
    <w:rsid w:val="000540A2"/>
    <w:rsid w:val="000542C1"/>
    <w:rsid w:val="00054EC6"/>
    <w:rsid w:val="0005517F"/>
    <w:rsid w:val="0005552B"/>
    <w:rsid w:val="000557E8"/>
    <w:rsid w:val="00055DF6"/>
    <w:rsid w:val="00055F55"/>
    <w:rsid w:val="000560A5"/>
    <w:rsid w:val="00056783"/>
    <w:rsid w:val="00056A0C"/>
    <w:rsid w:val="00056DEA"/>
    <w:rsid w:val="00056F8D"/>
    <w:rsid w:val="0005703A"/>
    <w:rsid w:val="0005791F"/>
    <w:rsid w:val="00057DFD"/>
    <w:rsid w:val="00060555"/>
    <w:rsid w:val="000608CC"/>
    <w:rsid w:val="00060B38"/>
    <w:rsid w:val="000618C3"/>
    <w:rsid w:val="000619AA"/>
    <w:rsid w:val="00061E97"/>
    <w:rsid w:val="000628CD"/>
    <w:rsid w:val="00062939"/>
    <w:rsid w:val="00062DA7"/>
    <w:rsid w:val="00063A09"/>
    <w:rsid w:val="00063E9F"/>
    <w:rsid w:val="00064DB9"/>
    <w:rsid w:val="0006514E"/>
    <w:rsid w:val="000660B4"/>
    <w:rsid w:val="00067624"/>
    <w:rsid w:val="000677AE"/>
    <w:rsid w:val="00067B57"/>
    <w:rsid w:val="00067BCD"/>
    <w:rsid w:val="00070298"/>
    <w:rsid w:val="00071846"/>
    <w:rsid w:val="00071B8C"/>
    <w:rsid w:val="00071B96"/>
    <w:rsid w:val="00071BB9"/>
    <w:rsid w:val="000721BA"/>
    <w:rsid w:val="00072693"/>
    <w:rsid w:val="00073531"/>
    <w:rsid w:val="00073ADB"/>
    <w:rsid w:val="00074511"/>
    <w:rsid w:val="00074573"/>
    <w:rsid w:val="000746F3"/>
    <w:rsid w:val="0007497B"/>
    <w:rsid w:val="00075C7D"/>
    <w:rsid w:val="000762B5"/>
    <w:rsid w:val="000770E8"/>
    <w:rsid w:val="0008001B"/>
    <w:rsid w:val="00080482"/>
    <w:rsid w:val="00081D85"/>
    <w:rsid w:val="000830A9"/>
    <w:rsid w:val="000830AD"/>
    <w:rsid w:val="00083516"/>
    <w:rsid w:val="00083AA1"/>
    <w:rsid w:val="0008453C"/>
    <w:rsid w:val="000845F2"/>
    <w:rsid w:val="00084EA4"/>
    <w:rsid w:val="00085F5D"/>
    <w:rsid w:val="000873B9"/>
    <w:rsid w:val="000877CF"/>
    <w:rsid w:val="00087941"/>
    <w:rsid w:val="000879E1"/>
    <w:rsid w:val="00087B2E"/>
    <w:rsid w:val="00087C81"/>
    <w:rsid w:val="000900F3"/>
    <w:rsid w:val="00090157"/>
    <w:rsid w:val="000902F9"/>
    <w:rsid w:val="000904FE"/>
    <w:rsid w:val="00091292"/>
    <w:rsid w:val="00091318"/>
    <w:rsid w:val="000918D1"/>
    <w:rsid w:val="00091A08"/>
    <w:rsid w:val="00091D52"/>
    <w:rsid w:val="00091EBA"/>
    <w:rsid w:val="0009215A"/>
    <w:rsid w:val="0009235E"/>
    <w:rsid w:val="000935F5"/>
    <w:rsid w:val="000935FC"/>
    <w:rsid w:val="00093D8E"/>
    <w:rsid w:val="00094046"/>
    <w:rsid w:val="00095724"/>
    <w:rsid w:val="000961F6"/>
    <w:rsid w:val="000A0613"/>
    <w:rsid w:val="000A0DF5"/>
    <w:rsid w:val="000A106D"/>
    <w:rsid w:val="000A1574"/>
    <w:rsid w:val="000A18EB"/>
    <w:rsid w:val="000A1F6D"/>
    <w:rsid w:val="000A2382"/>
    <w:rsid w:val="000A25E3"/>
    <w:rsid w:val="000A2DB9"/>
    <w:rsid w:val="000A2FB1"/>
    <w:rsid w:val="000A3B7E"/>
    <w:rsid w:val="000A406C"/>
    <w:rsid w:val="000A485C"/>
    <w:rsid w:val="000A5A76"/>
    <w:rsid w:val="000A601C"/>
    <w:rsid w:val="000A70BB"/>
    <w:rsid w:val="000A7D0C"/>
    <w:rsid w:val="000B1018"/>
    <w:rsid w:val="000B15D5"/>
    <w:rsid w:val="000B18AC"/>
    <w:rsid w:val="000B1EF1"/>
    <w:rsid w:val="000B22FF"/>
    <w:rsid w:val="000B2701"/>
    <w:rsid w:val="000B2C60"/>
    <w:rsid w:val="000B300F"/>
    <w:rsid w:val="000B33FC"/>
    <w:rsid w:val="000B3884"/>
    <w:rsid w:val="000B436A"/>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000"/>
    <w:rsid w:val="000C34E0"/>
    <w:rsid w:val="000C3A18"/>
    <w:rsid w:val="000C3AF6"/>
    <w:rsid w:val="000C3EF2"/>
    <w:rsid w:val="000C4AF9"/>
    <w:rsid w:val="000C4B18"/>
    <w:rsid w:val="000C535B"/>
    <w:rsid w:val="000C575B"/>
    <w:rsid w:val="000C60D5"/>
    <w:rsid w:val="000C6A45"/>
    <w:rsid w:val="000C6A8E"/>
    <w:rsid w:val="000C77D9"/>
    <w:rsid w:val="000C7BEB"/>
    <w:rsid w:val="000D0394"/>
    <w:rsid w:val="000D1C81"/>
    <w:rsid w:val="000D1CA8"/>
    <w:rsid w:val="000D2127"/>
    <w:rsid w:val="000D212C"/>
    <w:rsid w:val="000D247D"/>
    <w:rsid w:val="000D3C80"/>
    <w:rsid w:val="000D3EA6"/>
    <w:rsid w:val="000D41CD"/>
    <w:rsid w:val="000D4564"/>
    <w:rsid w:val="000D4D9D"/>
    <w:rsid w:val="000D5495"/>
    <w:rsid w:val="000D5943"/>
    <w:rsid w:val="000D5AFA"/>
    <w:rsid w:val="000D5BB9"/>
    <w:rsid w:val="000D5E05"/>
    <w:rsid w:val="000D5FBF"/>
    <w:rsid w:val="000D62D9"/>
    <w:rsid w:val="000D6452"/>
    <w:rsid w:val="000D648F"/>
    <w:rsid w:val="000D65AD"/>
    <w:rsid w:val="000D684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0D1"/>
    <w:rsid w:val="000E46BC"/>
    <w:rsid w:val="000E4E41"/>
    <w:rsid w:val="000E52C2"/>
    <w:rsid w:val="000E58EB"/>
    <w:rsid w:val="000E5ACC"/>
    <w:rsid w:val="000E5D3A"/>
    <w:rsid w:val="000E6108"/>
    <w:rsid w:val="000E612A"/>
    <w:rsid w:val="000E763F"/>
    <w:rsid w:val="000E783B"/>
    <w:rsid w:val="000E7CF7"/>
    <w:rsid w:val="000F08C9"/>
    <w:rsid w:val="000F0FDD"/>
    <w:rsid w:val="000F1703"/>
    <w:rsid w:val="000F2251"/>
    <w:rsid w:val="000F23EF"/>
    <w:rsid w:val="000F284E"/>
    <w:rsid w:val="000F2FFA"/>
    <w:rsid w:val="000F3F2A"/>
    <w:rsid w:val="000F3F7D"/>
    <w:rsid w:val="000F4BEE"/>
    <w:rsid w:val="000F4E4A"/>
    <w:rsid w:val="000F4FEF"/>
    <w:rsid w:val="000F629A"/>
    <w:rsid w:val="000F63CF"/>
    <w:rsid w:val="000F65E6"/>
    <w:rsid w:val="000F6D86"/>
    <w:rsid w:val="000F7436"/>
    <w:rsid w:val="000F776B"/>
    <w:rsid w:val="000F78E1"/>
    <w:rsid w:val="00100859"/>
    <w:rsid w:val="001008EF"/>
    <w:rsid w:val="00101674"/>
    <w:rsid w:val="00101E6D"/>
    <w:rsid w:val="00102EFC"/>
    <w:rsid w:val="00103B1B"/>
    <w:rsid w:val="00104399"/>
    <w:rsid w:val="0010453F"/>
    <w:rsid w:val="001045CF"/>
    <w:rsid w:val="00104683"/>
    <w:rsid w:val="00104C70"/>
    <w:rsid w:val="001051AE"/>
    <w:rsid w:val="00105B97"/>
    <w:rsid w:val="00105F30"/>
    <w:rsid w:val="00105FA1"/>
    <w:rsid w:val="001060CC"/>
    <w:rsid w:val="00106521"/>
    <w:rsid w:val="00106BD0"/>
    <w:rsid w:val="00107315"/>
    <w:rsid w:val="001076B8"/>
    <w:rsid w:val="00112260"/>
    <w:rsid w:val="00112850"/>
    <w:rsid w:val="001137B5"/>
    <w:rsid w:val="00113ACB"/>
    <w:rsid w:val="00114334"/>
    <w:rsid w:val="001151F4"/>
    <w:rsid w:val="00115B38"/>
    <w:rsid w:val="00115BFB"/>
    <w:rsid w:val="00115C14"/>
    <w:rsid w:val="00115D5E"/>
    <w:rsid w:val="00115EA4"/>
    <w:rsid w:val="00116D04"/>
    <w:rsid w:val="0011734E"/>
    <w:rsid w:val="00117560"/>
    <w:rsid w:val="001176C1"/>
    <w:rsid w:val="00117846"/>
    <w:rsid w:val="00117AD3"/>
    <w:rsid w:val="00117D83"/>
    <w:rsid w:val="00120380"/>
    <w:rsid w:val="001208F2"/>
    <w:rsid w:val="00121B37"/>
    <w:rsid w:val="0012295C"/>
    <w:rsid w:val="001230C3"/>
    <w:rsid w:val="001232A2"/>
    <w:rsid w:val="001232F1"/>
    <w:rsid w:val="00123597"/>
    <w:rsid w:val="001237D9"/>
    <w:rsid w:val="0012493D"/>
    <w:rsid w:val="00124CE4"/>
    <w:rsid w:val="00125152"/>
    <w:rsid w:val="0012516C"/>
    <w:rsid w:val="00125241"/>
    <w:rsid w:val="00125730"/>
    <w:rsid w:val="0012580C"/>
    <w:rsid w:val="0012608B"/>
    <w:rsid w:val="001261C1"/>
    <w:rsid w:val="00127F58"/>
    <w:rsid w:val="001300B0"/>
    <w:rsid w:val="00130C51"/>
    <w:rsid w:val="00131A2E"/>
    <w:rsid w:val="00131D43"/>
    <w:rsid w:val="00131EB2"/>
    <w:rsid w:val="0013279B"/>
    <w:rsid w:val="001328FF"/>
    <w:rsid w:val="001339D0"/>
    <w:rsid w:val="00133A2B"/>
    <w:rsid w:val="00133CAC"/>
    <w:rsid w:val="00133D99"/>
    <w:rsid w:val="00133FAA"/>
    <w:rsid w:val="00134791"/>
    <w:rsid w:val="0013559A"/>
    <w:rsid w:val="00135824"/>
    <w:rsid w:val="00135F50"/>
    <w:rsid w:val="0013622B"/>
    <w:rsid w:val="001369CF"/>
    <w:rsid w:val="0013714B"/>
    <w:rsid w:val="00137EEA"/>
    <w:rsid w:val="00140009"/>
    <w:rsid w:val="00140340"/>
    <w:rsid w:val="00140520"/>
    <w:rsid w:val="00140AA7"/>
    <w:rsid w:val="00140E93"/>
    <w:rsid w:val="00141341"/>
    <w:rsid w:val="001414AF"/>
    <w:rsid w:val="00141555"/>
    <w:rsid w:val="001419EF"/>
    <w:rsid w:val="00141CAE"/>
    <w:rsid w:val="001426E0"/>
    <w:rsid w:val="00143D4D"/>
    <w:rsid w:val="00143DEA"/>
    <w:rsid w:val="00143E8A"/>
    <w:rsid w:val="00144191"/>
    <w:rsid w:val="001441EF"/>
    <w:rsid w:val="0014474D"/>
    <w:rsid w:val="00144EBF"/>
    <w:rsid w:val="001453E4"/>
    <w:rsid w:val="001455DC"/>
    <w:rsid w:val="00145661"/>
    <w:rsid w:val="00145FAB"/>
    <w:rsid w:val="001465C3"/>
    <w:rsid w:val="00146981"/>
    <w:rsid w:val="00146D76"/>
    <w:rsid w:val="00147CB6"/>
    <w:rsid w:val="00147FC7"/>
    <w:rsid w:val="0015138C"/>
    <w:rsid w:val="00151927"/>
    <w:rsid w:val="00151FB4"/>
    <w:rsid w:val="00152863"/>
    <w:rsid w:val="001529A6"/>
    <w:rsid w:val="00152BED"/>
    <w:rsid w:val="00152FFC"/>
    <w:rsid w:val="001536E3"/>
    <w:rsid w:val="001547C2"/>
    <w:rsid w:val="00154A52"/>
    <w:rsid w:val="00154B36"/>
    <w:rsid w:val="00155809"/>
    <w:rsid w:val="00155D4A"/>
    <w:rsid w:val="00155F27"/>
    <w:rsid w:val="00156261"/>
    <w:rsid w:val="00156D19"/>
    <w:rsid w:val="00156E81"/>
    <w:rsid w:val="00157332"/>
    <w:rsid w:val="001579F2"/>
    <w:rsid w:val="00157AC1"/>
    <w:rsid w:val="00157C57"/>
    <w:rsid w:val="001616D4"/>
    <w:rsid w:val="00161818"/>
    <w:rsid w:val="0016191E"/>
    <w:rsid w:val="00161B78"/>
    <w:rsid w:val="00161F4B"/>
    <w:rsid w:val="00162962"/>
    <w:rsid w:val="00162D8B"/>
    <w:rsid w:val="001630B7"/>
    <w:rsid w:val="001633F2"/>
    <w:rsid w:val="001637F4"/>
    <w:rsid w:val="00163FEA"/>
    <w:rsid w:val="0016412F"/>
    <w:rsid w:val="0016445F"/>
    <w:rsid w:val="00165C6A"/>
    <w:rsid w:val="00165F84"/>
    <w:rsid w:val="001662BB"/>
    <w:rsid w:val="00166639"/>
    <w:rsid w:val="00166888"/>
    <w:rsid w:val="001669B9"/>
    <w:rsid w:val="00166D5C"/>
    <w:rsid w:val="001670EE"/>
    <w:rsid w:val="00167991"/>
    <w:rsid w:val="00167DAC"/>
    <w:rsid w:val="00170EEF"/>
    <w:rsid w:val="001717E9"/>
    <w:rsid w:val="00171F76"/>
    <w:rsid w:val="00171FCF"/>
    <w:rsid w:val="001728B6"/>
    <w:rsid w:val="00172BDF"/>
    <w:rsid w:val="00172EBA"/>
    <w:rsid w:val="001730AF"/>
    <w:rsid w:val="001730C8"/>
    <w:rsid w:val="00173C2E"/>
    <w:rsid w:val="0017472D"/>
    <w:rsid w:val="00174A0E"/>
    <w:rsid w:val="00174C4B"/>
    <w:rsid w:val="00174C75"/>
    <w:rsid w:val="0017506A"/>
    <w:rsid w:val="0017564D"/>
    <w:rsid w:val="00175B3E"/>
    <w:rsid w:val="00175BD9"/>
    <w:rsid w:val="001762C7"/>
    <w:rsid w:val="00176966"/>
    <w:rsid w:val="001770A1"/>
    <w:rsid w:val="00177719"/>
    <w:rsid w:val="001807C3"/>
    <w:rsid w:val="00181578"/>
    <w:rsid w:val="001817B8"/>
    <w:rsid w:val="00181907"/>
    <w:rsid w:val="00181A89"/>
    <w:rsid w:val="001824C7"/>
    <w:rsid w:val="001828D7"/>
    <w:rsid w:val="00182E7D"/>
    <w:rsid w:val="001832D4"/>
    <w:rsid w:val="00183557"/>
    <w:rsid w:val="00183D3B"/>
    <w:rsid w:val="001840A5"/>
    <w:rsid w:val="0018413B"/>
    <w:rsid w:val="001846CC"/>
    <w:rsid w:val="00184819"/>
    <w:rsid w:val="00184CBA"/>
    <w:rsid w:val="001853E6"/>
    <w:rsid w:val="0018598E"/>
    <w:rsid w:val="001859B5"/>
    <w:rsid w:val="00185AF4"/>
    <w:rsid w:val="00185B75"/>
    <w:rsid w:val="00186188"/>
    <w:rsid w:val="0018672E"/>
    <w:rsid w:val="00187873"/>
    <w:rsid w:val="00187C97"/>
    <w:rsid w:val="00187E07"/>
    <w:rsid w:val="00190095"/>
    <w:rsid w:val="00190B40"/>
    <w:rsid w:val="001913C2"/>
    <w:rsid w:val="0019169D"/>
    <w:rsid w:val="001927A5"/>
    <w:rsid w:val="001927C7"/>
    <w:rsid w:val="00192C84"/>
    <w:rsid w:val="0019305E"/>
    <w:rsid w:val="00193D08"/>
    <w:rsid w:val="00193DCC"/>
    <w:rsid w:val="00193F6A"/>
    <w:rsid w:val="00194463"/>
    <w:rsid w:val="0019475D"/>
    <w:rsid w:val="00195439"/>
    <w:rsid w:val="00195BD4"/>
    <w:rsid w:val="00195F89"/>
    <w:rsid w:val="00196D51"/>
    <w:rsid w:val="001A05A8"/>
    <w:rsid w:val="001A0F33"/>
    <w:rsid w:val="001A18EB"/>
    <w:rsid w:val="001A1BF2"/>
    <w:rsid w:val="001A1F4D"/>
    <w:rsid w:val="001A223F"/>
    <w:rsid w:val="001A358D"/>
    <w:rsid w:val="001A391D"/>
    <w:rsid w:val="001A40B6"/>
    <w:rsid w:val="001A439D"/>
    <w:rsid w:val="001A46AB"/>
    <w:rsid w:val="001A46F8"/>
    <w:rsid w:val="001A535C"/>
    <w:rsid w:val="001A57F8"/>
    <w:rsid w:val="001A5850"/>
    <w:rsid w:val="001A5859"/>
    <w:rsid w:val="001A6D1C"/>
    <w:rsid w:val="001A6E01"/>
    <w:rsid w:val="001A70F9"/>
    <w:rsid w:val="001A73F9"/>
    <w:rsid w:val="001A7712"/>
    <w:rsid w:val="001A7787"/>
    <w:rsid w:val="001A7E06"/>
    <w:rsid w:val="001A7E0C"/>
    <w:rsid w:val="001B08CB"/>
    <w:rsid w:val="001B1E29"/>
    <w:rsid w:val="001B2DAF"/>
    <w:rsid w:val="001B37A3"/>
    <w:rsid w:val="001B3D51"/>
    <w:rsid w:val="001B3F8B"/>
    <w:rsid w:val="001B4EEE"/>
    <w:rsid w:val="001B5253"/>
    <w:rsid w:val="001B53D7"/>
    <w:rsid w:val="001B54F0"/>
    <w:rsid w:val="001B5FE9"/>
    <w:rsid w:val="001B650D"/>
    <w:rsid w:val="001B657C"/>
    <w:rsid w:val="001B65FE"/>
    <w:rsid w:val="001B66F0"/>
    <w:rsid w:val="001B6725"/>
    <w:rsid w:val="001B7112"/>
    <w:rsid w:val="001C0641"/>
    <w:rsid w:val="001C0678"/>
    <w:rsid w:val="001C0A19"/>
    <w:rsid w:val="001C0EAB"/>
    <w:rsid w:val="001C0F81"/>
    <w:rsid w:val="001C1753"/>
    <w:rsid w:val="001C2799"/>
    <w:rsid w:val="001C2B8D"/>
    <w:rsid w:val="001C2CB7"/>
    <w:rsid w:val="001C3190"/>
    <w:rsid w:val="001C37AF"/>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683"/>
    <w:rsid w:val="001D20F5"/>
    <w:rsid w:val="001D21FA"/>
    <w:rsid w:val="001D26F4"/>
    <w:rsid w:val="001D2891"/>
    <w:rsid w:val="001D31EC"/>
    <w:rsid w:val="001D3849"/>
    <w:rsid w:val="001D3B46"/>
    <w:rsid w:val="001D4457"/>
    <w:rsid w:val="001D49A2"/>
    <w:rsid w:val="001D4A84"/>
    <w:rsid w:val="001D4C92"/>
    <w:rsid w:val="001D4FFD"/>
    <w:rsid w:val="001D5404"/>
    <w:rsid w:val="001D55D7"/>
    <w:rsid w:val="001D57E0"/>
    <w:rsid w:val="001D5818"/>
    <w:rsid w:val="001D5907"/>
    <w:rsid w:val="001D5BF3"/>
    <w:rsid w:val="001D65A6"/>
    <w:rsid w:val="001D6A1B"/>
    <w:rsid w:val="001D6BEF"/>
    <w:rsid w:val="001D765A"/>
    <w:rsid w:val="001D7A50"/>
    <w:rsid w:val="001D7FF2"/>
    <w:rsid w:val="001E0673"/>
    <w:rsid w:val="001E09D7"/>
    <w:rsid w:val="001E0EFE"/>
    <w:rsid w:val="001E193B"/>
    <w:rsid w:val="001E1FB4"/>
    <w:rsid w:val="001E2070"/>
    <w:rsid w:val="001E2131"/>
    <w:rsid w:val="001E2197"/>
    <w:rsid w:val="001E2B27"/>
    <w:rsid w:val="001E43C5"/>
    <w:rsid w:val="001E49B8"/>
    <w:rsid w:val="001E5238"/>
    <w:rsid w:val="001E5351"/>
    <w:rsid w:val="001E5B67"/>
    <w:rsid w:val="001E6555"/>
    <w:rsid w:val="001E6B8F"/>
    <w:rsid w:val="001E7163"/>
    <w:rsid w:val="001E7B3B"/>
    <w:rsid w:val="001F12D4"/>
    <w:rsid w:val="001F1A0E"/>
    <w:rsid w:val="001F1CF7"/>
    <w:rsid w:val="001F241A"/>
    <w:rsid w:val="001F2AEB"/>
    <w:rsid w:val="001F2FB4"/>
    <w:rsid w:val="001F3A20"/>
    <w:rsid w:val="001F3E48"/>
    <w:rsid w:val="001F4491"/>
    <w:rsid w:val="001F44C0"/>
    <w:rsid w:val="001F459B"/>
    <w:rsid w:val="001F466F"/>
    <w:rsid w:val="001F469F"/>
    <w:rsid w:val="001F476D"/>
    <w:rsid w:val="001F479E"/>
    <w:rsid w:val="001F5201"/>
    <w:rsid w:val="001F56AE"/>
    <w:rsid w:val="001F574A"/>
    <w:rsid w:val="001F5B05"/>
    <w:rsid w:val="001F60B8"/>
    <w:rsid w:val="001F6964"/>
    <w:rsid w:val="001F6E59"/>
    <w:rsid w:val="001F6FBE"/>
    <w:rsid w:val="001F7807"/>
    <w:rsid w:val="001F78ED"/>
    <w:rsid w:val="00200008"/>
    <w:rsid w:val="00200CCB"/>
    <w:rsid w:val="002011FB"/>
    <w:rsid w:val="00201439"/>
    <w:rsid w:val="00202335"/>
    <w:rsid w:val="002023D1"/>
    <w:rsid w:val="002027BC"/>
    <w:rsid w:val="00202E6A"/>
    <w:rsid w:val="002038D8"/>
    <w:rsid w:val="00206E50"/>
    <w:rsid w:val="00207125"/>
    <w:rsid w:val="00207590"/>
    <w:rsid w:val="00207EFE"/>
    <w:rsid w:val="0021042C"/>
    <w:rsid w:val="0021073C"/>
    <w:rsid w:val="00210AAF"/>
    <w:rsid w:val="00210D97"/>
    <w:rsid w:val="002113F8"/>
    <w:rsid w:val="002115A4"/>
    <w:rsid w:val="002117E7"/>
    <w:rsid w:val="00211AC2"/>
    <w:rsid w:val="00211DAC"/>
    <w:rsid w:val="00211F0A"/>
    <w:rsid w:val="00211F27"/>
    <w:rsid w:val="0021228C"/>
    <w:rsid w:val="00212822"/>
    <w:rsid w:val="00213589"/>
    <w:rsid w:val="00213B61"/>
    <w:rsid w:val="00214540"/>
    <w:rsid w:val="0021497D"/>
    <w:rsid w:val="00214B15"/>
    <w:rsid w:val="0021507D"/>
    <w:rsid w:val="002157C3"/>
    <w:rsid w:val="00215E90"/>
    <w:rsid w:val="002161F2"/>
    <w:rsid w:val="002164A2"/>
    <w:rsid w:val="00220585"/>
    <w:rsid w:val="00220B5A"/>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615E"/>
    <w:rsid w:val="0022646D"/>
    <w:rsid w:val="0022655F"/>
    <w:rsid w:val="00226A41"/>
    <w:rsid w:val="00226AA5"/>
    <w:rsid w:val="00226B40"/>
    <w:rsid w:val="00226F47"/>
    <w:rsid w:val="0022782C"/>
    <w:rsid w:val="0022782F"/>
    <w:rsid w:val="00227CD5"/>
    <w:rsid w:val="00227E98"/>
    <w:rsid w:val="0023018E"/>
    <w:rsid w:val="00230359"/>
    <w:rsid w:val="0023046D"/>
    <w:rsid w:val="00230A12"/>
    <w:rsid w:val="00230CB0"/>
    <w:rsid w:val="00231021"/>
    <w:rsid w:val="00231063"/>
    <w:rsid w:val="0023110A"/>
    <w:rsid w:val="0023118B"/>
    <w:rsid w:val="00231411"/>
    <w:rsid w:val="00233592"/>
    <w:rsid w:val="002335E0"/>
    <w:rsid w:val="00234564"/>
    <w:rsid w:val="00234A14"/>
    <w:rsid w:val="00234A7B"/>
    <w:rsid w:val="00234FF2"/>
    <w:rsid w:val="0023502A"/>
    <w:rsid w:val="00235CF4"/>
    <w:rsid w:val="00235FF0"/>
    <w:rsid w:val="00236496"/>
    <w:rsid w:val="002367FC"/>
    <w:rsid w:val="0023693D"/>
    <w:rsid w:val="00236D06"/>
    <w:rsid w:val="00237223"/>
    <w:rsid w:val="002375AB"/>
    <w:rsid w:val="0023780D"/>
    <w:rsid w:val="002406BF"/>
    <w:rsid w:val="00240BD8"/>
    <w:rsid w:val="00241766"/>
    <w:rsid w:val="002419F0"/>
    <w:rsid w:val="00241D49"/>
    <w:rsid w:val="002421F9"/>
    <w:rsid w:val="00242738"/>
    <w:rsid w:val="00242AFE"/>
    <w:rsid w:val="00243015"/>
    <w:rsid w:val="002441FD"/>
    <w:rsid w:val="002450AC"/>
    <w:rsid w:val="00245791"/>
    <w:rsid w:val="002458BE"/>
    <w:rsid w:val="00245BA9"/>
    <w:rsid w:val="00245C0C"/>
    <w:rsid w:val="00245D80"/>
    <w:rsid w:val="002467C7"/>
    <w:rsid w:val="00246B71"/>
    <w:rsid w:val="002473B4"/>
    <w:rsid w:val="0025040E"/>
    <w:rsid w:val="00251738"/>
    <w:rsid w:val="00251E17"/>
    <w:rsid w:val="002523EA"/>
    <w:rsid w:val="002526BF"/>
    <w:rsid w:val="00252AAC"/>
    <w:rsid w:val="00252E74"/>
    <w:rsid w:val="00253466"/>
    <w:rsid w:val="00253484"/>
    <w:rsid w:val="00253856"/>
    <w:rsid w:val="00253DFA"/>
    <w:rsid w:val="00253FF7"/>
    <w:rsid w:val="0025409B"/>
    <w:rsid w:val="00255FC9"/>
    <w:rsid w:val="002563E5"/>
    <w:rsid w:val="0025692D"/>
    <w:rsid w:val="00256DAD"/>
    <w:rsid w:val="00257557"/>
    <w:rsid w:val="00257CC3"/>
    <w:rsid w:val="00260272"/>
    <w:rsid w:val="00260FA1"/>
    <w:rsid w:val="00261220"/>
    <w:rsid w:val="0026176A"/>
    <w:rsid w:val="0026189D"/>
    <w:rsid w:val="00261D1A"/>
    <w:rsid w:val="002620FF"/>
    <w:rsid w:val="0026223F"/>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01A8"/>
    <w:rsid w:val="00270985"/>
    <w:rsid w:val="00270F23"/>
    <w:rsid w:val="002717D6"/>
    <w:rsid w:val="00271A0C"/>
    <w:rsid w:val="00271D6D"/>
    <w:rsid w:val="002729C5"/>
    <w:rsid w:val="00272B22"/>
    <w:rsid w:val="00272E79"/>
    <w:rsid w:val="00273157"/>
    <w:rsid w:val="002733D7"/>
    <w:rsid w:val="00274024"/>
    <w:rsid w:val="00274042"/>
    <w:rsid w:val="002747AF"/>
    <w:rsid w:val="00274A36"/>
    <w:rsid w:val="00275146"/>
    <w:rsid w:val="00275513"/>
    <w:rsid w:val="002764CB"/>
    <w:rsid w:val="00276FC9"/>
    <w:rsid w:val="002770FC"/>
    <w:rsid w:val="002771EC"/>
    <w:rsid w:val="0027767A"/>
    <w:rsid w:val="002802BF"/>
    <w:rsid w:val="002802DB"/>
    <w:rsid w:val="00280505"/>
    <w:rsid w:val="0028076F"/>
    <w:rsid w:val="002808FC"/>
    <w:rsid w:val="00280A25"/>
    <w:rsid w:val="00280B24"/>
    <w:rsid w:val="0028269D"/>
    <w:rsid w:val="00282AB3"/>
    <w:rsid w:val="00282BD2"/>
    <w:rsid w:val="00282D47"/>
    <w:rsid w:val="00282D6D"/>
    <w:rsid w:val="00283628"/>
    <w:rsid w:val="00283702"/>
    <w:rsid w:val="00283C8C"/>
    <w:rsid w:val="0028480D"/>
    <w:rsid w:val="00284C2B"/>
    <w:rsid w:val="00284DD0"/>
    <w:rsid w:val="00284F0D"/>
    <w:rsid w:val="0028622B"/>
    <w:rsid w:val="0028633D"/>
    <w:rsid w:val="0028647E"/>
    <w:rsid w:val="00286C6A"/>
    <w:rsid w:val="002873B0"/>
    <w:rsid w:val="002873E9"/>
    <w:rsid w:val="00287ABE"/>
    <w:rsid w:val="0029009E"/>
    <w:rsid w:val="002915B4"/>
    <w:rsid w:val="00291B8B"/>
    <w:rsid w:val="00292C69"/>
    <w:rsid w:val="0029395C"/>
    <w:rsid w:val="00294172"/>
    <w:rsid w:val="002948C1"/>
    <w:rsid w:val="00294DFF"/>
    <w:rsid w:val="002957C1"/>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37DB"/>
    <w:rsid w:val="002A3E48"/>
    <w:rsid w:val="002A3FBF"/>
    <w:rsid w:val="002A4128"/>
    <w:rsid w:val="002A4254"/>
    <w:rsid w:val="002A431D"/>
    <w:rsid w:val="002A44B9"/>
    <w:rsid w:val="002A51EB"/>
    <w:rsid w:val="002A6EDB"/>
    <w:rsid w:val="002A71A4"/>
    <w:rsid w:val="002A7419"/>
    <w:rsid w:val="002B0825"/>
    <w:rsid w:val="002B16AE"/>
    <w:rsid w:val="002B2816"/>
    <w:rsid w:val="002B32DF"/>
    <w:rsid w:val="002B3404"/>
    <w:rsid w:val="002B3B6A"/>
    <w:rsid w:val="002B53F1"/>
    <w:rsid w:val="002B5ABC"/>
    <w:rsid w:val="002B5AED"/>
    <w:rsid w:val="002B5D0D"/>
    <w:rsid w:val="002B6D0A"/>
    <w:rsid w:val="002B7104"/>
    <w:rsid w:val="002B7151"/>
    <w:rsid w:val="002B7248"/>
    <w:rsid w:val="002B7AA7"/>
    <w:rsid w:val="002B7F70"/>
    <w:rsid w:val="002C0384"/>
    <w:rsid w:val="002C0829"/>
    <w:rsid w:val="002C0E8A"/>
    <w:rsid w:val="002C116F"/>
    <w:rsid w:val="002C1662"/>
    <w:rsid w:val="002C1EEC"/>
    <w:rsid w:val="002C1F74"/>
    <w:rsid w:val="002C2345"/>
    <w:rsid w:val="002C255E"/>
    <w:rsid w:val="002C2A19"/>
    <w:rsid w:val="002C2C4A"/>
    <w:rsid w:val="002C310A"/>
    <w:rsid w:val="002C36BC"/>
    <w:rsid w:val="002C3794"/>
    <w:rsid w:val="002C3B09"/>
    <w:rsid w:val="002C41FD"/>
    <w:rsid w:val="002C4239"/>
    <w:rsid w:val="002C47A4"/>
    <w:rsid w:val="002C4C43"/>
    <w:rsid w:val="002C4DAC"/>
    <w:rsid w:val="002C53CF"/>
    <w:rsid w:val="002C59D7"/>
    <w:rsid w:val="002C5F6F"/>
    <w:rsid w:val="002C73C7"/>
    <w:rsid w:val="002C77AA"/>
    <w:rsid w:val="002C7C1F"/>
    <w:rsid w:val="002C7C3C"/>
    <w:rsid w:val="002C7F6F"/>
    <w:rsid w:val="002D039D"/>
    <w:rsid w:val="002D0769"/>
    <w:rsid w:val="002D0909"/>
    <w:rsid w:val="002D0AD5"/>
    <w:rsid w:val="002D0FBB"/>
    <w:rsid w:val="002D14A0"/>
    <w:rsid w:val="002D15C0"/>
    <w:rsid w:val="002D1F0D"/>
    <w:rsid w:val="002D2381"/>
    <w:rsid w:val="002D2B5A"/>
    <w:rsid w:val="002D2BB2"/>
    <w:rsid w:val="002D2C3D"/>
    <w:rsid w:val="002D2F74"/>
    <w:rsid w:val="002D38F8"/>
    <w:rsid w:val="002D3CE3"/>
    <w:rsid w:val="002D4015"/>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6DD0"/>
    <w:rsid w:val="002D70E6"/>
    <w:rsid w:val="002D719B"/>
    <w:rsid w:val="002D78F6"/>
    <w:rsid w:val="002D7B8A"/>
    <w:rsid w:val="002D7E27"/>
    <w:rsid w:val="002E030B"/>
    <w:rsid w:val="002E04EB"/>
    <w:rsid w:val="002E0FEC"/>
    <w:rsid w:val="002E1B94"/>
    <w:rsid w:val="002E214B"/>
    <w:rsid w:val="002E2E0E"/>
    <w:rsid w:val="002E3212"/>
    <w:rsid w:val="002E34DB"/>
    <w:rsid w:val="002E3879"/>
    <w:rsid w:val="002E3F89"/>
    <w:rsid w:val="002E4383"/>
    <w:rsid w:val="002E4574"/>
    <w:rsid w:val="002E49FD"/>
    <w:rsid w:val="002E4B30"/>
    <w:rsid w:val="002E5382"/>
    <w:rsid w:val="002E550C"/>
    <w:rsid w:val="002E7422"/>
    <w:rsid w:val="002E790F"/>
    <w:rsid w:val="002F00FF"/>
    <w:rsid w:val="002F014B"/>
    <w:rsid w:val="002F0154"/>
    <w:rsid w:val="002F0771"/>
    <w:rsid w:val="002F0D9A"/>
    <w:rsid w:val="002F10A0"/>
    <w:rsid w:val="002F1162"/>
    <w:rsid w:val="002F1936"/>
    <w:rsid w:val="002F1AB4"/>
    <w:rsid w:val="002F1D39"/>
    <w:rsid w:val="002F212A"/>
    <w:rsid w:val="002F2DE8"/>
    <w:rsid w:val="002F3584"/>
    <w:rsid w:val="002F3591"/>
    <w:rsid w:val="002F371D"/>
    <w:rsid w:val="002F4B0D"/>
    <w:rsid w:val="002F4EE6"/>
    <w:rsid w:val="002F51D4"/>
    <w:rsid w:val="002F5F9F"/>
    <w:rsid w:val="002F66A9"/>
    <w:rsid w:val="002F6C34"/>
    <w:rsid w:val="002F6E1A"/>
    <w:rsid w:val="002F6F0B"/>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4DD"/>
    <w:rsid w:val="00302FEF"/>
    <w:rsid w:val="003038ED"/>
    <w:rsid w:val="003043C2"/>
    <w:rsid w:val="00304AE9"/>
    <w:rsid w:val="00304C1D"/>
    <w:rsid w:val="00306063"/>
    <w:rsid w:val="003062B2"/>
    <w:rsid w:val="00306797"/>
    <w:rsid w:val="003067E5"/>
    <w:rsid w:val="00306A72"/>
    <w:rsid w:val="00306C15"/>
    <w:rsid w:val="00307271"/>
    <w:rsid w:val="00310269"/>
    <w:rsid w:val="003102E8"/>
    <w:rsid w:val="00310E83"/>
    <w:rsid w:val="00311112"/>
    <w:rsid w:val="00311369"/>
    <w:rsid w:val="00311CDE"/>
    <w:rsid w:val="00312706"/>
    <w:rsid w:val="003129EE"/>
    <w:rsid w:val="003135DF"/>
    <w:rsid w:val="00313C74"/>
    <w:rsid w:val="00313CEF"/>
    <w:rsid w:val="0031491E"/>
    <w:rsid w:val="00314C35"/>
    <w:rsid w:val="00314CAC"/>
    <w:rsid w:val="00315CE0"/>
    <w:rsid w:val="00315E6A"/>
    <w:rsid w:val="00316771"/>
    <w:rsid w:val="003172F0"/>
    <w:rsid w:val="0031744C"/>
    <w:rsid w:val="003177DB"/>
    <w:rsid w:val="00317B2D"/>
    <w:rsid w:val="00317BC9"/>
    <w:rsid w:val="00317C59"/>
    <w:rsid w:val="003204A1"/>
    <w:rsid w:val="0032055F"/>
    <w:rsid w:val="00321DFD"/>
    <w:rsid w:val="003222E2"/>
    <w:rsid w:val="00322876"/>
    <w:rsid w:val="00322B58"/>
    <w:rsid w:val="00322DD8"/>
    <w:rsid w:val="00322DF7"/>
    <w:rsid w:val="00322EBC"/>
    <w:rsid w:val="00323BE6"/>
    <w:rsid w:val="0032431D"/>
    <w:rsid w:val="003249B2"/>
    <w:rsid w:val="00324A38"/>
    <w:rsid w:val="00324D15"/>
    <w:rsid w:val="00324F7B"/>
    <w:rsid w:val="00325140"/>
    <w:rsid w:val="003259FA"/>
    <w:rsid w:val="003275B9"/>
    <w:rsid w:val="0032767E"/>
    <w:rsid w:val="00327A4C"/>
    <w:rsid w:val="00330975"/>
    <w:rsid w:val="0033098B"/>
    <w:rsid w:val="003309A2"/>
    <w:rsid w:val="003313C2"/>
    <w:rsid w:val="00332558"/>
    <w:rsid w:val="00332784"/>
    <w:rsid w:val="0033284C"/>
    <w:rsid w:val="003328F1"/>
    <w:rsid w:val="00332925"/>
    <w:rsid w:val="00332C4B"/>
    <w:rsid w:val="00333424"/>
    <w:rsid w:val="0033370E"/>
    <w:rsid w:val="00333B69"/>
    <w:rsid w:val="00334125"/>
    <w:rsid w:val="0033443E"/>
    <w:rsid w:val="00335125"/>
    <w:rsid w:val="00336A22"/>
    <w:rsid w:val="00336EBD"/>
    <w:rsid w:val="00337067"/>
    <w:rsid w:val="00337683"/>
    <w:rsid w:val="00337837"/>
    <w:rsid w:val="00337B9B"/>
    <w:rsid w:val="00340125"/>
    <w:rsid w:val="0034060E"/>
    <w:rsid w:val="00340819"/>
    <w:rsid w:val="00340E1C"/>
    <w:rsid w:val="003416D2"/>
    <w:rsid w:val="00343013"/>
    <w:rsid w:val="0034308F"/>
    <w:rsid w:val="00343F07"/>
    <w:rsid w:val="00344810"/>
    <w:rsid w:val="00344ADC"/>
    <w:rsid w:val="00344C31"/>
    <w:rsid w:val="003450A2"/>
    <w:rsid w:val="003457CB"/>
    <w:rsid w:val="00345E97"/>
    <w:rsid w:val="00347410"/>
    <w:rsid w:val="003478A4"/>
    <w:rsid w:val="00347E8D"/>
    <w:rsid w:val="00347F50"/>
    <w:rsid w:val="003501B5"/>
    <w:rsid w:val="003503E6"/>
    <w:rsid w:val="00350DD6"/>
    <w:rsid w:val="00350EFC"/>
    <w:rsid w:val="0035130B"/>
    <w:rsid w:val="00351419"/>
    <w:rsid w:val="00352356"/>
    <w:rsid w:val="00352D58"/>
    <w:rsid w:val="00353083"/>
    <w:rsid w:val="003536D4"/>
    <w:rsid w:val="003554AD"/>
    <w:rsid w:val="00355C18"/>
    <w:rsid w:val="00356E16"/>
    <w:rsid w:val="0035775D"/>
    <w:rsid w:val="00357BFE"/>
    <w:rsid w:val="00357E65"/>
    <w:rsid w:val="0036017F"/>
    <w:rsid w:val="0036055E"/>
    <w:rsid w:val="00360897"/>
    <w:rsid w:val="00360CB1"/>
    <w:rsid w:val="00360D96"/>
    <w:rsid w:val="00362469"/>
    <w:rsid w:val="00362C1F"/>
    <w:rsid w:val="00363361"/>
    <w:rsid w:val="00363B65"/>
    <w:rsid w:val="00364278"/>
    <w:rsid w:val="003644AA"/>
    <w:rsid w:val="0036482C"/>
    <w:rsid w:val="003654D2"/>
    <w:rsid w:val="00365716"/>
    <w:rsid w:val="0036572A"/>
    <w:rsid w:val="00365A57"/>
    <w:rsid w:val="0036679D"/>
    <w:rsid w:val="00366A5C"/>
    <w:rsid w:val="00366E32"/>
    <w:rsid w:val="00367934"/>
    <w:rsid w:val="00367C9E"/>
    <w:rsid w:val="003701C6"/>
    <w:rsid w:val="003711BA"/>
    <w:rsid w:val="00371721"/>
    <w:rsid w:val="00373292"/>
    <w:rsid w:val="0037350F"/>
    <w:rsid w:val="0037359D"/>
    <w:rsid w:val="00373A7B"/>
    <w:rsid w:val="0037417B"/>
    <w:rsid w:val="00374325"/>
    <w:rsid w:val="003745A3"/>
    <w:rsid w:val="003745D1"/>
    <w:rsid w:val="003747D4"/>
    <w:rsid w:val="00374ED9"/>
    <w:rsid w:val="00375513"/>
    <w:rsid w:val="00375ABE"/>
    <w:rsid w:val="003764E5"/>
    <w:rsid w:val="003765F4"/>
    <w:rsid w:val="00376660"/>
    <w:rsid w:val="00377101"/>
    <w:rsid w:val="003771E5"/>
    <w:rsid w:val="00377C6C"/>
    <w:rsid w:val="00377D3B"/>
    <w:rsid w:val="00377EE3"/>
    <w:rsid w:val="0038048F"/>
    <w:rsid w:val="00380B0B"/>
    <w:rsid w:val="003810C7"/>
    <w:rsid w:val="003811B5"/>
    <w:rsid w:val="0038133D"/>
    <w:rsid w:val="00381783"/>
    <w:rsid w:val="0038213E"/>
    <w:rsid w:val="0038215A"/>
    <w:rsid w:val="00382238"/>
    <w:rsid w:val="003822E8"/>
    <w:rsid w:val="0038231E"/>
    <w:rsid w:val="00382A3E"/>
    <w:rsid w:val="00382A61"/>
    <w:rsid w:val="00382C11"/>
    <w:rsid w:val="00382CB6"/>
    <w:rsid w:val="003833F7"/>
    <w:rsid w:val="003840FE"/>
    <w:rsid w:val="00384868"/>
    <w:rsid w:val="00384AF6"/>
    <w:rsid w:val="0038658B"/>
    <w:rsid w:val="00386D2D"/>
    <w:rsid w:val="003878A1"/>
    <w:rsid w:val="00390634"/>
    <w:rsid w:val="00390FB3"/>
    <w:rsid w:val="0039137B"/>
    <w:rsid w:val="0039186E"/>
    <w:rsid w:val="00391B52"/>
    <w:rsid w:val="0039234C"/>
    <w:rsid w:val="0039282D"/>
    <w:rsid w:val="00392F47"/>
    <w:rsid w:val="00393D55"/>
    <w:rsid w:val="0039451D"/>
    <w:rsid w:val="00394744"/>
    <w:rsid w:val="003948BB"/>
    <w:rsid w:val="00394C8F"/>
    <w:rsid w:val="00394E32"/>
    <w:rsid w:val="00394E8E"/>
    <w:rsid w:val="00395C90"/>
    <w:rsid w:val="00396037"/>
    <w:rsid w:val="00396AC1"/>
    <w:rsid w:val="00396C62"/>
    <w:rsid w:val="00396F11"/>
    <w:rsid w:val="00396F18"/>
    <w:rsid w:val="00396F9F"/>
    <w:rsid w:val="00397E05"/>
    <w:rsid w:val="00397F1F"/>
    <w:rsid w:val="00397FF1"/>
    <w:rsid w:val="003A05BB"/>
    <w:rsid w:val="003A0DB9"/>
    <w:rsid w:val="003A151B"/>
    <w:rsid w:val="003A17BD"/>
    <w:rsid w:val="003A1E0B"/>
    <w:rsid w:val="003A1F7B"/>
    <w:rsid w:val="003A2123"/>
    <w:rsid w:val="003A246D"/>
    <w:rsid w:val="003A27E4"/>
    <w:rsid w:val="003A3315"/>
    <w:rsid w:val="003A3668"/>
    <w:rsid w:val="003A4086"/>
    <w:rsid w:val="003A41E2"/>
    <w:rsid w:val="003A4259"/>
    <w:rsid w:val="003A4FDD"/>
    <w:rsid w:val="003A504F"/>
    <w:rsid w:val="003A510E"/>
    <w:rsid w:val="003A56CB"/>
    <w:rsid w:val="003A5AE6"/>
    <w:rsid w:val="003A5FE2"/>
    <w:rsid w:val="003A6F78"/>
    <w:rsid w:val="003A7FA5"/>
    <w:rsid w:val="003B0422"/>
    <w:rsid w:val="003B19DE"/>
    <w:rsid w:val="003B1C3A"/>
    <w:rsid w:val="003B1D75"/>
    <w:rsid w:val="003B22DE"/>
    <w:rsid w:val="003B2F36"/>
    <w:rsid w:val="003B2FC7"/>
    <w:rsid w:val="003B300B"/>
    <w:rsid w:val="003B3130"/>
    <w:rsid w:val="003B3239"/>
    <w:rsid w:val="003B3D1B"/>
    <w:rsid w:val="003B459D"/>
    <w:rsid w:val="003B476D"/>
    <w:rsid w:val="003B4B0E"/>
    <w:rsid w:val="003B4CB5"/>
    <w:rsid w:val="003B4F62"/>
    <w:rsid w:val="003B588F"/>
    <w:rsid w:val="003B5E41"/>
    <w:rsid w:val="003B5F41"/>
    <w:rsid w:val="003B6639"/>
    <w:rsid w:val="003B6ED8"/>
    <w:rsid w:val="003B782E"/>
    <w:rsid w:val="003B7AF3"/>
    <w:rsid w:val="003B7EEA"/>
    <w:rsid w:val="003C0030"/>
    <w:rsid w:val="003C11C6"/>
    <w:rsid w:val="003C13EC"/>
    <w:rsid w:val="003C1660"/>
    <w:rsid w:val="003C21AE"/>
    <w:rsid w:val="003C23F9"/>
    <w:rsid w:val="003C2FBC"/>
    <w:rsid w:val="003C3737"/>
    <w:rsid w:val="003C3834"/>
    <w:rsid w:val="003C3CE4"/>
    <w:rsid w:val="003C3E71"/>
    <w:rsid w:val="003C425F"/>
    <w:rsid w:val="003C49D5"/>
    <w:rsid w:val="003C51D3"/>
    <w:rsid w:val="003C5761"/>
    <w:rsid w:val="003C613E"/>
    <w:rsid w:val="003C62D5"/>
    <w:rsid w:val="003C69AB"/>
    <w:rsid w:val="003C7141"/>
    <w:rsid w:val="003C7682"/>
    <w:rsid w:val="003C7CF6"/>
    <w:rsid w:val="003D0D93"/>
    <w:rsid w:val="003D0EE9"/>
    <w:rsid w:val="003D1BFF"/>
    <w:rsid w:val="003D1DC3"/>
    <w:rsid w:val="003D1EDC"/>
    <w:rsid w:val="003D23B2"/>
    <w:rsid w:val="003D28D3"/>
    <w:rsid w:val="003D301E"/>
    <w:rsid w:val="003D3034"/>
    <w:rsid w:val="003D32F4"/>
    <w:rsid w:val="003D32FA"/>
    <w:rsid w:val="003D3D31"/>
    <w:rsid w:val="003D475C"/>
    <w:rsid w:val="003D50F3"/>
    <w:rsid w:val="003D52BA"/>
    <w:rsid w:val="003D57D0"/>
    <w:rsid w:val="003D612E"/>
    <w:rsid w:val="003D6196"/>
    <w:rsid w:val="003D6452"/>
    <w:rsid w:val="003D6D3F"/>
    <w:rsid w:val="003D6EFC"/>
    <w:rsid w:val="003E0644"/>
    <w:rsid w:val="003E074B"/>
    <w:rsid w:val="003E2108"/>
    <w:rsid w:val="003E2BC2"/>
    <w:rsid w:val="003E3138"/>
    <w:rsid w:val="003E3CC5"/>
    <w:rsid w:val="003E3D79"/>
    <w:rsid w:val="003E40B2"/>
    <w:rsid w:val="003E486C"/>
    <w:rsid w:val="003E530D"/>
    <w:rsid w:val="003E5753"/>
    <w:rsid w:val="003E64A5"/>
    <w:rsid w:val="003E6A5B"/>
    <w:rsid w:val="003E7185"/>
    <w:rsid w:val="003E724E"/>
    <w:rsid w:val="003E78F6"/>
    <w:rsid w:val="003F0864"/>
    <w:rsid w:val="003F0D81"/>
    <w:rsid w:val="003F1A28"/>
    <w:rsid w:val="003F1A48"/>
    <w:rsid w:val="003F230D"/>
    <w:rsid w:val="003F26F7"/>
    <w:rsid w:val="003F2FD3"/>
    <w:rsid w:val="003F35F8"/>
    <w:rsid w:val="003F38E0"/>
    <w:rsid w:val="003F3D9C"/>
    <w:rsid w:val="003F4038"/>
    <w:rsid w:val="003F44DC"/>
    <w:rsid w:val="003F4E73"/>
    <w:rsid w:val="003F5046"/>
    <w:rsid w:val="003F511D"/>
    <w:rsid w:val="003F5C40"/>
    <w:rsid w:val="003F66F4"/>
    <w:rsid w:val="003F73A3"/>
    <w:rsid w:val="003F782C"/>
    <w:rsid w:val="003F7BFF"/>
    <w:rsid w:val="004015D3"/>
    <w:rsid w:val="00401712"/>
    <w:rsid w:val="00402ADB"/>
    <w:rsid w:val="00402B97"/>
    <w:rsid w:val="00402F34"/>
    <w:rsid w:val="00403425"/>
    <w:rsid w:val="00403771"/>
    <w:rsid w:val="004047C4"/>
    <w:rsid w:val="00405114"/>
    <w:rsid w:val="00405D3D"/>
    <w:rsid w:val="004069DE"/>
    <w:rsid w:val="0041055A"/>
    <w:rsid w:val="00410F79"/>
    <w:rsid w:val="004118E6"/>
    <w:rsid w:val="0041222E"/>
    <w:rsid w:val="00412ED3"/>
    <w:rsid w:val="00413258"/>
    <w:rsid w:val="00413480"/>
    <w:rsid w:val="00413941"/>
    <w:rsid w:val="00414175"/>
    <w:rsid w:val="004146CB"/>
    <w:rsid w:val="00414970"/>
    <w:rsid w:val="00414D4E"/>
    <w:rsid w:val="00414FF7"/>
    <w:rsid w:val="004156DF"/>
    <w:rsid w:val="00415B71"/>
    <w:rsid w:val="00415D3E"/>
    <w:rsid w:val="004162C8"/>
    <w:rsid w:val="004164AD"/>
    <w:rsid w:val="00416D42"/>
    <w:rsid w:val="00416E3E"/>
    <w:rsid w:val="00416FB8"/>
    <w:rsid w:val="0042043E"/>
    <w:rsid w:val="00420D8E"/>
    <w:rsid w:val="00420E1E"/>
    <w:rsid w:val="004216BD"/>
    <w:rsid w:val="00421914"/>
    <w:rsid w:val="00421980"/>
    <w:rsid w:val="00421C97"/>
    <w:rsid w:val="00422061"/>
    <w:rsid w:val="004222DA"/>
    <w:rsid w:val="004225AE"/>
    <w:rsid w:val="0042267B"/>
    <w:rsid w:val="004229BF"/>
    <w:rsid w:val="00422BF2"/>
    <w:rsid w:val="00422DD7"/>
    <w:rsid w:val="00422E38"/>
    <w:rsid w:val="00422E43"/>
    <w:rsid w:val="004235F3"/>
    <w:rsid w:val="00423FAF"/>
    <w:rsid w:val="004243AE"/>
    <w:rsid w:val="00424980"/>
    <w:rsid w:val="0042521A"/>
    <w:rsid w:val="0042544A"/>
    <w:rsid w:val="00425778"/>
    <w:rsid w:val="00426142"/>
    <w:rsid w:val="004264BF"/>
    <w:rsid w:val="004267D9"/>
    <w:rsid w:val="00426B1C"/>
    <w:rsid w:val="00426EB4"/>
    <w:rsid w:val="0042708C"/>
    <w:rsid w:val="00427321"/>
    <w:rsid w:val="004274FF"/>
    <w:rsid w:val="004279F9"/>
    <w:rsid w:val="00427B1E"/>
    <w:rsid w:val="00430352"/>
    <w:rsid w:val="00431006"/>
    <w:rsid w:val="00431B92"/>
    <w:rsid w:val="00431CE6"/>
    <w:rsid w:val="00433FAA"/>
    <w:rsid w:val="00434343"/>
    <w:rsid w:val="0043438C"/>
    <w:rsid w:val="004346BE"/>
    <w:rsid w:val="00434B8B"/>
    <w:rsid w:val="00434BFF"/>
    <w:rsid w:val="00434E36"/>
    <w:rsid w:val="00435495"/>
    <w:rsid w:val="00435747"/>
    <w:rsid w:val="00435903"/>
    <w:rsid w:val="00435DD2"/>
    <w:rsid w:val="00435FD4"/>
    <w:rsid w:val="00436198"/>
    <w:rsid w:val="00436ACF"/>
    <w:rsid w:val="00436D55"/>
    <w:rsid w:val="00437375"/>
    <w:rsid w:val="00437633"/>
    <w:rsid w:val="0043784D"/>
    <w:rsid w:val="00437D02"/>
    <w:rsid w:val="00437EF5"/>
    <w:rsid w:val="00440135"/>
    <w:rsid w:val="00440598"/>
    <w:rsid w:val="00440E7E"/>
    <w:rsid w:val="00441DC3"/>
    <w:rsid w:val="0044257D"/>
    <w:rsid w:val="00444219"/>
    <w:rsid w:val="00444C86"/>
    <w:rsid w:val="00445BF1"/>
    <w:rsid w:val="004461AA"/>
    <w:rsid w:val="00446403"/>
    <w:rsid w:val="004465E8"/>
    <w:rsid w:val="00446BCE"/>
    <w:rsid w:val="00447300"/>
    <w:rsid w:val="004477D5"/>
    <w:rsid w:val="004477DF"/>
    <w:rsid w:val="00447E89"/>
    <w:rsid w:val="00447F28"/>
    <w:rsid w:val="00450553"/>
    <w:rsid w:val="00451128"/>
    <w:rsid w:val="00451B31"/>
    <w:rsid w:val="00451D87"/>
    <w:rsid w:val="00451DA7"/>
    <w:rsid w:val="0045213D"/>
    <w:rsid w:val="00452EEB"/>
    <w:rsid w:val="00453734"/>
    <w:rsid w:val="00453858"/>
    <w:rsid w:val="004538DD"/>
    <w:rsid w:val="00453DF6"/>
    <w:rsid w:val="0045490E"/>
    <w:rsid w:val="00455AC8"/>
    <w:rsid w:val="00455AFB"/>
    <w:rsid w:val="0045608B"/>
    <w:rsid w:val="004562A0"/>
    <w:rsid w:val="004569D1"/>
    <w:rsid w:val="00456A77"/>
    <w:rsid w:val="00456BF9"/>
    <w:rsid w:val="00456FFD"/>
    <w:rsid w:val="004575D5"/>
    <w:rsid w:val="00457882"/>
    <w:rsid w:val="00457CBF"/>
    <w:rsid w:val="00457F43"/>
    <w:rsid w:val="0046052D"/>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7151"/>
    <w:rsid w:val="00470038"/>
    <w:rsid w:val="004701FC"/>
    <w:rsid w:val="00470770"/>
    <w:rsid w:val="00470E10"/>
    <w:rsid w:val="00471131"/>
    <w:rsid w:val="00471864"/>
    <w:rsid w:val="0047244B"/>
    <w:rsid w:val="00472715"/>
    <w:rsid w:val="004736E2"/>
    <w:rsid w:val="004740F4"/>
    <w:rsid w:val="004741D4"/>
    <w:rsid w:val="004742EF"/>
    <w:rsid w:val="004745D9"/>
    <w:rsid w:val="0047509A"/>
    <w:rsid w:val="0047511E"/>
    <w:rsid w:val="00475A6F"/>
    <w:rsid w:val="004766D7"/>
    <w:rsid w:val="004767EE"/>
    <w:rsid w:val="00476861"/>
    <w:rsid w:val="00476C05"/>
    <w:rsid w:val="00476FA6"/>
    <w:rsid w:val="00477899"/>
    <w:rsid w:val="004779DE"/>
    <w:rsid w:val="00480167"/>
    <w:rsid w:val="00480582"/>
    <w:rsid w:val="004815FD"/>
    <w:rsid w:val="00481CB1"/>
    <w:rsid w:val="00481E8B"/>
    <w:rsid w:val="004825EE"/>
    <w:rsid w:val="00482696"/>
    <w:rsid w:val="00482748"/>
    <w:rsid w:val="00482BC1"/>
    <w:rsid w:val="00482F41"/>
    <w:rsid w:val="0048311F"/>
    <w:rsid w:val="0048331C"/>
    <w:rsid w:val="00483737"/>
    <w:rsid w:val="00483FEB"/>
    <w:rsid w:val="004844DF"/>
    <w:rsid w:val="0048474D"/>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0867"/>
    <w:rsid w:val="00491B70"/>
    <w:rsid w:val="00491EBD"/>
    <w:rsid w:val="00492C8D"/>
    <w:rsid w:val="0049321C"/>
    <w:rsid w:val="0049387F"/>
    <w:rsid w:val="00493ED3"/>
    <w:rsid w:val="00494728"/>
    <w:rsid w:val="00495247"/>
    <w:rsid w:val="004954B7"/>
    <w:rsid w:val="004959C1"/>
    <w:rsid w:val="00495ABC"/>
    <w:rsid w:val="00495EF8"/>
    <w:rsid w:val="004960E1"/>
    <w:rsid w:val="004961B2"/>
    <w:rsid w:val="00496D6C"/>
    <w:rsid w:val="00496F10"/>
    <w:rsid w:val="00497409"/>
    <w:rsid w:val="00497564"/>
    <w:rsid w:val="004975EA"/>
    <w:rsid w:val="00497E0F"/>
    <w:rsid w:val="004A012A"/>
    <w:rsid w:val="004A094D"/>
    <w:rsid w:val="004A0DC0"/>
    <w:rsid w:val="004A178A"/>
    <w:rsid w:val="004A187E"/>
    <w:rsid w:val="004A1D0F"/>
    <w:rsid w:val="004A2C4D"/>
    <w:rsid w:val="004A301F"/>
    <w:rsid w:val="004A3709"/>
    <w:rsid w:val="004A3A4C"/>
    <w:rsid w:val="004A3BA8"/>
    <w:rsid w:val="004A3E40"/>
    <w:rsid w:val="004A4103"/>
    <w:rsid w:val="004A4AC4"/>
    <w:rsid w:val="004A4D87"/>
    <w:rsid w:val="004A51D3"/>
    <w:rsid w:val="004A5833"/>
    <w:rsid w:val="004A5905"/>
    <w:rsid w:val="004A59CC"/>
    <w:rsid w:val="004A59E8"/>
    <w:rsid w:val="004A5AE4"/>
    <w:rsid w:val="004A612C"/>
    <w:rsid w:val="004A7163"/>
    <w:rsid w:val="004A72C1"/>
    <w:rsid w:val="004A7565"/>
    <w:rsid w:val="004A792E"/>
    <w:rsid w:val="004A7EE5"/>
    <w:rsid w:val="004B0312"/>
    <w:rsid w:val="004B035E"/>
    <w:rsid w:val="004B0F95"/>
    <w:rsid w:val="004B10DE"/>
    <w:rsid w:val="004B2114"/>
    <w:rsid w:val="004B25E5"/>
    <w:rsid w:val="004B291E"/>
    <w:rsid w:val="004B29A8"/>
    <w:rsid w:val="004B2B68"/>
    <w:rsid w:val="004B372D"/>
    <w:rsid w:val="004B422E"/>
    <w:rsid w:val="004B5130"/>
    <w:rsid w:val="004B580C"/>
    <w:rsid w:val="004B582A"/>
    <w:rsid w:val="004B59DE"/>
    <w:rsid w:val="004B5A4A"/>
    <w:rsid w:val="004B5CFE"/>
    <w:rsid w:val="004B5D60"/>
    <w:rsid w:val="004B67E1"/>
    <w:rsid w:val="004B7A41"/>
    <w:rsid w:val="004C00FE"/>
    <w:rsid w:val="004C0324"/>
    <w:rsid w:val="004C16F4"/>
    <w:rsid w:val="004C1862"/>
    <w:rsid w:val="004C21C5"/>
    <w:rsid w:val="004C23F2"/>
    <w:rsid w:val="004C26BA"/>
    <w:rsid w:val="004C2C7A"/>
    <w:rsid w:val="004C34D4"/>
    <w:rsid w:val="004C3A69"/>
    <w:rsid w:val="004C3CB1"/>
    <w:rsid w:val="004C414B"/>
    <w:rsid w:val="004C45FF"/>
    <w:rsid w:val="004C472C"/>
    <w:rsid w:val="004C4942"/>
    <w:rsid w:val="004C4C6C"/>
    <w:rsid w:val="004C4C7E"/>
    <w:rsid w:val="004C4F88"/>
    <w:rsid w:val="004C549F"/>
    <w:rsid w:val="004C5FF7"/>
    <w:rsid w:val="004C62A0"/>
    <w:rsid w:val="004C6B53"/>
    <w:rsid w:val="004C6E43"/>
    <w:rsid w:val="004C6EC1"/>
    <w:rsid w:val="004C73D1"/>
    <w:rsid w:val="004C77BF"/>
    <w:rsid w:val="004D01D0"/>
    <w:rsid w:val="004D0CB1"/>
    <w:rsid w:val="004D1B3A"/>
    <w:rsid w:val="004D1C53"/>
    <w:rsid w:val="004D2922"/>
    <w:rsid w:val="004D2D83"/>
    <w:rsid w:val="004D2F2A"/>
    <w:rsid w:val="004D3347"/>
    <w:rsid w:val="004D3405"/>
    <w:rsid w:val="004D430A"/>
    <w:rsid w:val="004D476B"/>
    <w:rsid w:val="004D4BDB"/>
    <w:rsid w:val="004D4CDB"/>
    <w:rsid w:val="004D4D70"/>
    <w:rsid w:val="004D5040"/>
    <w:rsid w:val="004D56B0"/>
    <w:rsid w:val="004D606C"/>
    <w:rsid w:val="004D61EC"/>
    <w:rsid w:val="004D628C"/>
    <w:rsid w:val="004D65B6"/>
    <w:rsid w:val="004D66E8"/>
    <w:rsid w:val="004D6944"/>
    <w:rsid w:val="004D6B86"/>
    <w:rsid w:val="004D6ED9"/>
    <w:rsid w:val="004D6FB1"/>
    <w:rsid w:val="004D72D5"/>
    <w:rsid w:val="004D7702"/>
    <w:rsid w:val="004D7A23"/>
    <w:rsid w:val="004E018E"/>
    <w:rsid w:val="004E09F7"/>
    <w:rsid w:val="004E0A15"/>
    <w:rsid w:val="004E146D"/>
    <w:rsid w:val="004E2376"/>
    <w:rsid w:val="004E24DA"/>
    <w:rsid w:val="004E2DEF"/>
    <w:rsid w:val="004E305D"/>
    <w:rsid w:val="004E30F0"/>
    <w:rsid w:val="004E3295"/>
    <w:rsid w:val="004E32ED"/>
    <w:rsid w:val="004E351A"/>
    <w:rsid w:val="004E4010"/>
    <w:rsid w:val="004E406B"/>
    <w:rsid w:val="004E45F6"/>
    <w:rsid w:val="004E4CC5"/>
    <w:rsid w:val="004E50A8"/>
    <w:rsid w:val="004E5397"/>
    <w:rsid w:val="004E5C92"/>
    <w:rsid w:val="004E78BA"/>
    <w:rsid w:val="004F0DAE"/>
    <w:rsid w:val="004F1524"/>
    <w:rsid w:val="004F1BD4"/>
    <w:rsid w:val="004F1F3A"/>
    <w:rsid w:val="004F2A12"/>
    <w:rsid w:val="004F3413"/>
    <w:rsid w:val="004F3748"/>
    <w:rsid w:val="004F4018"/>
    <w:rsid w:val="004F476C"/>
    <w:rsid w:val="004F4E12"/>
    <w:rsid w:val="004F4E79"/>
    <w:rsid w:val="004F59B5"/>
    <w:rsid w:val="004F5B24"/>
    <w:rsid w:val="004F5DC6"/>
    <w:rsid w:val="004F6134"/>
    <w:rsid w:val="004F63A6"/>
    <w:rsid w:val="004F7DD5"/>
    <w:rsid w:val="0050020B"/>
    <w:rsid w:val="0050049C"/>
    <w:rsid w:val="00500E3C"/>
    <w:rsid w:val="00502E0C"/>
    <w:rsid w:val="005031ED"/>
    <w:rsid w:val="005041F4"/>
    <w:rsid w:val="005045FA"/>
    <w:rsid w:val="00505615"/>
    <w:rsid w:val="00505636"/>
    <w:rsid w:val="00505FBB"/>
    <w:rsid w:val="00506483"/>
    <w:rsid w:val="00506A73"/>
    <w:rsid w:val="00506CDA"/>
    <w:rsid w:val="005070E3"/>
    <w:rsid w:val="0050741C"/>
    <w:rsid w:val="00507E3D"/>
    <w:rsid w:val="00510789"/>
    <w:rsid w:val="00510E4A"/>
    <w:rsid w:val="00511527"/>
    <w:rsid w:val="00512699"/>
    <w:rsid w:val="00512F9C"/>
    <w:rsid w:val="005133B7"/>
    <w:rsid w:val="0051388E"/>
    <w:rsid w:val="00513958"/>
    <w:rsid w:val="00513D5D"/>
    <w:rsid w:val="005143F8"/>
    <w:rsid w:val="005147BB"/>
    <w:rsid w:val="00514A03"/>
    <w:rsid w:val="00514F7C"/>
    <w:rsid w:val="0051537D"/>
    <w:rsid w:val="00515448"/>
    <w:rsid w:val="00515485"/>
    <w:rsid w:val="00515858"/>
    <w:rsid w:val="005158C4"/>
    <w:rsid w:val="00515DA8"/>
    <w:rsid w:val="00517289"/>
    <w:rsid w:val="005173F0"/>
    <w:rsid w:val="00517A0A"/>
    <w:rsid w:val="00517C63"/>
    <w:rsid w:val="005207E1"/>
    <w:rsid w:val="00520A32"/>
    <w:rsid w:val="00520F5A"/>
    <w:rsid w:val="00521612"/>
    <w:rsid w:val="00521A45"/>
    <w:rsid w:val="00521FE3"/>
    <w:rsid w:val="005221B3"/>
    <w:rsid w:val="005222FD"/>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7047"/>
    <w:rsid w:val="005276C4"/>
    <w:rsid w:val="00527A90"/>
    <w:rsid w:val="00527E82"/>
    <w:rsid w:val="005303C6"/>
    <w:rsid w:val="005309E4"/>
    <w:rsid w:val="0053127A"/>
    <w:rsid w:val="005319DE"/>
    <w:rsid w:val="00531E52"/>
    <w:rsid w:val="00532F8B"/>
    <w:rsid w:val="00533184"/>
    <w:rsid w:val="00533384"/>
    <w:rsid w:val="0053339D"/>
    <w:rsid w:val="005339B3"/>
    <w:rsid w:val="0053414A"/>
    <w:rsid w:val="00534576"/>
    <w:rsid w:val="0053465B"/>
    <w:rsid w:val="00534EB4"/>
    <w:rsid w:val="00535041"/>
    <w:rsid w:val="00535539"/>
    <w:rsid w:val="00535554"/>
    <w:rsid w:val="0053571A"/>
    <w:rsid w:val="00535BE9"/>
    <w:rsid w:val="00536384"/>
    <w:rsid w:val="00536B06"/>
    <w:rsid w:val="00536FD4"/>
    <w:rsid w:val="00537102"/>
    <w:rsid w:val="005405F8"/>
    <w:rsid w:val="0054107B"/>
    <w:rsid w:val="00541252"/>
    <w:rsid w:val="00541C51"/>
    <w:rsid w:val="00542DEE"/>
    <w:rsid w:val="00543573"/>
    <w:rsid w:val="005438B2"/>
    <w:rsid w:val="00544B4F"/>
    <w:rsid w:val="00544E66"/>
    <w:rsid w:val="005459C2"/>
    <w:rsid w:val="00545AE3"/>
    <w:rsid w:val="00545D18"/>
    <w:rsid w:val="00546503"/>
    <w:rsid w:val="0054678A"/>
    <w:rsid w:val="00547650"/>
    <w:rsid w:val="00547787"/>
    <w:rsid w:val="0054780F"/>
    <w:rsid w:val="005479B9"/>
    <w:rsid w:val="00550052"/>
    <w:rsid w:val="00550165"/>
    <w:rsid w:val="005505ED"/>
    <w:rsid w:val="00550C25"/>
    <w:rsid w:val="005511D3"/>
    <w:rsid w:val="00551C8D"/>
    <w:rsid w:val="0055247E"/>
    <w:rsid w:val="00553846"/>
    <w:rsid w:val="00554239"/>
    <w:rsid w:val="0055476D"/>
    <w:rsid w:val="005549A9"/>
    <w:rsid w:val="00554C86"/>
    <w:rsid w:val="00554F3D"/>
    <w:rsid w:val="00557E40"/>
    <w:rsid w:val="00557E4E"/>
    <w:rsid w:val="005606C5"/>
    <w:rsid w:val="005609AA"/>
    <w:rsid w:val="00560AD1"/>
    <w:rsid w:val="00560DAD"/>
    <w:rsid w:val="005611BF"/>
    <w:rsid w:val="00562332"/>
    <w:rsid w:val="00562BE0"/>
    <w:rsid w:val="00562D23"/>
    <w:rsid w:val="005640BA"/>
    <w:rsid w:val="005642F4"/>
    <w:rsid w:val="0056497C"/>
    <w:rsid w:val="00566A85"/>
    <w:rsid w:val="005676B4"/>
    <w:rsid w:val="00567707"/>
    <w:rsid w:val="005711C5"/>
    <w:rsid w:val="00572191"/>
    <w:rsid w:val="00572345"/>
    <w:rsid w:val="005726BE"/>
    <w:rsid w:val="00572A08"/>
    <w:rsid w:val="00573189"/>
    <w:rsid w:val="00573255"/>
    <w:rsid w:val="0057375D"/>
    <w:rsid w:val="005740E5"/>
    <w:rsid w:val="0057421C"/>
    <w:rsid w:val="00574EC7"/>
    <w:rsid w:val="00574F38"/>
    <w:rsid w:val="00575C5A"/>
    <w:rsid w:val="005770AB"/>
    <w:rsid w:val="005777D3"/>
    <w:rsid w:val="00580209"/>
    <w:rsid w:val="00580573"/>
    <w:rsid w:val="005812FB"/>
    <w:rsid w:val="00581ED5"/>
    <w:rsid w:val="00582362"/>
    <w:rsid w:val="00582751"/>
    <w:rsid w:val="00582A96"/>
    <w:rsid w:val="00582B49"/>
    <w:rsid w:val="005830C3"/>
    <w:rsid w:val="00583263"/>
    <w:rsid w:val="00583A54"/>
    <w:rsid w:val="00584308"/>
    <w:rsid w:val="00584B9F"/>
    <w:rsid w:val="005850DD"/>
    <w:rsid w:val="0058511A"/>
    <w:rsid w:val="00585776"/>
    <w:rsid w:val="00585A64"/>
    <w:rsid w:val="00586387"/>
    <w:rsid w:val="005863B0"/>
    <w:rsid w:val="005863C3"/>
    <w:rsid w:val="00586516"/>
    <w:rsid w:val="0058698C"/>
    <w:rsid w:val="00587F3E"/>
    <w:rsid w:val="00590B1F"/>
    <w:rsid w:val="0059138A"/>
    <w:rsid w:val="0059155B"/>
    <w:rsid w:val="00591EAB"/>
    <w:rsid w:val="00592399"/>
    <w:rsid w:val="00592440"/>
    <w:rsid w:val="00593975"/>
    <w:rsid w:val="0059466F"/>
    <w:rsid w:val="00594A33"/>
    <w:rsid w:val="00594D7A"/>
    <w:rsid w:val="00595341"/>
    <w:rsid w:val="005957C0"/>
    <w:rsid w:val="00596B14"/>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AFC"/>
    <w:rsid w:val="005A2B69"/>
    <w:rsid w:val="005A301B"/>
    <w:rsid w:val="005A3204"/>
    <w:rsid w:val="005A3654"/>
    <w:rsid w:val="005A37DA"/>
    <w:rsid w:val="005A3BB1"/>
    <w:rsid w:val="005A3F30"/>
    <w:rsid w:val="005A4847"/>
    <w:rsid w:val="005A4C7C"/>
    <w:rsid w:val="005A5F4B"/>
    <w:rsid w:val="005A6F9E"/>
    <w:rsid w:val="005A7738"/>
    <w:rsid w:val="005A78D2"/>
    <w:rsid w:val="005A7CDB"/>
    <w:rsid w:val="005B04AC"/>
    <w:rsid w:val="005B04F1"/>
    <w:rsid w:val="005B0713"/>
    <w:rsid w:val="005B13A1"/>
    <w:rsid w:val="005B1A88"/>
    <w:rsid w:val="005B1E48"/>
    <w:rsid w:val="005B26B5"/>
    <w:rsid w:val="005B2E46"/>
    <w:rsid w:val="005B3070"/>
    <w:rsid w:val="005B3277"/>
    <w:rsid w:val="005B327F"/>
    <w:rsid w:val="005B3588"/>
    <w:rsid w:val="005B45F9"/>
    <w:rsid w:val="005B53EB"/>
    <w:rsid w:val="005B5557"/>
    <w:rsid w:val="005B617F"/>
    <w:rsid w:val="005B61FA"/>
    <w:rsid w:val="005B62B2"/>
    <w:rsid w:val="005B6C50"/>
    <w:rsid w:val="005B709F"/>
    <w:rsid w:val="005B785A"/>
    <w:rsid w:val="005B7BEA"/>
    <w:rsid w:val="005C006D"/>
    <w:rsid w:val="005C0150"/>
    <w:rsid w:val="005C01D5"/>
    <w:rsid w:val="005C090E"/>
    <w:rsid w:val="005C0E4C"/>
    <w:rsid w:val="005C164E"/>
    <w:rsid w:val="005C1765"/>
    <w:rsid w:val="005C180F"/>
    <w:rsid w:val="005C1B53"/>
    <w:rsid w:val="005C20DA"/>
    <w:rsid w:val="005C27BD"/>
    <w:rsid w:val="005C2D55"/>
    <w:rsid w:val="005C3275"/>
    <w:rsid w:val="005C3D60"/>
    <w:rsid w:val="005C428E"/>
    <w:rsid w:val="005C4BC3"/>
    <w:rsid w:val="005C4C0D"/>
    <w:rsid w:val="005C4D02"/>
    <w:rsid w:val="005C50A5"/>
    <w:rsid w:val="005C52C6"/>
    <w:rsid w:val="005C5976"/>
    <w:rsid w:val="005C642A"/>
    <w:rsid w:val="005C7159"/>
    <w:rsid w:val="005C72F1"/>
    <w:rsid w:val="005D0542"/>
    <w:rsid w:val="005D0C9E"/>
    <w:rsid w:val="005D0EB1"/>
    <w:rsid w:val="005D0F29"/>
    <w:rsid w:val="005D19DB"/>
    <w:rsid w:val="005D1B9B"/>
    <w:rsid w:val="005D1F84"/>
    <w:rsid w:val="005D286D"/>
    <w:rsid w:val="005D290E"/>
    <w:rsid w:val="005D3049"/>
    <w:rsid w:val="005D3386"/>
    <w:rsid w:val="005D380B"/>
    <w:rsid w:val="005D3ACE"/>
    <w:rsid w:val="005D3C0F"/>
    <w:rsid w:val="005D4188"/>
    <w:rsid w:val="005D43C9"/>
    <w:rsid w:val="005D449B"/>
    <w:rsid w:val="005D44B4"/>
    <w:rsid w:val="005D463A"/>
    <w:rsid w:val="005D4C7A"/>
    <w:rsid w:val="005D5086"/>
    <w:rsid w:val="005D50B9"/>
    <w:rsid w:val="005D5261"/>
    <w:rsid w:val="005D55C3"/>
    <w:rsid w:val="005D580E"/>
    <w:rsid w:val="005D61DF"/>
    <w:rsid w:val="005D633C"/>
    <w:rsid w:val="005D6533"/>
    <w:rsid w:val="005D6B9D"/>
    <w:rsid w:val="005D74C6"/>
    <w:rsid w:val="005D7939"/>
    <w:rsid w:val="005E01E4"/>
    <w:rsid w:val="005E0F08"/>
    <w:rsid w:val="005E1031"/>
    <w:rsid w:val="005E116B"/>
    <w:rsid w:val="005E20E5"/>
    <w:rsid w:val="005E2363"/>
    <w:rsid w:val="005E2728"/>
    <w:rsid w:val="005E27E8"/>
    <w:rsid w:val="005E2B7B"/>
    <w:rsid w:val="005E2C31"/>
    <w:rsid w:val="005E2FD0"/>
    <w:rsid w:val="005E39EF"/>
    <w:rsid w:val="005E3AA9"/>
    <w:rsid w:val="005E3FD2"/>
    <w:rsid w:val="005E4C5C"/>
    <w:rsid w:val="005E558A"/>
    <w:rsid w:val="005E5749"/>
    <w:rsid w:val="005E6759"/>
    <w:rsid w:val="005E6BE3"/>
    <w:rsid w:val="005E6E1B"/>
    <w:rsid w:val="005E6FDA"/>
    <w:rsid w:val="005E786B"/>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6C"/>
    <w:rsid w:val="005F7FD1"/>
    <w:rsid w:val="006000F1"/>
    <w:rsid w:val="006009C1"/>
    <w:rsid w:val="006011EF"/>
    <w:rsid w:val="006018C4"/>
    <w:rsid w:val="00601B37"/>
    <w:rsid w:val="00602151"/>
    <w:rsid w:val="00602A18"/>
    <w:rsid w:val="00602B11"/>
    <w:rsid w:val="00602F97"/>
    <w:rsid w:val="0060301E"/>
    <w:rsid w:val="006038E8"/>
    <w:rsid w:val="00604621"/>
    <w:rsid w:val="00604B5E"/>
    <w:rsid w:val="00604B95"/>
    <w:rsid w:val="006052A6"/>
    <w:rsid w:val="00605668"/>
    <w:rsid w:val="00606740"/>
    <w:rsid w:val="00606D9F"/>
    <w:rsid w:val="00607EC9"/>
    <w:rsid w:val="006102AB"/>
    <w:rsid w:val="00610E99"/>
    <w:rsid w:val="0061112A"/>
    <w:rsid w:val="00612061"/>
    <w:rsid w:val="00612591"/>
    <w:rsid w:val="00613376"/>
    <w:rsid w:val="00613471"/>
    <w:rsid w:val="00613D48"/>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3D2"/>
    <w:rsid w:val="006209FF"/>
    <w:rsid w:val="00620B6B"/>
    <w:rsid w:val="00620C0B"/>
    <w:rsid w:val="00621A3A"/>
    <w:rsid w:val="00621E52"/>
    <w:rsid w:val="006227A2"/>
    <w:rsid w:val="0062323F"/>
    <w:rsid w:val="006238F2"/>
    <w:rsid w:val="006240AB"/>
    <w:rsid w:val="006249A8"/>
    <w:rsid w:val="006250FB"/>
    <w:rsid w:val="0062567B"/>
    <w:rsid w:val="0062567F"/>
    <w:rsid w:val="00625C24"/>
    <w:rsid w:val="006262F6"/>
    <w:rsid w:val="006265DB"/>
    <w:rsid w:val="00627226"/>
    <w:rsid w:val="00627574"/>
    <w:rsid w:val="006279B8"/>
    <w:rsid w:val="00627A63"/>
    <w:rsid w:val="006300AB"/>
    <w:rsid w:val="00630831"/>
    <w:rsid w:val="006309E1"/>
    <w:rsid w:val="00631138"/>
    <w:rsid w:val="006317DE"/>
    <w:rsid w:val="00631D4F"/>
    <w:rsid w:val="00633077"/>
    <w:rsid w:val="0063310F"/>
    <w:rsid w:val="0063375D"/>
    <w:rsid w:val="00633A53"/>
    <w:rsid w:val="00633B7A"/>
    <w:rsid w:val="00633E0A"/>
    <w:rsid w:val="0063418A"/>
    <w:rsid w:val="006341B6"/>
    <w:rsid w:val="006344AA"/>
    <w:rsid w:val="00634B93"/>
    <w:rsid w:val="00635A0C"/>
    <w:rsid w:val="00635E16"/>
    <w:rsid w:val="0063616C"/>
    <w:rsid w:val="006361D8"/>
    <w:rsid w:val="00636401"/>
    <w:rsid w:val="00636779"/>
    <w:rsid w:val="00636B5F"/>
    <w:rsid w:val="00637871"/>
    <w:rsid w:val="00637BD6"/>
    <w:rsid w:val="00640884"/>
    <w:rsid w:val="0064198A"/>
    <w:rsid w:val="00642096"/>
    <w:rsid w:val="00642329"/>
    <w:rsid w:val="00643112"/>
    <w:rsid w:val="0064447C"/>
    <w:rsid w:val="006444C3"/>
    <w:rsid w:val="0064470A"/>
    <w:rsid w:val="00644E6C"/>
    <w:rsid w:val="00645BA6"/>
    <w:rsid w:val="00645BC4"/>
    <w:rsid w:val="00646076"/>
    <w:rsid w:val="00646A29"/>
    <w:rsid w:val="0065003F"/>
    <w:rsid w:val="006502A2"/>
    <w:rsid w:val="006502C2"/>
    <w:rsid w:val="00650443"/>
    <w:rsid w:val="006507C3"/>
    <w:rsid w:val="00650FE4"/>
    <w:rsid w:val="00651081"/>
    <w:rsid w:val="006511AD"/>
    <w:rsid w:val="006532EB"/>
    <w:rsid w:val="00653371"/>
    <w:rsid w:val="00653750"/>
    <w:rsid w:val="00654702"/>
    <w:rsid w:val="006559A8"/>
    <w:rsid w:val="006563DF"/>
    <w:rsid w:val="00656C13"/>
    <w:rsid w:val="00656F6F"/>
    <w:rsid w:val="00656F9C"/>
    <w:rsid w:val="0065701A"/>
    <w:rsid w:val="006578DE"/>
    <w:rsid w:val="00657C47"/>
    <w:rsid w:val="0066024F"/>
    <w:rsid w:val="00660309"/>
    <w:rsid w:val="00660A13"/>
    <w:rsid w:val="00661F4D"/>
    <w:rsid w:val="00662186"/>
    <w:rsid w:val="0066328F"/>
    <w:rsid w:val="00663FBE"/>
    <w:rsid w:val="00664189"/>
    <w:rsid w:val="0066446A"/>
    <w:rsid w:val="00664997"/>
    <w:rsid w:val="006649B7"/>
    <w:rsid w:val="00666394"/>
    <w:rsid w:val="006666A0"/>
    <w:rsid w:val="006669A1"/>
    <w:rsid w:val="00666A4B"/>
    <w:rsid w:val="00667121"/>
    <w:rsid w:val="0066780E"/>
    <w:rsid w:val="0067153D"/>
    <w:rsid w:val="006716B8"/>
    <w:rsid w:val="00671874"/>
    <w:rsid w:val="00671885"/>
    <w:rsid w:val="0067191B"/>
    <w:rsid w:val="00671951"/>
    <w:rsid w:val="00673474"/>
    <w:rsid w:val="00673CBA"/>
    <w:rsid w:val="00674438"/>
    <w:rsid w:val="00674A72"/>
    <w:rsid w:val="006754FC"/>
    <w:rsid w:val="0067599C"/>
    <w:rsid w:val="00675E05"/>
    <w:rsid w:val="00676109"/>
    <w:rsid w:val="006765BB"/>
    <w:rsid w:val="00676EA2"/>
    <w:rsid w:val="0067734D"/>
    <w:rsid w:val="006773D0"/>
    <w:rsid w:val="00677F57"/>
    <w:rsid w:val="00677F77"/>
    <w:rsid w:val="00680C64"/>
    <w:rsid w:val="00680DBC"/>
    <w:rsid w:val="006813F4"/>
    <w:rsid w:val="00681BBC"/>
    <w:rsid w:val="00682305"/>
    <w:rsid w:val="00683050"/>
    <w:rsid w:val="0068395D"/>
    <w:rsid w:val="0068412F"/>
    <w:rsid w:val="006861C5"/>
    <w:rsid w:val="006861EC"/>
    <w:rsid w:val="00686430"/>
    <w:rsid w:val="00686CF2"/>
    <w:rsid w:val="006871B4"/>
    <w:rsid w:val="006910D0"/>
    <w:rsid w:val="00691531"/>
    <w:rsid w:val="006915CF"/>
    <w:rsid w:val="00691765"/>
    <w:rsid w:val="0069217F"/>
    <w:rsid w:val="00693264"/>
    <w:rsid w:val="0069381A"/>
    <w:rsid w:val="006939AD"/>
    <w:rsid w:val="00693AC9"/>
    <w:rsid w:val="006941B9"/>
    <w:rsid w:val="006943DE"/>
    <w:rsid w:val="0069485E"/>
    <w:rsid w:val="00694BDC"/>
    <w:rsid w:val="0069574E"/>
    <w:rsid w:val="00695DBC"/>
    <w:rsid w:val="006961E4"/>
    <w:rsid w:val="006964F9"/>
    <w:rsid w:val="00696AE1"/>
    <w:rsid w:val="00696F16"/>
    <w:rsid w:val="006979C1"/>
    <w:rsid w:val="00697E07"/>
    <w:rsid w:val="00697EF3"/>
    <w:rsid w:val="00697F6E"/>
    <w:rsid w:val="00697FA0"/>
    <w:rsid w:val="00697FC9"/>
    <w:rsid w:val="006A02EA"/>
    <w:rsid w:val="006A0304"/>
    <w:rsid w:val="006A0598"/>
    <w:rsid w:val="006A07A0"/>
    <w:rsid w:val="006A08B6"/>
    <w:rsid w:val="006A0A28"/>
    <w:rsid w:val="006A1187"/>
    <w:rsid w:val="006A18FA"/>
    <w:rsid w:val="006A2A79"/>
    <w:rsid w:val="006A2F56"/>
    <w:rsid w:val="006A3A8A"/>
    <w:rsid w:val="006A40E8"/>
    <w:rsid w:val="006A466A"/>
    <w:rsid w:val="006A529D"/>
    <w:rsid w:val="006A6D39"/>
    <w:rsid w:val="006A7111"/>
    <w:rsid w:val="006A7711"/>
    <w:rsid w:val="006A77E3"/>
    <w:rsid w:val="006B011F"/>
    <w:rsid w:val="006B0531"/>
    <w:rsid w:val="006B100C"/>
    <w:rsid w:val="006B1656"/>
    <w:rsid w:val="006B1A0F"/>
    <w:rsid w:val="006B1C80"/>
    <w:rsid w:val="006B2272"/>
    <w:rsid w:val="006B2309"/>
    <w:rsid w:val="006B34A5"/>
    <w:rsid w:val="006B448A"/>
    <w:rsid w:val="006B4E3D"/>
    <w:rsid w:val="006B4F0C"/>
    <w:rsid w:val="006B50B8"/>
    <w:rsid w:val="006B659E"/>
    <w:rsid w:val="006B6CF2"/>
    <w:rsid w:val="006B6EEB"/>
    <w:rsid w:val="006C117E"/>
    <w:rsid w:val="006C155F"/>
    <w:rsid w:val="006C16F5"/>
    <w:rsid w:val="006C1C52"/>
    <w:rsid w:val="006C27D3"/>
    <w:rsid w:val="006C2AD2"/>
    <w:rsid w:val="006C2C3B"/>
    <w:rsid w:val="006C2E13"/>
    <w:rsid w:val="006C3BE9"/>
    <w:rsid w:val="006C3FED"/>
    <w:rsid w:val="006C41F6"/>
    <w:rsid w:val="006C48D3"/>
    <w:rsid w:val="006C4A99"/>
    <w:rsid w:val="006C500E"/>
    <w:rsid w:val="006C5E6F"/>
    <w:rsid w:val="006C6886"/>
    <w:rsid w:val="006C74E7"/>
    <w:rsid w:val="006C750F"/>
    <w:rsid w:val="006D0A15"/>
    <w:rsid w:val="006D0EC8"/>
    <w:rsid w:val="006D1116"/>
    <w:rsid w:val="006D1473"/>
    <w:rsid w:val="006D224C"/>
    <w:rsid w:val="006D239A"/>
    <w:rsid w:val="006D25DC"/>
    <w:rsid w:val="006D2C1E"/>
    <w:rsid w:val="006D30F4"/>
    <w:rsid w:val="006D376A"/>
    <w:rsid w:val="006D4FC9"/>
    <w:rsid w:val="006D5D45"/>
    <w:rsid w:val="006D62AD"/>
    <w:rsid w:val="006D6CE0"/>
    <w:rsid w:val="006D6EE6"/>
    <w:rsid w:val="006E05A9"/>
    <w:rsid w:val="006E098E"/>
    <w:rsid w:val="006E11E2"/>
    <w:rsid w:val="006E1993"/>
    <w:rsid w:val="006E19B9"/>
    <w:rsid w:val="006E1ECE"/>
    <w:rsid w:val="006E2D6B"/>
    <w:rsid w:val="006E2FC6"/>
    <w:rsid w:val="006E3F6A"/>
    <w:rsid w:val="006E4CB4"/>
    <w:rsid w:val="006E63FA"/>
    <w:rsid w:val="006E669E"/>
    <w:rsid w:val="006E690A"/>
    <w:rsid w:val="006E6DFD"/>
    <w:rsid w:val="006E6E9B"/>
    <w:rsid w:val="006E6FE2"/>
    <w:rsid w:val="006E7BEF"/>
    <w:rsid w:val="006F12AE"/>
    <w:rsid w:val="006F17CB"/>
    <w:rsid w:val="006F27A0"/>
    <w:rsid w:val="006F3880"/>
    <w:rsid w:val="006F3FA7"/>
    <w:rsid w:val="006F4C37"/>
    <w:rsid w:val="006F587B"/>
    <w:rsid w:val="006F5C91"/>
    <w:rsid w:val="006F5E7B"/>
    <w:rsid w:val="006F64CA"/>
    <w:rsid w:val="006F71BA"/>
    <w:rsid w:val="006F73F4"/>
    <w:rsid w:val="006F7B1A"/>
    <w:rsid w:val="007005A3"/>
    <w:rsid w:val="00700BA1"/>
    <w:rsid w:val="00700C3A"/>
    <w:rsid w:val="00701675"/>
    <w:rsid w:val="0070174F"/>
    <w:rsid w:val="007019C6"/>
    <w:rsid w:val="00701DD8"/>
    <w:rsid w:val="007023C2"/>
    <w:rsid w:val="00702615"/>
    <w:rsid w:val="00703EA9"/>
    <w:rsid w:val="00704323"/>
    <w:rsid w:val="00705182"/>
    <w:rsid w:val="007051A3"/>
    <w:rsid w:val="0070559D"/>
    <w:rsid w:val="00705BC1"/>
    <w:rsid w:val="00705D98"/>
    <w:rsid w:val="00705FEC"/>
    <w:rsid w:val="00706252"/>
    <w:rsid w:val="00706BE2"/>
    <w:rsid w:val="00707218"/>
    <w:rsid w:val="0071097C"/>
    <w:rsid w:val="00710A79"/>
    <w:rsid w:val="0071101A"/>
    <w:rsid w:val="00711286"/>
    <w:rsid w:val="0071194E"/>
    <w:rsid w:val="0071282C"/>
    <w:rsid w:val="00713086"/>
    <w:rsid w:val="00713093"/>
    <w:rsid w:val="007130D4"/>
    <w:rsid w:val="0071342E"/>
    <w:rsid w:val="00713532"/>
    <w:rsid w:val="007135D5"/>
    <w:rsid w:val="00713775"/>
    <w:rsid w:val="007148FF"/>
    <w:rsid w:val="007150AB"/>
    <w:rsid w:val="00715430"/>
    <w:rsid w:val="00715EEF"/>
    <w:rsid w:val="00715F0A"/>
    <w:rsid w:val="00717582"/>
    <w:rsid w:val="00717B3D"/>
    <w:rsid w:val="00717B72"/>
    <w:rsid w:val="00717D86"/>
    <w:rsid w:val="00717E4F"/>
    <w:rsid w:val="00720261"/>
    <w:rsid w:val="007202DA"/>
    <w:rsid w:val="0072073B"/>
    <w:rsid w:val="00720757"/>
    <w:rsid w:val="007208D4"/>
    <w:rsid w:val="007209EF"/>
    <w:rsid w:val="0072211A"/>
    <w:rsid w:val="0072214A"/>
    <w:rsid w:val="00722679"/>
    <w:rsid w:val="00723869"/>
    <w:rsid w:val="00723941"/>
    <w:rsid w:val="0072395C"/>
    <w:rsid w:val="00724429"/>
    <w:rsid w:val="00724F0D"/>
    <w:rsid w:val="00725292"/>
    <w:rsid w:val="0072540F"/>
    <w:rsid w:val="007256E0"/>
    <w:rsid w:val="00725F28"/>
    <w:rsid w:val="00726038"/>
    <w:rsid w:val="00726722"/>
    <w:rsid w:val="00726B4B"/>
    <w:rsid w:val="007276F6"/>
    <w:rsid w:val="00727E17"/>
    <w:rsid w:val="00727F86"/>
    <w:rsid w:val="0073069F"/>
    <w:rsid w:val="00730720"/>
    <w:rsid w:val="007315FE"/>
    <w:rsid w:val="0073201C"/>
    <w:rsid w:val="0073210A"/>
    <w:rsid w:val="00732C27"/>
    <w:rsid w:val="007339A3"/>
    <w:rsid w:val="00733D08"/>
    <w:rsid w:val="0073401C"/>
    <w:rsid w:val="00734027"/>
    <w:rsid w:val="00734727"/>
    <w:rsid w:val="00735048"/>
    <w:rsid w:val="007350E2"/>
    <w:rsid w:val="0073533B"/>
    <w:rsid w:val="00735352"/>
    <w:rsid w:val="007354E2"/>
    <w:rsid w:val="00735D52"/>
    <w:rsid w:val="00736D45"/>
    <w:rsid w:val="007376D4"/>
    <w:rsid w:val="0074034B"/>
    <w:rsid w:val="007405B0"/>
    <w:rsid w:val="00740A83"/>
    <w:rsid w:val="00740F98"/>
    <w:rsid w:val="00741602"/>
    <w:rsid w:val="00741D14"/>
    <w:rsid w:val="0074214C"/>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4A7"/>
    <w:rsid w:val="00746659"/>
    <w:rsid w:val="00746E1B"/>
    <w:rsid w:val="007472E5"/>
    <w:rsid w:val="00747464"/>
    <w:rsid w:val="007477AA"/>
    <w:rsid w:val="00747918"/>
    <w:rsid w:val="00747CE7"/>
    <w:rsid w:val="00747CEB"/>
    <w:rsid w:val="0075019D"/>
    <w:rsid w:val="00750575"/>
    <w:rsid w:val="00750AB4"/>
    <w:rsid w:val="00751076"/>
    <w:rsid w:val="007519E6"/>
    <w:rsid w:val="00751C61"/>
    <w:rsid w:val="007527DE"/>
    <w:rsid w:val="00752826"/>
    <w:rsid w:val="00752AF3"/>
    <w:rsid w:val="00752C1B"/>
    <w:rsid w:val="00753220"/>
    <w:rsid w:val="007549BE"/>
    <w:rsid w:val="00754A6B"/>
    <w:rsid w:val="00755ED2"/>
    <w:rsid w:val="007567EB"/>
    <w:rsid w:val="00756A74"/>
    <w:rsid w:val="00756E67"/>
    <w:rsid w:val="0076017E"/>
    <w:rsid w:val="007614E6"/>
    <w:rsid w:val="00761577"/>
    <w:rsid w:val="00762B44"/>
    <w:rsid w:val="007634B2"/>
    <w:rsid w:val="00764D6A"/>
    <w:rsid w:val="00765075"/>
    <w:rsid w:val="00765220"/>
    <w:rsid w:val="00765430"/>
    <w:rsid w:val="0076560F"/>
    <w:rsid w:val="00765976"/>
    <w:rsid w:val="00766115"/>
    <w:rsid w:val="00766EC6"/>
    <w:rsid w:val="00767A88"/>
    <w:rsid w:val="0077011A"/>
    <w:rsid w:val="007701E9"/>
    <w:rsid w:val="0077145C"/>
    <w:rsid w:val="00771651"/>
    <w:rsid w:val="0077185B"/>
    <w:rsid w:val="00771B7E"/>
    <w:rsid w:val="007720E8"/>
    <w:rsid w:val="0077243A"/>
    <w:rsid w:val="00772BAC"/>
    <w:rsid w:val="00773949"/>
    <w:rsid w:val="00773E30"/>
    <w:rsid w:val="00774F7A"/>
    <w:rsid w:val="007751B7"/>
    <w:rsid w:val="007762E9"/>
    <w:rsid w:val="00776657"/>
    <w:rsid w:val="007769C3"/>
    <w:rsid w:val="00777F82"/>
    <w:rsid w:val="00780F40"/>
    <w:rsid w:val="007816C0"/>
    <w:rsid w:val="00781AFC"/>
    <w:rsid w:val="00781D19"/>
    <w:rsid w:val="00781E0F"/>
    <w:rsid w:val="00782FC7"/>
    <w:rsid w:val="0078377F"/>
    <w:rsid w:val="00783AC0"/>
    <w:rsid w:val="007847C1"/>
    <w:rsid w:val="00784947"/>
    <w:rsid w:val="00784D77"/>
    <w:rsid w:val="00784DFB"/>
    <w:rsid w:val="00785227"/>
    <w:rsid w:val="007853CD"/>
    <w:rsid w:val="00785582"/>
    <w:rsid w:val="007855A8"/>
    <w:rsid w:val="00785C85"/>
    <w:rsid w:val="0078603E"/>
    <w:rsid w:val="007861F6"/>
    <w:rsid w:val="0078671C"/>
    <w:rsid w:val="007867DC"/>
    <w:rsid w:val="00786A64"/>
    <w:rsid w:val="0078732D"/>
    <w:rsid w:val="00787BE9"/>
    <w:rsid w:val="00787BEE"/>
    <w:rsid w:val="00790504"/>
    <w:rsid w:val="00790659"/>
    <w:rsid w:val="0079082A"/>
    <w:rsid w:val="00790A2A"/>
    <w:rsid w:val="00790CBD"/>
    <w:rsid w:val="0079116E"/>
    <w:rsid w:val="00791B10"/>
    <w:rsid w:val="00791CE9"/>
    <w:rsid w:val="00792476"/>
    <w:rsid w:val="0079311B"/>
    <w:rsid w:val="007937A9"/>
    <w:rsid w:val="00793BD8"/>
    <w:rsid w:val="00793EFC"/>
    <w:rsid w:val="00794E9D"/>
    <w:rsid w:val="0079533A"/>
    <w:rsid w:val="007955B3"/>
    <w:rsid w:val="0079578B"/>
    <w:rsid w:val="007968A6"/>
    <w:rsid w:val="00796BE8"/>
    <w:rsid w:val="00797248"/>
    <w:rsid w:val="00797823"/>
    <w:rsid w:val="00797A16"/>
    <w:rsid w:val="00797AB0"/>
    <w:rsid w:val="007A0627"/>
    <w:rsid w:val="007A08A3"/>
    <w:rsid w:val="007A0D6A"/>
    <w:rsid w:val="007A1823"/>
    <w:rsid w:val="007A1DF5"/>
    <w:rsid w:val="007A24C0"/>
    <w:rsid w:val="007A2D1D"/>
    <w:rsid w:val="007A3140"/>
    <w:rsid w:val="007A330E"/>
    <w:rsid w:val="007A37B9"/>
    <w:rsid w:val="007A384E"/>
    <w:rsid w:val="007A407D"/>
    <w:rsid w:val="007A4CD2"/>
    <w:rsid w:val="007A518E"/>
    <w:rsid w:val="007A5313"/>
    <w:rsid w:val="007A54E5"/>
    <w:rsid w:val="007A588B"/>
    <w:rsid w:val="007A5DFB"/>
    <w:rsid w:val="007A64D2"/>
    <w:rsid w:val="007A6A6D"/>
    <w:rsid w:val="007A6D60"/>
    <w:rsid w:val="007A6F96"/>
    <w:rsid w:val="007A70D9"/>
    <w:rsid w:val="007A7CB2"/>
    <w:rsid w:val="007B057B"/>
    <w:rsid w:val="007B05BD"/>
    <w:rsid w:val="007B06B6"/>
    <w:rsid w:val="007B1311"/>
    <w:rsid w:val="007B140A"/>
    <w:rsid w:val="007B1747"/>
    <w:rsid w:val="007B24F5"/>
    <w:rsid w:val="007B3207"/>
    <w:rsid w:val="007B386B"/>
    <w:rsid w:val="007B4AC6"/>
    <w:rsid w:val="007B4AE6"/>
    <w:rsid w:val="007B4E0C"/>
    <w:rsid w:val="007B4F7D"/>
    <w:rsid w:val="007B5442"/>
    <w:rsid w:val="007B6733"/>
    <w:rsid w:val="007B6A2C"/>
    <w:rsid w:val="007B7197"/>
    <w:rsid w:val="007B768E"/>
    <w:rsid w:val="007B790A"/>
    <w:rsid w:val="007B7C2A"/>
    <w:rsid w:val="007B7E88"/>
    <w:rsid w:val="007B7EF7"/>
    <w:rsid w:val="007C1D2D"/>
    <w:rsid w:val="007C233A"/>
    <w:rsid w:val="007C259C"/>
    <w:rsid w:val="007C2D71"/>
    <w:rsid w:val="007C30C3"/>
    <w:rsid w:val="007C30D1"/>
    <w:rsid w:val="007C3C23"/>
    <w:rsid w:val="007C4D2E"/>
    <w:rsid w:val="007C4DAB"/>
    <w:rsid w:val="007C4E7D"/>
    <w:rsid w:val="007C52F3"/>
    <w:rsid w:val="007C67F7"/>
    <w:rsid w:val="007C697F"/>
    <w:rsid w:val="007C6E6A"/>
    <w:rsid w:val="007C78F5"/>
    <w:rsid w:val="007D074D"/>
    <w:rsid w:val="007D0F66"/>
    <w:rsid w:val="007D11F3"/>
    <w:rsid w:val="007D1323"/>
    <w:rsid w:val="007D166E"/>
    <w:rsid w:val="007D169B"/>
    <w:rsid w:val="007D1991"/>
    <w:rsid w:val="007D1F14"/>
    <w:rsid w:val="007D2363"/>
    <w:rsid w:val="007D248B"/>
    <w:rsid w:val="007D281D"/>
    <w:rsid w:val="007D2B17"/>
    <w:rsid w:val="007D2D9C"/>
    <w:rsid w:val="007D2E5F"/>
    <w:rsid w:val="007D2E77"/>
    <w:rsid w:val="007D347E"/>
    <w:rsid w:val="007D3CA0"/>
    <w:rsid w:val="007D431B"/>
    <w:rsid w:val="007D4456"/>
    <w:rsid w:val="007D4F51"/>
    <w:rsid w:val="007D5570"/>
    <w:rsid w:val="007D5778"/>
    <w:rsid w:val="007D586A"/>
    <w:rsid w:val="007D6166"/>
    <w:rsid w:val="007D6209"/>
    <w:rsid w:val="007D76F3"/>
    <w:rsid w:val="007E011F"/>
    <w:rsid w:val="007E0F56"/>
    <w:rsid w:val="007E0FC5"/>
    <w:rsid w:val="007E0FE0"/>
    <w:rsid w:val="007E1236"/>
    <w:rsid w:val="007E1559"/>
    <w:rsid w:val="007E1A90"/>
    <w:rsid w:val="007E1AB4"/>
    <w:rsid w:val="007E1EA8"/>
    <w:rsid w:val="007E2402"/>
    <w:rsid w:val="007E2819"/>
    <w:rsid w:val="007E2861"/>
    <w:rsid w:val="007E290B"/>
    <w:rsid w:val="007E3041"/>
    <w:rsid w:val="007E36F8"/>
    <w:rsid w:val="007E3A08"/>
    <w:rsid w:val="007E3C6C"/>
    <w:rsid w:val="007E3D6D"/>
    <w:rsid w:val="007E3E0B"/>
    <w:rsid w:val="007E4472"/>
    <w:rsid w:val="007E4A24"/>
    <w:rsid w:val="007E4C49"/>
    <w:rsid w:val="007E4E14"/>
    <w:rsid w:val="007E4ECB"/>
    <w:rsid w:val="007E533D"/>
    <w:rsid w:val="007E5502"/>
    <w:rsid w:val="007E56C0"/>
    <w:rsid w:val="007E56F3"/>
    <w:rsid w:val="007E581D"/>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24B7"/>
    <w:rsid w:val="007F2A30"/>
    <w:rsid w:val="007F31E6"/>
    <w:rsid w:val="007F33E7"/>
    <w:rsid w:val="007F3741"/>
    <w:rsid w:val="007F3747"/>
    <w:rsid w:val="007F3CF5"/>
    <w:rsid w:val="007F43A6"/>
    <w:rsid w:val="007F4A7D"/>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2E9B"/>
    <w:rsid w:val="00803377"/>
    <w:rsid w:val="00803DE1"/>
    <w:rsid w:val="00803F9C"/>
    <w:rsid w:val="0080452A"/>
    <w:rsid w:val="008045F3"/>
    <w:rsid w:val="008054B1"/>
    <w:rsid w:val="00805C12"/>
    <w:rsid w:val="0080625B"/>
    <w:rsid w:val="008062DD"/>
    <w:rsid w:val="00806435"/>
    <w:rsid w:val="00806631"/>
    <w:rsid w:val="0080682A"/>
    <w:rsid w:val="00806B9C"/>
    <w:rsid w:val="00807ED8"/>
    <w:rsid w:val="008102CC"/>
    <w:rsid w:val="008108F4"/>
    <w:rsid w:val="008109C1"/>
    <w:rsid w:val="00810A8F"/>
    <w:rsid w:val="00810B9E"/>
    <w:rsid w:val="00810E59"/>
    <w:rsid w:val="008123D5"/>
    <w:rsid w:val="00812E68"/>
    <w:rsid w:val="0081302A"/>
    <w:rsid w:val="00813490"/>
    <w:rsid w:val="008138A1"/>
    <w:rsid w:val="00813E8B"/>
    <w:rsid w:val="00814238"/>
    <w:rsid w:val="00814359"/>
    <w:rsid w:val="0081445B"/>
    <w:rsid w:val="008144DE"/>
    <w:rsid w:val="0081499C"/>
    <w:rsid w:val="0081619C"/>
    <w:rsid w:val="008164C3"/>
    <w:rsid w:val="0081655B"/>
    <w:rsid w:val="00817E59"/>
    <w:rsid w:val="00817FA4"/>
    <w:rsid w:val="0082158D"/>
    <w:rsid w:val="00822265"/>
    <w:rsid w:val="00822725"/>
    <w:rsid w:val="00822901"/>
    <w:rsid w:val="00822F10"/>
    <w:rsid w:val="00822FCA"/>
    <w:rsid w:val="00823418"/>
    <w:rsid w:val="008237FD"/>
    <w:rsid w:val="0082387B"/>
    <w:rsid w:val="00824300"/>
    <w:rsid w:val="00824502"/>
    <w:rsid w:val="00824C97"/>
    <w:rsid w:val="00825009"/>
    <w:rsid w:val="0082528C"/>
    <w:rsid w:val="008253CA"/>
    <w:rsid w:val="0082541A"/>
    <w:rsid w:val="00825524"/>
    <w:rsid w:val="0082559B"/>
    <w:rsid w:val="008258FF"/>
    <w:rsid w:val="008262B9"/>
    <w:rsid w:val="0082642C"/>
    <w:rsid w:val="00826FA8"/>
    <w:rsid w:val="0082716D"/>
    <w:rsid w:val="008274BF"/>
    <w:rsid w:val="00827672"/>
    <w:rsid w:val="00827B44"/>
    <w:rsid w:val="00827F42"/>
    <w:rsid w:val="008301F6"/>
    <w:rsid w:val="00831278"/>
    <w:rsid w:val="008314A2"/>
    <w:rsid w:val="00831E18"/>
    <w:rsid w:val="00832460"/>
    <w:rsid w:val="00832B73"/>
    <w:rsid w:val="008331FD"/>
    <w:rsid w:val="008335ED"/>
    <w:rsid w:val="00833A77"/>
    <w:rsid w:val="00833F45"/>
    <w:rsid w:val="008344A2"/>
    <w:rsid w:val="00834B89"/>
    <w:rsid w:val="00835066"/>
    <w:rsid w:val="0083535F"/>
    <w:rsid w:val="0083555A"/>
    <w:rsid w:val="008356E6"/>
    <w:rsid w:val="00835D08"/>
    <w:rsid w:val="008361F4"/>
    <w:rsid w:val="008364BB"/>
    <w:rsid w:val="00837502"/>
    <w:rsid w:val="00837D34"/>
    <w:rsid w:val="008408D8"/>
    <w:rsid w:val="00840E6F"/>
    <w:rsid w:val="00840ECD"/>
    <w:rsid w:val="008417AB"/>
    <w:rsid w:val="0084240B"/>
    <w:rsid w:val="008425F1"/>
    <w:rsid w:val="00842AA7"/>
    <w:rsid w:val="00842CCA"/>
    <w:rsid w:val="00843E3C"/>
    <w:rsid w:val="0084414A"/>
    <w:rsid w:val="008446CA"/>
    <w:rsid w:val="00844BC0"/>
    <w:rsid w:val="00844DBF"/>
    <w:rsid w:val="00845006"/>
    <w:rsid w:val="008451C1"/>
    <w:rsid w:val="0084569B"/>
    <w:rsid w:val="008457DB"/>
    <w:rsid w:val="00845CC9"/>
    <w:rsid w:val="00845D23"/>
    <w:rsid w:val="00845F80"/>
    <w:rsid w:val="0084611B"/>
    <w:rsid w:val="00846693"/>
    <w:rsid w:val="00846C56"/>
    <w:rsid w:val="008470AC"/>
    <w:rsid w:val="008472D3"/>
    <w:rsid w:val="00847707"/>
    <w:rsid w:val="008502D9"/>
    <w:rsid w:val="00850E50"/>
    <w:rsid w:val="008511DE"/>
    <w:rsid w:val="008513DE"/>
    <w:rsid w:val="00851739"/>
    <w:rsid w:val="0085186C"/>
    <w:rsid w:val="00852FD4"/>
    <w:rsid w:val="00853065"/>
    <w:rsid w:val="00853202"/>
    <w:rsid w:val="00853CF0"/>
    <w:rsid w:val="00854ED8"/>
    <w:rsid w:val="0085513B"/>
    <w:rsid w:val="008552B6"/>
    <w:rsid w:val="00855DE1"/>
    <w:rsid w:val="0085662D"/>
    <w:rsid w:val="0085692A"/>
    <w:rsid w:val="00856A1C"/>
    <w:rsid w:val="008601A7"/>
    <w:rsid w:val="0086046C"/>
    <w:rsid w:val="00860625"/>
    <w:rsid w:val="00860646"/>
    <w:rsid w:val="0086065F"/>
    <w:rsid w:val="008608D4"/>
    <w:rsid w:val="00860F2D"/>
    <w:rsid w:val="00861061"/>
    <w:rsid w:val="00861573"/>
    <w:rsid w:val="00861961"/>
    <w:rsid w:val="00862106"/>
    <w:rsid w:val="00862FD3"/>
    <w:rsid w:val="008633DC"/>
    <w:rsid w:val="008645FE"/>
    <w:rsid w:val="008646FA"/>
    <w:rsid w:val="00864CE8"/>
    <w:rsid w:val="00865351"/>
    <w:rsid w:val="00865E31"/>
    <w:rsid w:val="00866345"/>
    <w:rsid w:val="00866816"/>
    <w:rsid w:val="00866B6B"/>
    <w:rsid w:val="00867736"/>
    <w:rsid w:val="00867899"/>
    <w:rsid w:val="00867A28"/>
    <w:rsid w:val="00867FFC"/>
    <w:rsid w:val="0087083D"/>
    <w:rsid w:val="00870B93"/>
    <w:rsid w:val="00870D3B"/>
    <w:rsid w:val="008718CD"/>
    <w:rsid w:val="0087219B"/>
    <w:rsid w:val="00872219"/>
    <w:rsid w:val="0087229B"/>
    <w:rsid w:val="00873302"/>
    <w:rsid w:val="008734CF"/>
    <w:rsid w:val="00873F6D"/>
    <w:rsid w:val="00874394"/>
    <w:rsid w:val="008749E8"/>
    <w:rsid w:val="0087575B"/>
    <w:rsid w:val="00875814"/>
    <w:rsid w:val="00875F62"/>
    <w:rsid w:val="008763FA"/>
    <w:rsid w:val="00876518"/>
    <w:rsid w:val="00876E94"/>
    <w:rsid w:val="0087712F"/>
    <w:rsid w:val="00880717"/>
    <w:rsid w:val="008818E7"/>
    <w:rsid w:val="00882A98"/>
    <w:rsid w:val="00882B82"/>
    <w:rsid w:val="008831FB"/>
    <w:rsid w:val="00884682"/>
    <w:rsid w:val="008848F8"/>
    <w:rsid w:val="00885751"/>
    <w:rsid w:val="008859CE"/>
    <w:rsid w:val="008869E5"/>
    <w:rsid w:val="00886B57"/>
    <w:rsid w:val="0088726C"/>
    <w:rsid w:val="0088729E"/>
    <w:rsid w:val="008875DB"/>
    <w:rsid w:val="008879D5"/>
    <w:rsid w:val="00887EF9"/>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4AE"/>
    <w:rsid w:val="00895584"/>
    <w:rsid w:val="008958CB"/>
    <w:rsid w:val="0089635B"/>
    <w:rsid w:val="00897F21"/>
    <w:rsid w:val="008A080F"/>
    <w:rsid w:val="008A13AA"/>
    <w:rsid w:val="008A1493"/>
    <w:rsid w:val="008A18DC"/>
    <w:rsid w:val="008A19FB"/>
    <w:rsid w:val="008A2478"/>
    <w:rsid w:val="008A24C1"/>
    <w:rsid w:val="008A3974"/>
    <w:rsid w:val="008A410C"/>
    <w:rsid w:val="008A4642"/>
    <w:rsid w:val="008A52AB"/>
    <w:rsid w:val="008A586F"/>
    <w:rsid w:val="008A5925"/>
    <w:rsid w:val="008A5F1F"/>
    <w:rsid w:val="008A6180"/>
    <w:rsid w:val="008A6774"/>
    <w:rsid w:val="008A704D"/>
    <w:rsid w:val="008A71FB"/>
    <w:rsid w:val="008A750C"/>
    <w:rsid w:val="008B0075"/>
    <w:rsid w:val="008B0EFF"/>
    <w:rsid w:val="008B1082"/>
    <w:rsid w:val="008B1462"/>
    <w:rsid w:val="008B1ADC"/>
    <w:rsid w:val="008B238A"/>
    <w:rsid w:val="008B2645"/>
    <w:rsid w:val="008B27B5"/>
    <w:rsid w:val="008B2A2F"/>
    <w:rsid w:val="008B2CD2"/>
    <w:rsid w:val="008B2DB2"/>
    <w:rsid w:val="008B36FF"/>
    <w:rsid w:val="008B4688"/>
    <w:rsid w:val="008B5F1E"/>
    <w:rsid w:val="008B64EE"/>
    <w:rsid w:val="008B67F8"/>
    <w:rsid w:val="008B6A83"/>
    <w:rsid w:val="008B72A5"/>
    <w:rsid w:val="008B7335"/>
    <w:rsid w:val="008B7842"/>
    <w:rsid w:val="008B7EE2"/>
    <w:rsid w:val="008C0B1B"/>
    <w:rsid w:val="008C0C7B"/>
    <w:rsid w:val="008C0D61"/>
    <w:rsid w:val="008C119D"/>
    <w:rsid w:val="008C147C"/>
    <w:rsid w:val="008C16F5"/>
    <w:rsid w:val="008C1919"/>
    <w:rsid w:val="008C1941"/>
    <w:rsid w:val="008C1C54"/>
    <w:rsid w:val="008C2689"/>
    <w:rsid w:val="008C29C0"/>
    <w:rsid w:val="008C32A1"/>
    <w:rsid w:val="008C32AD"/>
    <w:rsid w:val="008C32FB"/>
    <w:rsid w:val="008C3CC6"/>
    <w:rsid w:val="008C4C08"/>
    <w:rsid w:val="008C4EF1"/>
    <w:rsid w:val="008C56BC"/>
    <w:rsid w:val="008C5D9E"/>
    <w:rsid w:val="008C5E54"/>
    <w:rsid w:val="008C71EB"/>
    <w:rsid w:val="008C7D71"/>
    <w:rsid w:val="008D02B7"/>
    <w:rsid w:val="008D050F"/>
    <w:rsid w:val="008D10E9"/>
    <w:rsid w:val="008D1348"/>
    <w:rsid w:val="008D13E0"/>
    <w:rsid w:val="008D2202"/>
    <w:rsid w:val="008D2459"/>
    <w:rsid w:val="008D2EB1"/>
    <w:rsid w:val="008D2F74"/>
    <w:rsid w:val="008D3092"/>
    <w:rsid w:val="008D3536"/>
    <w:rsid w:val="008D36B3"/>
    <w:rsid w:val="008D3A0E"/>
    <w:rsid w:val="008D3EF8"/>
    <w:rsid w:val="008D4101"/>
    <w:rsid w:val="008D4DB1"/>
    <w:rsid w:val="008D5D82"/>
    <w:rsid w:val="008D5EAA"/>
    <w:rsid w:val="008D719C"/>
    <w:rsid w:val="008D7AA8"/>
    <w:rsid w:val="008D7F22"/>
    <w:rsid w:val="008E0926"/>
    <w:rsid w:val="008E1704"/>
    <w:rsid w:val="008E1F8A"/>
    <w:rsid w:val="008E1F9B"/>
    <w:rsid w:val="008E26DD"/>
    <w:rsid w:val="008E2B63"/>
    <w:rsid w:val="008E2C44"/>
    <w:rsid w:val="008E2CA9"/>
    <w:rsid w:val="008E3079"/>
    <w:rsid w:val="008E31BC"/>
    <w:rsid w:val="008E33ED"/>
    <w:rsid w:val="008E34D3"/>
    <w:rsid w:val="008E3816"/>
    <w:rsid w:val="008E3894"/>
    <w:rsid w:val="008E3A8B"/>
    <w:rsid w:val="008E4082"/>
    <w:rsid w:val="008E4123"/>
    <w:rsid w:val="008E421B"/>
    <w:rsid w:val="008E4457"/>
    <w:rsid w:val="008E47EB"/>
    <w:rsid w:val="008E4D1A"/>
    <w:rsid w:val="008E5116"/>
    <w:rsid w:val="008E5EB5"/>
    <w:rsid w:val="008E5F22"/>
    <w:rsid w:val="008E6310"/>
    <w:rsid w:val="008E6566"/>
    <w:rsid w:val="008E6999"/>
    <w:rsid w:val="008E7708"/>
    <w:rsid w:val="008E7DA0"/>
    <w:rsid w:val="008E7E5C"/>
    <w:rsid w:val="008F035D"/>
    <w:rsid w:val="008F05AA"/>
    <w:rsid w:val="008F09C7"/>
    <w:rsid w:val="008F0CA7"/>
    <w:rsid w:val="008F0F23"/>
    <w:rsid w:val="008F1433"/>
    <w:rsid w:val="008F15A5"/>
    <w:rsid w:val="008F1CE7"/>
    <w:rsid w:val="008F1F40"/>
    <w:rsid w:val="008F22CB"/>
    <w:rsid w:val="008F262A"/>
    <w:rsid w:val="008F27F6"/>
    <w:rsid w:val="008F2FD4"/>
    <w:rsid w:val="008F3409"/>
    <w:rsid w:val="008F3A42"/>
    <w:rsid w:val="008F4515"/>
    <w:rsid w:val="008F46CE"/>
    <w:rsid w:val="008F50F2"/>
    <w:rsid w:val="008F54C1"/>
    <w:rsid w:val="008F5A2A"/>
    <w:rsid w:val="008F5C32"/>
    <w:rsid w:val="008F606F"/>
    <w:rsid w:val="008F68C5"/>
    <w:rsid w:val="008F69B4"/>
    <w:rsid w:val="008F6DF0"/>
    <w:rsid w:val="008F71E0"/>
    <w:rsid w:val="008F723E"/>
    <w:rsid w:val="008F73AF"/>
    <w:rsid w:val="008F75C3"/>
    <w:rsid w:val="008F7BE3"/>
    <w:rsid w:val="008F7BEA"/>
    <w:rsid w:val="0090022D"/>
    <w:rsid w:val="009008BF"/>
    <w:rsid w:val="00901581"/>
    <w:rsid w:val="00901D4D"/>
    <w:rsid w:val="00901FFA"/>
    <w:rsid w:val="009020BE"/>
    <w:rsid w:val="009021F5"/>
    <w:rsid w:val="00902438"/>
    <w:rsid w:val="0090261D"/>
    <w:rsid w:val="0090286A"/>
    <w:rsid w:val="00902A5E"/>
    <w:rsid w:val="00903211"/>
    <w:rsid w:val="00903D70"/>
    <w:rsid w:val="009040D9"/>
    <w:rsid w:val="00904515"/>
    <w:rsid w:val="00904C9F"/>
    <w:rsid w:val="00905223"/>
    <w:rsid w:val="0090648E"/>
    <w:rsid w:val="0090680A"/>
    <w:rsid w:val="009068B6"/>
    <w:rsid w:val="0090770C"/>
    <w:rsid w:val="00907738"/>
    <w:rsid w:val="00910A5B"/>
    <w:rsid w:val="00910E29"/>
    <w:rsid w:val="00911901"/>
    <w:rsid w:val="00911A4E"/>
    <w:rsid w:val="00912323"/>
    <w:rsid w:val="00912795"/>
    <w:rsid w:val="00912CCD"/>
    <w:rsid w:val="00912CF9"/>
    <w:rsid w:val="00913E5D"/>
    <w:rsid w:val="00913E8A"/>
    <w:rsid w:val="00913F4F"/>
    <w:rsid w:val="0091436C"/>
    <w:rsid w:val="00914752"/>
    <w:rsid w:val="009148AF"/>
    <w:rsid w:val="00914903"/>
    <w:rsid w:val="00914A9B"/>
    <w:rsid w:val="0091519A"/>
    <w:rsid w:val="009162B0"/>
    <w:rsid w:val="00916905"/>
    <w:rsid w:val="00916950"/>
    <w:rsid w:val="009169A1"/>
    <w:rsid w:val="00916D3A"/>
    <w:rsid w:val="00917187"/>
    <w:rsid w:val="00917531"/>
    <w:rsid w:val="0092031A"/>
    <w:rsid w:val="0092043D"/>
    <w:rsid w:val="00920A70"/>
    <w:rsid w:val="00922300"/>
    <w:rsid w:val="00922532"/>
    <w:rsid w:val="00923110"/>
    <w:rsid w:val="0092312D"/>
    <w:rsid w:val="009235B8"/>
    <w:rsid w:val="009244E8"/>
    <w:rsid w:val="0092455A"/>
    <w:rsid w:val="009245D6"/>
    <w:rsid w:val="00924A66"/>
    <w:rsid w:val="0092572D"/>
    <w:rsid w:val="00925AEC"/>
    <w:rsid w:val="009264BC"/>
    <w:rsid w:val="009265C9"/>
    <w:rsid w:val="0092692C"/>
    <w:rsid w:val="0092709C"/>
    <w:rsid w:val="00927241"/>
    <w:rsid w:val="0092732C"/>
    <w:rsid w:val="0092755F"/>
    <w:rsid w:val="009278DE"/>
    <w:rsid w:val="00927FF0"/>
    <w:rsid w:val="00930035"/>
    <w:rsid w:val="009300B7"/>
    <w:rsid w:val="00930946"/>
    <w:rsid w:val="00930C54"/>
    <w:rsid w:val="0093187D"/>
    <w:rsid w:val="00931F23"/>
    <w:rsid w:val="00932218"/>
    <w:rsid w:val="009324A8"/>
    <w:rsid w:val="00932FFF"/>
    <w:rsid w:val="00933444"/>
    <w:rsid w:val="00933908"/>
    <w:rsid w:val="00935665"/>
    <w:rsid w:val="00935C57"/>
    <w:rsid w:val="00936624"/>
    <w:rsid w:val="009370CF"/>
    <w:rsid w:val="009374D5"/>
    <w:rsid w:val="00937792"/>
    <w:rsid w:val="00937809"/>
    <w:rsid w:val="009378D7"/>
    <w:rsid w:val="00937D9A"/>
    <w:rsid w:val="00937F14"/>
    <w:rsid w:val="009403AB"/>
    <w:rsid w:val="009411E7"/>
    <w:rsid w:val="00941201"/>
    <w:rsid w:val="00941337"/>
    <w:rsid w:val="00941C55"/>
    <w:rsid w:val="009425E0"/>
    <w:rsid w:val="00942BBD"/>
    <w:rsid w:val="00942C76"/>
    <w:rsid w:val="009431AD"/>
    <w:rsid w:val="00943990"/>
    <w:rsid w:val="00943E78"/>
    <w:rsid w:val="00944F72"/>
    <w:rsid w:val="00945838"/>
    <w:rsid w:val="009458BA"/>
    <w:rsid w:val="00945B2C"/>
    <w:rsid w:val="00946A62"/>
    <w:rsid w:val="00946B67"/>
    <w:rsid w:val="0094702F"/>
    <w:rsid w:val="00947442"/>
    <w:rsid w:val="00947A2D"/>
    <w:rsid w:val="00947CB8"/>
    <w:rsid w:val="00947EC2"/>
    <w:rsid w:val="00947FA1"/>
    <w:rsid w:val="00950933"/>
    <w:rsid w:val="009509EC"/>
    <w:rsid w:val="00950C54"/>
    <w:rsid w:val="00950DA8"/>
    <w:rsid w:val="0095151B"/>
    <w:rsid w:val="00951592"/>
    <w:rsid w:val="009524A3"/>
    <w:rsid w:val="0095252F"/>
    <w:rsid w:val="0095275B"/>
    <w:rsid w:val="00952BB3"/>
    <w:rsid w:val="00953D8F"/>
    <w:rsid w:val="00953EB2"/>
    <w:rsid w:val="00954010"/>
    <w:rsid w:val="009541C8"/>
    <w:rsid w:val="009545D9"/>
    <w:rsid w:val="00954786"/>
    <w:rsid w:val="00954854"/>
    <w:rsid w:val="00955270"/>
    <w:rsid w:val="009555D9"/>
    <w:rsid w:val="00955E2D"/>
    <w:rsid w:val="00956F0F"/>
    <w:rsid w:val="00957253"/>
    <w:rsid w:val="00957FB9"/>
    <w:rsid w:val="00960B46"/>
    <w:rsid w:val="00960CBC"/>
    <w:rsid w:val="0096111E"/>
    <w:rsid w:val="0096126F"/>
    <w:rsid w:val="00961409"/>
    <w:rsid w:val="0096153C"/>
    <w:rsid w:val="009619EB"/>
    <w:rsid w:val="009621A3"/>
    <w:rsid w:val="00962461"/>
    <w:rsid w:val="00962AF6"/>
    <w:rsid w:val="009634C5"/>
    <w:rsid w:val="0096364B"/>
    <w:rsid w:val="00963677"/>
    <w:rsid w:val="00963A0C"/>
    <w:rsid w:val="00963B01"/>
    <w:rsid w:val="0096401F"/>
    <w:rsid w:val="00964139"/>
    <w:rsid w:val="009641E7"/>
    <w:rsid w:val="009649ED"/>
    <w:rsid w:val="00964D75"/>
    <w:rsid w:val="00965AE3"/>
    <w:rsid w:val="0096667A"/>
    <w:rsid w:val="00966B34"/>
    <w:rsid w:val="00967278"/>
    <w:rsid w:val="00967C58"/>
    <w:rsid w:val="00970002"/>
    <w:rsid w:val="00970477"/>
    <w:rsid w:val="0097180A"/>
    <w:rsid w:val="0097247E"/>
    <w:rsid w:val="009726AF"/>
    <w:rsid w:val="0097270C"/>
    <w:rsid w:val="00972AAF"/>
    <w:rsid w:val="00972FAD"/>
    <w:rsid w:val="009733A2"/>
    <w:rsid w:val="0097372D"/>
    <w:rsid w:val="00974B63"/>
    <w:rsid w:val="00975997"/>
    <w:rsid w:val="00975E73"/>
    <w:rsid w:val="00975EC8"/>
    <w:rsid w:val="00976430"/>
    <w:rsid w:val="0097653D"/>
    <w:rsid w:val="00981467"/>
    <w:rsid w:val="00981D55"/>
    <w:rsid w:val="00982685"/>
    <w:rsid w:val="00982B4D"/>
    <w:rsid w:val="00982CA4"/>
    <w:rsid w:val="009838AB"/>
    <w:rsid w:val="00984BAB"/>
    <w:rsid w:val="00984BBB"/>
    <w:rsid w:val="0098539E"/>
    <w:rsid w:val="0098673D"/>
    <w:rsid w:val="00986A4B"/>
    <w:rsid w:val="00986BE9"/>
    <w:rsid w:val="00986D0F"/>
    <w:rsid w:val="00987084"/>
    <w:rsid w:val="00987CB1"/>
    <w:rsid w:val="00987CC5"/>
    <w:rsid w:val="0099064C"/>
    <w:rsid w:val="00991817"/>
    <w:rsid w:val="00991B0E"/>
    <w:rsid w:val="00992D85"/>
    <w:rsid w:val="00992E85"/>
    <w:rsid w:val="0099303F"/>
    <w:rsid w:val="0099359F"/>
    <w:rsid w:val="00993DE4"/>
    <w:rsid w:val="009946F1"/>
    <w:rsid w:val="00994FF0"/>
    <w:rsid w:val="00995049"/>
    <w:rsid w:val="009950DB"/>
    <w:rsid w:val="00995395"/>
    <w:rsid w:val="00995CC6"/>
    <w:rsid w:val="00996113"/>
    <w:rsid w:val="009961EC"/>
    <w:rsid w:val="009962F3"/>
    <w:rsid w:val="009A0183"/>
    <w:rsid w:val="009A107A"/>
    <w:rsid w:val="009A1B97"/>
    <w:rsid w:val="009A1C08"/>
    <w:rsid w:val="009A2050"/>
    <w:rsid w:val="009A23F9"/>
    <w:rsid w:val="009A2FAF"/>
    <w:rsid w:val="009A3109"/>
    <w:rsid w:val="009A3CAE"/>
    <w:rsid w:val="009A422A"/>
    <w:rsid w:val="009A42EF"/>
    <w:rsid w:val="009A4CB7"/>
    <w:rsid w:val="009A4F1E"/>
    <w:rsid w:val="009A504C"/>
    <w:rsid w:val="009A633A"/>
    <w:rsid w:val="009A726C"/>
    <w:rsid w:val="009A7BB1"/>
    <w:rsid w:val="009A7E72"/>
    <w:rsid w:val="009A7FBA"/>
    <w:rsid w:val="009B089C"/>
    <w:rsid w:val="009B19F2"/>
    <w:rsid w:val="009B2AC6"/>
    <w:rsid w:val="009B2B0F"/>
    <w:rsid w:val="009B2C19"/>
    <w:rsid w:val="009B2C88"/>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46F"/>
    <w:rsid w:val="009C2841"/>
    <w:rsid w:val="009C31A2"/>
    <w:rsid w:val="009C3AAA"/>
    <w:rsid w:val="009C41FA"/>
    <w:rsid w:val="009C4A30"/>
    <w:rsid w:val="009C4A72"/>
    <w:rsid w:val="009C4B52"/>
    <w:rsid w:val="009C5431"/>
    <w:rsid w:val="009C563C"/>
    <w:rsid w:val="009C5837"/>
    <w:rsid w:val="009C592B"/>
    <w:rsid w:val="009C598C"/>
    <w:rsid w:val="009C5AAC"/>
    <w:rsid w:val="009C5F3D"/>
    <w:rsid w:val="009C6426"/>
    <w:rsid w:val="009C72AC"/>
    <w:rsid w:val="009C72E7"/>
    <w:rsid w:val="009C73A5"/>
    <w:rsid w:val="009C7432"/>
    <w:rsid w:val="009C75E1"/>
    <w:rsid w:val="009C7F08"/>
    <w:rsid w:val="009D00B9"/>
    <w:rsid w:val="009D0153"/>
    <w:rsid w:val="009D0E36"/>
    <w:rsid w:val="009D0E61"/>
    <w:rsid w:val="009D0F9B"/>
    <w:rsid w:val="009D1218"/>
    <w:rsid w:val="009D1C3A"/>
    <w:rsid w:val="009D306B"/>
    <w:rsid w:val="009D372A"/>
    <w:rsid w:val="009D4673"/>
    <w:rsid w:val="009D46CE"/>
    <w:rsid w:val="009D51F6"/>
    <w:rsid w:val="009D554A"/>
    <w:rsid w:val="009D602D"/>
    <w:rsid w:val="009D61C2"/>
    <w:rsid w:val="009D63F9"/>
    <w:rsid w:val="009D71FF"/>
    <w:rsid w:val="009D753D"/>
    <w:rsid w:val="009D78AF"/>
    <w:rsid w:val="009D7C74"/>
    <w:rsid w:val="009D7F61"/>
    <w:rsid w:val="009E0011"/>
    <w:rsid w:val="009E0541"/>
    <w:rsid w:val="009E1003"/>
    <w:rsid w:val="009E1461"/>
    <w:rsid w:val="009E1669"/>
    <w:rsid w:val="009E1A3B"/>
    <w:rsid w:val="009E1AC0"/>
    <w:rsid w:val="009E1C60"/>
    <w:rsid w:val="009E227C"/>
    <w:rsid w:val="009E26C1"/>
    <w:rsid w:val="009E2B36"/>
    <w:rsid w:val="009E3018"/>
    <w:rsid w:val="009E301E"/>
    <w:rsid w:val="009E41D7"/>
    <w:rsid w:val="009E45B7"/>
    <w:rsid w:val="009E4B65"/>
    <w:rsid w:val="009E4E14"/>
    <w:rsid w:val="009E4E56"/>
    <w:rsid w:val="009E4E84"/>
    <w:rsid w:val="009E5309"/>
    <w:rsid w:val="009E5AB7"/>
    <w:rsid w:val="009E5D8C"/>
    <w:rsid w:val="009E6E2B"/>
    <w:rsid w:val="009E6EFA"/>
    <w:rsid w:val="009E6FD7"/>
    <w:rsid w:val="009E73A5"/>
    <w:rsid w:val="009E78F7"/>
    <w:rsid w:val="009E7CB2"/>
    <w:rsid w:val="009F03D6"/>
    <w:rsid w:val="009F06AB"/>
    <w:rsid w:val="009F0AB6"/>
    <w:rsid w:val="009F13F9"/>
    <w:rsid w:val="009F1A1B"/>
    <w:rsid w:val="009F2211"/>
    <w:rsid w:val="009F29BA"/>
    <w:rsid w:val="009F2DDD"/>
    <w:rsid w:val="009F32D9"/>
    <w:rsid w:val="009F3F0C"/>
    <w:rsid w:val="009F4153"/>
    <w:rsid w:val="009F466F"/>
    <w:rsid w:val="009F4CFB"/>
    <w:rsid w:val="009F5057"/>
    <w:rsid w:val="009F5DA3"/>
    <w:rsid w:val="009F5EE7"/>
    <w:rsid w:val="009F5F43"/>
    <w:rsid w:val="009F68BF"/>
    <w:rsid w:val="00A00406"/>
    <w:rsid w:val="00A00604"/>
    <w:rsid w:val="00A007E2"/>
    <w:rsid w:val="00A0087E"/>
    <w:rsid w:val="00A009D1"/>
    <w:rsid w:val="00A00B31"/>
    <w:rsid w:val="00A01995"/>
    <w:rsid w:val="00A01B32"/>
    <w:rsid w:val="00A01CEC"/>
    <w:rsid w:val="00A024BC"/>
    <w:rsid w:val="00A02C0E"/>
    <w:rsid w:val="00A035FF"/>
    <w:rsid w:val="00A054E7"/>
    <w:rsid w:val="00A0562E"/>
    <w:rsid w:val="00A05BA6"/>
    <w:rsid w:val="00A071CD"/>
    <w:rsid w:val="00A07DD4"/>
    <w:rsid w:val="00A10403"/>
    <w:rsid w:val="00A10AA2"/>
    <w:rsid w:val="00A11BCD"/>
    <w:rsid w:val="00A11CAC"/>
    <w:rsid w:val="00A11F4E"/>
    <w:rsid w:val="00A12067"/>
    <w:rsid w:val="00A12843"/>
    <w:rsid w:val="00A14660"/>
    <w:rsid w:val="00A14C30"/>
    <w:rsid w:val="00A17156"/>
    <w:rsid w:val="00A17554"/>
    <w:rsid w:val="00A20B60"/>
    <w:rsid w:val="00A211BA"/>
    <w:rsid w:val="00A216E0"/>
    <w:rsid w:val="00A21A50"/>
    <w:rsid w:val="00A22DD2"/>
    <w:rsid w:val="00A22EFE"/>
    <w:rsid w:val="00A22FCE"/>
    <w:rsid w:val="00A2345F"/>
    <w:rsid w:val="00A23B55"/>
    <w:rsid w:val="00A245FC"/>
    <w:rsid w:val="00A24707"/>
    <w:rsid w:val="00A248BC"/>
    <w:rsid w:val="00A25461"/>
    <w:rsid w:val="00A2587E"/>
    <w:rsid w:val="00A25AB2"/>
    <w:rsid w:val="00A25B51"/>
    <w:rsid w:val="00A263DF"/>
    <w:rsid w:val="00A26740"/>
    <w:rsid w:val="00A267D5"/>
    <w:rsid w:val="00A27915"/>
    <w:rsid w:val="00A27B51"/>
    <w:rsid w:val="00A27D6B"/>
    <w:rsid w:val="00A30E62"/>
    <w:rsid w:val="00A31642"/>
    <w:rsid w:val="00A31DA8"/>
    <w:rsid w:val="00A33F06"/>
    <w:rsid w:val="00A340AD"/>
    <w:rsid w:val="00A361C6"/>
    <w:rsid w:val="00A36398"/>
    <w:rsid w:val="00A3658C"/>
    <w:rsid w:val="00A37249"/>
    <w:rsid w:val="00A376F0"/>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631F"/>
    <w:rsid w:val="00A46576"/>
    <w:rsid w:val="00A474CC"/>
    <w:rsid w:val="00A474F9"/>
    <w:rsid w:val="00A47C2E"/>
    <w:rsid w:val="00A47C36"/>
    <w:rsid w:val="00A504E9"/>
    <w:rsid w:val="00A50B4C"/>
    <w:rsid w:val="00A510C6"/>
    <w:rsid w:val="00A5190D"/>
    <w:rsid w:val="00A52161"/>
    <w:rsid w:val="00A526C7"/>
    <w:rsid w:val="00A527B7"/>
    <w:rsid w:val="00A52ACC"/>
    <w:rsid w:val="00A539B9"/>
    <w:rsid w:val="00A545D3"/>
    <w:rsid w:val="00A545E0"/>
    <w:rsid w:val="00A549FA"/>
    <w:rsid w:val="00A54D0D"/>
    <w:rsid w:val="00A54D1C"/>
    <w:rsid w:val="00A54D3E"/>
    <w:rsid w:val="00A5521A"/>
    <w:rsid w:val="00A555B8"/>
    <w:rsid w:val="00A5573F"/>
    <w:rsid w:val="00A55EE2"/>
    <w:rsid w:val="00A5647B"/>
    <w:rsid w:val="00A56A33"/>
    <w:rsid w:val="00A56B82"/>
    <w:rsid w:val="00A57469"/>
    <w:rsid w:val="00A574AB"/>
    <w:rsid w:val="00A5756F"/>
    <w:rsid w:val="00A61217"/>
    <w:rsid w:val="00A61DF7"/>
    <w:rsid w:val="00A626CF"/>
    <w:rsid w:val="00A62FAA"/>
    <w:rsid w:val="00A63324"/>
    <w:rsid w:val="00A64526"/>
    <w:rsid w:val="00A64ED0"/>
    <w:rsid w:val="00A64FAA"/>
    <w:rsid w:val="00A655F9"/>
    <w:rsid w:val="00A65930"/>
    <w:rsid w:val="00A659F6"/>
    <w:rsid w:val="00A65AA6"/>
    <w:rsid w:val="00A65F71"/>
    <w:rsid w:val="00A6603F"/>
    <w:rsid w:val="00A673CE"/>
    <w:rsid w:val="00A67B2A"/>
    <w:rsid w:val="00A67B4C"/>
    <w:rsid w:val="00A67CC8"/>
    <w:rsid w:val="00A70E4E"/>
    <w:rsid w:val="00A7135C"/>
    <w:rsid w:val="00A7156D"/>
    <w:rsid w:val="00A7254C"/>
    <w:rsid w:val="00A72C69"/>
    <w:rsid w:val="00A730E6"/>
    <w:rsid w:val="00A738A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633"/>
    <w:rsid w:val="00A81768"/>
    <w:rsid w:val="00A81C83"/>
    <w:rsid w:val="00A82097"/>
    <w:rsid w:val="00A82273"/>
    <w:rsid w:val="00A82B3C"/>
    <w:rsid w:val="00A82F72"/>
    <w:rsid w:val="00A83254"/>
    <w:rsid w:val="00A83397"/>
    <w:rsid w:val="00A83F60"/>
    <w:rsid w:val="00A85083"/>
    <w:rsid w:val="00A85488"/>
    <w:rsid w:val="00A857D9"/>
    <w:rsid w:val="00A85D2D"/>
    <w:rsid w:val="00A8607A"/>
    <w:rsid w:val="00A863D7"/>
    <w:rsid w:val="00A864E1"/>
    <w:rsid w:val="00A8665A"/>
    <w:rsid w:val="00A8735B"/>
    <w:rsid w:val="00A9027A"/>
    <w:rsid w:val="00A90B4C"/>
    <w:rsid w:val="00A912C0"/>
    <w:rsid w:val="00A928D6"/>
    <w:rsid w:val="00A92C19"/>
    <w:rsid w:val="00A92E07"/>
    <w:rsid w:val="00A93EB9"/>
    <w:rsid w:val="00A942D1"/>
    <w:rsid w:val="00A943D1"/>
    <w:rsid w:val="00A943FB"/>
    <w:rsid w:val="00A95774"/>
    <w:rsid w:val="00A957BB"/>
    <w:rsid w:val="00A9587C"/>
    <w:rsid w:val="00A958D6"/>
    <w:rsid w:val="00A965FD"/>
    <w:rsid w:val="00A96689"/>
    <w:rsid w:val="00A96694"/>
    <w:rsid w:val="00A977F9"/>
    <w:rsid w:val="00A97E85"/>
    <w:rsid w:val="00AA013F"/>
    <w:rsid w:val="00AA01E3"/>
    <w:rsid w:val="00AA0920"/>
    <w:rsid w:val="00AA0C40"/>
    <w:rsid w:val="00AA198E"/>
    <w:rsid w:val="00AA1AB6"/>
    <w:rsid w:val="00AA1D72"/>
    <w:rsid w:val="00AA3168"/>
    <w:rsid w:val="00AA3DE1"/>
    <w:rsid w:val="00AA45D5"/>
    <w:rsid w:val="00AA4D1E"/>
    <w:rsid w:val="00AA5004"/>
    <w:rsid w:val="00AA5101"/>
    <w:rsid w:val="00AA53F8"/>
    <w:rsid w:val="00AA6045"/>
    <w:rsid w:val="00AA6F98"/>
    <w:rsid w:val="00AA7086"/>
    <w:rsid w:val="00AA7595"/>
    <w:rsid w:val="00AA7C2E"/>
    <w:rsid w:val="00AB0137"/>
    <w:rsid w:val="00AB103A"/>
    <w:rsid w:val="00AB19C9"/>
    <w:rsid w:val="00AB1F0F"/>
    <w:rsid w:val="00AB1F1F"/>
    <w:rsid w:val="00AB4174"/>
    <w:rsid w:val="00AB454F"/>
    <w:rsid w:val="00AB4FD1"/>
    <w:rsid w:val="00AB4FF4"/>
    <w:rsid w:val="00AB50B0"/>
    <w:rsid w:val="00AB5400"/>
    <w:rsid w:val="00AB543F"/>
    <w:rsid w:val="00AB5685"/>
    <w:rsid w:val="00AB5C48"/>
    <w:rsid w:val="00AB617D"/>
    <w:rsid w:val="00AB6C60"/>
    <w:rsid w:val="00AB6F3D"/>
    <w:rsid w:val="00AB759F"/>
    <w:rsid w:val="00AC0664"/>
    <w:rsid w:val="00AC091F"/>
    <w:rsid w:val="00AC1058"/>
    <w:rsid w:val="00AC1B47"/>
    <w:rsid w:val="00AC1E22"/>
    <w:rsid w:val="00AC2CE2"/>
    <w:rsid w:val="00AC41E2"/>
    <w:rsid w:val="00AC47CD"/>
    <w:rsid w:val="00AC4B83"/>
    <w:rsid w:val="00AC4CC2"/>
    <w:rsid w:val="00AC4CEB"/>
    <w:rsid w:val="00AC4E50"/>
    <w:rsid w:val="00AC573D"/>
    <w:rsid w:val="00AC5E01"/>
    <w:rsid w:val="00AC62E4"/>
    <w:rsid w:val="00AC657D"/>
    <w:rsid w:val="00AC72C1"/>
    <w:rsid w:val="00AC747F"/>
    <w:rsid w:val="00AC7C06"/>
    <w:rsid w:val="00AC7C64"/>
    <w:rsid w:val="00AC7E74"/>
    <w:rsid w:val="00AD0320"/>
    <w:rsid w:val="00AD0902"/>
    <w:rsid w:val="00AD0BF1"/>
    <w:rsid w:val="00AD114C"/>
    <w:rsid w:val="00AD13C5"/>
    <w:rsid w:val="00AD1B18"/>
    <w:rsid w:val="00AD1F56"/>
    <w:rsid w:val="00AD21D9"/>
    <w:rsid w:val="00AD2346"/>
    <w:rsid w:val="00AD3CBE"/>
    <w:rsid w:val="00AD4274"/>
    <w:rsid w:val="00AD43BE"/>
    <w:rsid w:val="00AD4470"/>
    <w:rsid w:val="00AD4746"/>
    <w:rsid w:val="00AD4BEA"/>
    <w:rsid w:val="00AD5339"/>
    <w:rsid w:val="00AD598F"/>
    <w:rsid w:val="00AD5A09"/>
    <w:rsid w:val="00AD5F54"/>
    <w:rsid w:val="00AD6040"/>
    <w:rsid w:val="00AD67FC"/>
    <w:rsid w:val="00AD6C32"/>
    <w:rsid w:val="00AD6C63"/>
    <w:rsid w:val="00AD6E3D"/>
    <w:rsid w:val="00AD746B"/>
    <w:rsid w:val="00AD7475"/>
    <w:rsid w:val="00AD780F"/>
    <w:rsid w:val="00AD7B76"/>
    <w:rsid w:val="00AD7C48"/>
    <w:rsid w:val="00AE010C"/>
    <w:rsid w:val="00AE0586"/>
    <w:rsid w:val="00AE092D"/>
    <w:rsid w:val="00AE0D41"/>
    <w:rsid w:val="00AE133F"/>
    <w:rsid w:val="00AE1639"/>
    <w:rsid w:val="00AE19ED"/>
    <w:rsid w:val="00AE1D4E"/>
    <w:rsid w:val="00AE271D"/>
    <w:rsid w:val="00AE28C7"/>
    <w:rsid w:val="00AE2E53"/>
    <w:rsid w:val="00AE2E69"/>
    <w:rsid w:val="00AE39B0"/>
    <w:rsid w:val="00AE3A16"/>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C1E"/>
    <w:rsid w:val="00AF2ED7"/>
    <w:rsid w:val="00AF30A9"/>
    <w:rsid w:val="00AF3387"/>
    <w:rsid w:val="00AF51B0"/>
    <w:rsid w:val="00AF5E26"/>
    <w:rsid w:val="00AF7FE3"/>
    <w:rsid w:val="00B0062A"/>
    <w:rsid w:val="00B00983"/>
    <w:rsid w:val="00B016AD"/>
    <w:rsid w:val="00B01AC3"/>
    <w:rsid w:val="00B020DD"/>
    <w:rsid w:val="00B022EC"/>
    <w:rsid w:val="00B0270B"/>
    <w:rsid w:val="00B02A09"/>
    <w:rsid w:val="00B02AA0"/>
    <w:rsid w:val="00B02D9C"/>
    <w:rsid w:val="00B0315E"/>
    <w:rsid w:val="00B0394D"/>
    <w:rsid w:val="00B03D01"/>
    <w:rsid w:val="00B04352"/>
    <w:rsid w:val="00B053C5"/>
    <w:rsid w:val="00B059C3"/>
    <w:rsid w:val="00B0715E"/>
    <w:rsid w:val="00B0799A"/>
    <w:rsid w:val="00B10F66"/>
    <w:rsid w:val="00B11EE2"/>
    <w:rsid w:val="00B1277F"/>
    <w:rsid w:val="00B12A9A"/>
    <w:rsid w:val="00B12B94"/>
    <w:rsid w:val="00B12DC8"/>
    <w:rsid w:val="00B134C3"/>
    <w:rsid w:val="00B135AF"/>
    <w:rsid w:val="00B1396E"/>
    <w:rsid w:val="00B13C20"/>
    <w:rsid w:val="00B13DDC"/>
    <w:rsid w:val="00B13F9B"/>
    <w:rsid w:val="00B14E7A"/>
    <w:rsid w:val="00B15418"/>
    <w:rsid w:val="00B15DA4"/>
    <w:rsid w:val="00B16234"/>
    <w:rsid w:val="00B16960"/>
    <w:rsid w:val="00B174B4"/>
    <w:rsid w:val="00B176B7"/>
    <w:rsid w:val="00B2084E"/>
    <w:rsid w:val="00B20892"/>
    <w:rsid w:val="00B20A00"/>
    <w:rsid w:val="00B20A02"/>
    <w:rsid w:val="00B21153"/>
    <w:rsid w:val="00B219FF"/>
    <w:rsid w:val="00B22A9F"/>
    <w:rsid w:val="00B22DFB"/>
    <w:rsid w:val="00B2355A"/>
    <w:rsid w:val="00B24367"/>
    <w:rsid w:val="00B24A13"/>
    <w:rsid w:val="00B25523"/>
    <w:rsid w:val="00B266A0"/>
    <w:rsid w:val="00B268A3"/>
    <w:rsid w:val="00B26B76"/>
    <w:rsid w:val="00B26DF4"/>
    <w:rsid w:val="00B27728"/>
    <w:rsid w:val="00B27B17"/>
    <w:rsid w:val="00B27C2A"/>
    <w:rsid w:val="00B305C1"/>
    <w:rsid w:val="00B306EF"/>
    <w:rsid w:val="00B30816"/>
    <w:rsid w:val="00B308A8"/>
    <w:rsid w:val="00B311A7"/>
    <w:rsid w:val="00B3155B"/>
    <w:rsid w:val="00B31A9A"/>
    <w:rsid w:val="00B31AE3"/>
    <w:rsid w:val="00B31DC4"/>
    <w:rsid w:val="00B31E63"/>
    <w:rsid w:val="00B31EB3"/>
    <w:rsid w:val="00B31FC7"/>
    <w:rsid w:val="00B323AD"/>
    <w:rsid w:val="00B325CD"/>
    <w:rsid w:val="00B327C3"/>
    <w:rsid w:val="00B32E72"/>
    <w:rsid w:val="00B3311C"/>
    <w:rsid w:val="00B3327D"/>
    <w:rsid w:val="00B33671"/>
    <w:rsid w:val="00B33C93"/>
    <w:rsid w:val="00B34276"/>
    <w:rsid w:val="00B34325"/>
    <w:rsid w:val="00B3432F"/>
    <w:rsid w:val="00B345B9"/>
    <w:rsid w:val="00B34C2B"/>
    <w:rsid w:val="00B3527C"/>
    <w:rsid w:val="00B356AC"/>
    <w:rsid w:val="00B35D5F"/>
    <w:rsid w:val="00B3690D"/>
    <w:rsid w:val="00B36A00"/>
    <w:rsid w:val="00B36B48"/>
    <w:rsid w:val="00B36F39"/>
    <w:rsid w:val="00B371DB"/>
    <w:rsid w:val="00B3738B"/>
    <w:rsid w:val="00B37397"/>
    <w:rsid w:val="00B375EA"/>
    <w:rsid w:val="00B37B64"/>
    <w:rsid w:val="00B37F2C"/>
    <w:rsid w:val="00B405E0"/>
    <w:rsid w:val="00B407CD"/>
    <w:rsid w:val="00B40AA5"/>
    <w:rsid w:val="00B40B5B"/>
    <w:rsid w:val="00B40F28"/>
    <w:rsid w:val="00B40FA1"/>
    <w:rsid w:val="00B417A4"/>
    <w:rsid w:val="00B418D0"/>
    <w:rsid w:val="00B41948"/>
    <w:rsid w:val="00B4220D"/>
    <w:rsid w:val="00B4293F"/>
    <w:rsid w:val="00B42DD9"/>
    <w:rsid w:val="00B42FF7"/>
    <w:rsid w:val="00B43163"/>
    <w:rsid w:val="00B438DA"/>
    <w:rsid w:val="00B442A4"/>
    <w:rsid w:val="00B45250"/>
    <w:rsid w:val="00B45541"/>
    <w:rsid w:val="00B45847"/>
    <w:rsid w:val="00B4636E"/>
    <w:rsid w:val="00B465D6"/>
    <w:rsid w:val="00B46689"/>
    <w:rsid w:val="00B46B55"/>
    <w:rsid w:val="00B46F6C"/>
    <w:rsid w:val="00B473A1"/>
    <w:rsid w:val="00B474CF"/>
    <w:rsid w:val="00B47F3E"/>
    <w:rsid w:val="00B514CC"/>
    <w:rsid w:val="00B51AD1"/>
    <w:rsid w:val="00B520F4"/>
    <w:rsid w:val="00B5278B"/>
    <w:rsid w:val="00B52DC9"/>
    <w:rsid w:val="00B53190"/>
    <w:rsid w:val="00B53616"/>
    <w:rsid w:val="00B5481B"/>
    <w:rsid w:val="00B54DE0"/>
    <w:rsid w:val="00B5547D"/>
    <w:rsid w:val="00B55A01"/>
    <w:rsid w:val="00B55B25"/>
    <w:rsid w:val="00B5619E"/>
    <w:rsid w:val="00B56DB8"/>
    <w:rsid w:val="00B574DB"/>
    <w:rsid w:val="00B60292"/>
    <w:rsid w:val="00B60BF6"/>
    <w:rsid w:val="00B60CFF"/>
    <w:rsid w:val="00B611FA"/>
    <w:rsid w:val="00B61646"/>
    <w:rsid w:val="00B61741"/>
    <w:rsid w:val="00B61E17"/>
    <w:rsid w:val="00B627E5"/>
    <w:rsid w:val="00B6286A"/>
    <w:rsid w:val="00B62D1C"/>
    <w:rsid w:val="00B63591"/>
    <w:rsid w:val="00B6360B"/>
    <w:rsid w:val="00B644EB"/>
    <w:rsid w:val="00B64634"/>
    <w:rsid w:val="00B64F5D"/>
    <w:rsid w:val="00B6540A"/>
    <w:rsid w:val="00B6571D"/>
    <w:rsid w:val="00B661AF"/>
    <w:rsid w:val="00B662C8"/>
    <w:rsid w:val="00B674DE"/>
    <w:rsid w:val="00B709F8"/>
    <w:rsid w:val="00B712B6"/>
    <w:rsid w:val="00B7131C"/>
    <w:rsid w:val="00B7147C"/>
    <w:rsid w:val="00B715DD"/>
    <w:rsid w:val="00B71D00"/>
    <w:rsid w:val="00B72260"/>
    <w:rsid w:val="00B73258"/>
    <w:rsid w:val="00B7371C"/>
    <w:rsid w:val="00B73757"/>
    <w:rsid w:val="00B73FD8"/>
    <w:rsid w:val="00B7461C"/>
    <w:rsid w:val="00B74F8B"/>
    <w:rsid w:val="00B75EC2"/>
    <w:rsid w:val="00B760D4"/>
    <w:rsid w:val="00B761D7"/>
    <w:rsid w:val="00B7656E"/>
    <w:rsid w:val="00B769F7"/>
    <w:rsid w:val="00B76DD2"/>
    <w:rsid w:val="00B7736B"/>
    <w:rsid w:val="00B80C79"/>
    <w:rsid w:val="00B8180F"/>
    <w:rsid w:val="00B826FD"/>
    <w:rsid w:val="00B8270B"/>
    <w:rsid w:val="00B82B6B"/>
    <w:rsid w:val="00B82D90"/>
    <w:rsid w:val="00B834F8"/>
    <w:rsid w:val="00B837CC"/>
    <w:rsid w:val="00B83D57"/>
    <w:rsid w:val="00B8410A"/>
    <w:rsid w:val="00B84819"/>
    <w:rsid w:val="00B84E48"/>
    <w:rsid w:val="00B84F34"/>
    <w:rsid w:val="00B8523D"/>
    <w:rsid w:val="00B85793"/>
    <w:rsid w:val="00B85E26"/>
    <w:rsid w:val="00B86882"/>
    <w:rsid w:val="00B868CE"/>
    <w:rsid w:val="00B868F9"/>
    <w:rsid w:val="00B873D3"/>
    <w:rsid w:val="00B87702"/>
    <w:rsid w:val="00B8779C"/>
    <w:rsid w:val="00B87887"/>
    <w:rsid w:val="00B87969"/>
    <w:rsid w:val="00B900A7"/>
    <w:rsid w:val="00B906BE"/>
    <w:rsid w:val="00B906E6"/>
    <w:rsid w:val="00B9091D"/>
    <w:rsid w:val="00B90A2A"/>
    <w:rsid w:val="00B9216E"/>
    <w:rsid w:val="00B924E1"/>
    <w:rsid w:val="00B92EDD"/>
    <w:rsid w:val="00B93266"/>
    <w:rsid w:val="00B9329C"/>
    <w:rsid w:val="00B94558"/>
    <w:rsid w:val="00B9540D"/>
    <w:rsid w:val="00B95E80"/>
    <w:rsid w:val="00B96167"/>
    <w:rsid w:val="00B9620F"/>
    <w:rsid w:val="00B966EE"/>
    <w:rsid w:val="00B96AE8"/>
    <w:rsid w:val="00B96C5F"/>
    <w:rsid w:val="00B971C0"/>
    <w:rsid w:val="00B97344"/>
    <w:rsid w:val="00B97744"/>
    <w:rsid w:val="00B979DD"/>
    <w:rsid w:val="00B97D65"/>
    <w:rsid w:val="00BA0DC0"/>
    <w:rsid w:val="00BA1672"/>
    <w:rsid w:val="00BA20D9"/>
    <w:rsid w:val="00BA21E3"/>
    <w:rsid w:val="00BA2424"/>
    <w:rsid w:val="00BA2F75"/>
    <w:rsid w:val="00BA348F"/>
    <w:rsid w:val="00BA3BE0"/>
    <w:rsid w:val="00BA3CDA"/>
    <w:rsid w:val="00BA40CB"/>
    <w:rsid w:val="00BA78ED"/>
    <w:rsid w:val="00BA7954"/>
    <w:rsid w:val="00BA7CD1"/>
    <w:rsid w:val="00BB061A"/>
    <w:rsid w:val="00BB09E3"/>
    <w:rsid w:val="00BB0B6A"/>
    <w:rsid w:val="00BB134C"/>
    <w:rsid w:val="00BB1637"/>
    <w:rsid w:val="00BB1F9F"/>
    <w:rsid w:val="00BB217A"/>
    <w:rsid w:val="00BB23B5"/>
    <w:rsid w:val="00BB2B4E"/>
    <w:rsid w:val="00BB3679"/>
    <w:rsid w:val="00BB371F"/>
    <w:rsid w:val="00BB3BCA"/>
    <w:rsid w:val="00BB3EC6"/>
    <w:rsid w:val="00BB3FDF"/>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347"/>
    <w:rsid w:val="00BC1872"/>
    <w:rsid w:val="00BC1881"/>
    <w:rsid w:val="00BC1967"/>
    <w:rsid w:val="00BC283A"/>
    <w:rsid w:val="00BC29EF"/>
    <w:rsid w:val="00BC2A5B"/>
    <w:rsid w:val="00BC3496"/>
    <w:rsid w:val="00BC3722"/>
    <w:rsid w:val="00BC375D"/>
    <w:rsid w:val="00BC3A58"/>
    <w:rsid w:val="00BC4BBB"/>
    <w:rsid w:val="00BC5289"/>
    <w:rsid w:val="00BC53A3"/>
    <w:rsid w:val="00BC5794"/>
    <w:rsid w:val="00BC5DCB"/>
    <w:rsid w:val="00BC5EB7"/>
    <w:rsid w:val="00BC5FF9"/>
    <w:rsid w:val="00BC647C"/>
    <w:rsid w:val="00BC699F"/>
    <w:rsid w:val="00BC7045"/>
    <w:rsid w:val="00BC71EF"/>
    <w:rsid w:val="00BC7819"/>
    <w:rsid w:val="00BC7DDD"/>
    <w:rsid w:val="00BC7FE9"/>
    <w:rsid w:val="00BD01DD"/>
    <w:rsid w:val="00BD02AE"/>
    <w:rsid w:val="00BD0405"/>
    <w:rsid w:val="00BD0A88"/>
    <w:rsid w:val="00BD126E"/>
    <w:rsid w:val="00BD18A0"/>
    <w:rsid w:val="00BD30DA"/>
    <w:rsid w:val="00BD313A"/>
    <w:rsid w:val="00BD39D1"/>
    <w:rsid w:val="00BD3AC1"/>
    <w:rsid w:val="00BD3CCF"/>
    <w:rsid w:val="00BD3EA9"/>
    <w:rsid w:val="00BD6254"/>
    <w:rsid w:val="00BD62CA"/>
    <w:rsid w:val="00BD7124"/>
    <w:rsid w:val="00BD7FF3"/>
    <w:rsid w:val="00BE046D"/>
    <w:rsid w:val="00BE0A5D"/>
    <w:rsid w:val="00BE0E8B"/>
    <w:rsid w:val="00BE1297"/>
    <w:rsid w:val="00BE12DB"/>
    <w:rsid w:val="00BE17C1"/>
    <w:rsid w:val="00BE1D77"/>
    <w:rsid w:val="00BE1FA6"/>
    <w:rsid w:val="00BE23E9"/>
    <w:rsid w:val="00BE2BEF"/>
    <w:rsid w:val="00BE2C0E"/>
    <w:rsid w:val="00BE34AE"/>
    <w:rsid w:val="00BE34BD"/>
    <w:rsid w:val="00BE4783"/>
    <w:rsid w:val="00BE615D"/>
    <w:rsid w:val="00BE6620"/>
    <w:rsid w:val="00BE6742"/>
    <w:rsid w:val="00BE67E3"/>
    <w:rsid w:val="00BE6EB4"/>
    <w:rsid w:val="00BE6F62"/>
    <w:rsid w:val="00BF0357"/>
    <w:rsid w:val="00BF038F"/>
    <w:rsid w:val="00BF0794"/>
    <w:rsid w:val="00BF29D7"/>
    <w:rsid w:val="00BF2EB5"/>
    <w:rsid w:val="00BF4043"/>
    <w:rsid w:val="00BF56D1"/>
    <w:rsid w:val="00BF58E9"/>
    <w:rsid w:val="00BF5B6F"/>
    <w:rsid w:val="00BF5E33"/>
    <w:rsid w:val="00BF622C"/>
    <w:rsid w:val="00BF637B"/>
    <w:rsid w:val="00BF63A0"/>
    <w:rsid w:val="00BF66C6"/>
    <w:rsid w:val="00BF6AA3"/>
    <w:rsid w:val="00BF7016"/>
    <w:rsid w:val="00BF7365"/>
    <w:rsid w:val="00BF748D"/>
    <w:rsid w:val="00BF7BAB"/>
    <w:rsid w:val="00BF7C48"/>
    <w:rsid w:val="00C00416"/>
    <w:rsid w:val="00C00927"/>
    <w:rsid w:val="00C00F2E"/>
    <w:rsid w:val="00C013A5"/>
    <w:rsid w:val="00C02413"/>
    <w:rsid w:val="00C02C14"/>
    <w:rsid w:val="00C03112"/>
    <w:rsid w:val="00C036A3"/>
    <w:rsid w:val="00C03866"/>
    <w:rsid w:val="00C03A05"/>
    <w:rsid w:val="00C03DA0"/>
    <w:rsid w:val="00C03FD7"/>
    <w:rsid w:val="00C04D9A"/>
    <w:rsid w:val="00C05C41"/>
    <w:rsid w:val="00C05CF1"/>
    <w:rsid w:val="00C05F7C"/>
    <w:rsid w:val="00C05FC4"/>
    <w:rsid w:val="00C06078"/>
    <w:rsid w:val="00C064A8"/>
    <w:rsid w:val="00C06683"/>
    <w:rsid w:val="00C067B6"/>
    <w:rsid w:val="00C06934"/>
    <w:rsid w:val="00C06B17"/>
    <w:rsid w:val="00C06D60"/>
    <w:rsid w:val="00C07872"/>
    <w:rsid w:val="00C07928"/>
    <w:rsid w:val="00C07987"/>
    <w:rsid w:val="00C07E37"/>
    <w:rsid w:val="00C10393"/>
    <w:rsid w:val="00C105F6"/>
    <w:rsid w:val="00C10CB2"/>
    <w:rsid w:val="00C1107E"/>
    <w:rsid w:val="00C1147E"/>
    <w:rsid w:val="00C12187"/>
    <w:rsid w:val="00C1230D"/>
    <w:rsid w:val="00C1258F"/>
    <w:rsid w:val="00C128B4"/>
    <w:rsid w:val="00C12DC9"/>
    <w:rsid w:val="00C13070"/>
    <w:rsid w:val="00C13158"/>
    <w:rsid w:val="00C13439"/>
    <w:rsid w:val="00C13B3A"/>
    <w:rsid w:val="00C13EE3"/>
    <w:rsid w:val="00C14406"/>
    <w:rsid w:val="00C148F1"/>
    <w:rsid w:val="00C14ADE"/>
    <w:rsid w:val="00C14D74"/>
    <w:rsid w:val="00C150F1"/>
    <w:rsid w:val="00C155B8"/>
    <w:rsid w:val="00C15623"/>
    <w:rsid w:val="00C15C27"/>
    <w:rsid w:val="00C15C42"/>
    <w:rsid w:val="00C1638B"/>
    <w:rsid w:val="00C16DCA"/>
    <w:rsid w:val="00C175C6"/>
    <w:rsid w:val="00C20156"/>
    <w:rsid w:val="00C20169"/>
    <w:rsid w:val="00C202B9"/>
    <w:rsid w:val="00C20363"/>
    <w:rsid w:val="00C2113A"/>
    <w:rsid w:val="00C220E4"/>
    <w:rsid w:val="00C227E9"/>
    <w:rsid w:val="00C229E8"/>
    <w:rsid w:val="00C24C4C"/>
    <w:rsid w:val="00C24DA0"/>
    <w:rsid w:val="00C24ECC"/>
    <w:rsid w:val="00C25895"/>
    <w:rsid w:val="00C25EDD"/>
    <w:rsid w:val="00C2637A"/>
    <w:rsid w:val="00C271FC"/>
    <w:rsid w:val="00C27794"/>
    <w:rsid w:val="00C27C2F"/>
    <w:rsid w:val="00C27CB8"/>
    <w:rsid w:val="00C27EEA"/>
    <w:rsid w:val="00C305CE"/>
    <w:rsid w:val="00C30E28"/>
    <w:rsid w:val="00C31C01"/>
    <w:rsid w:val="00C31C6F"/>
    <w:rsid w:val="00C31FD5"/>
    <w:rsid w:val="00C328EF"/>
    <w:rsid w:val="00C32C1F"/>
    <w:rsid w:val="00C334AE"/>
    <w:rsid w:val="00C33857"/>
    <w:rsid w:val="00C33F38"/>
    <w:rsid w:val="00C3439C"/>
    <w:rsid w:val="00C34AFA"/>
    <w:rsid w:val="00C34CB0"/>
    <w:rsid w:val="00C355E8"/>
    <w:rsid w:val="00C357ED"/>
    <w:rsid w:val="00C36041"/>
    <w:rsid w:val="00C362A3"/>
    <w:rsid w:val="00C3781D"/>
    <w:rsid w:val="00C37E88"/>
    <w:rsid w:val="00C404D8"/>
    <w:rsid w:val="00C40746"/>
    <w:rsid w:val="00C412DB"/>
    <w:rsid w:val="00C414A6"/>
    <w:rsid w:val="00C41726"/>
    <w:rsid w:val="00C41E13"/>
    <w:rsid w:val="00C4279A"/>
    <w:rsid w:val="00C42B33"/>
    <w:rsid w:val="00C42FBD"/>
    <w:rsid w:val="00C438CF"/>
    <w:rsid w:val="00C43F91"/>
    <w:rsid w:val="00C45910"/>
    <w:rsid w:val="00C45BE0"/>
    <w:rsid w:val="00C46DFF"/>
    <w:rsid w:val="00C47707"/>
    <w:rsid w:val="00C4786C"/>
    <w:rsid w:val="00C47896"/>
    <w:rsid w:val="00C503A9"/>
    <w:rsid w:val="00C509DE"/>
    <w:rsid w:val="00C50BBF"/>
    <w:rsid w:val="00C50EED"/>
    <w:rsid w:val="00C5266F"/>
    <w:rsid w:val="00C5283D"/>
    <w:rsid w:val="00C534FC"/>
    <w:rsid w:val="00C539B6"/>
    <w:rsid w:val="00C54295"/>
    <w:rsid w:val="00C5435F"/>
    <w:rsid w:val="00C5441A"/>
    <w:rsid w:val="00C544B3"/>
    <w:rsid w:val="00C54672"/>
    <w:rsid w:val="00C5485C"/>
    <w:rsid w:val="00C54CBD"/>
    <w:rsid w:val="00C54D26"/>
    <w:rsid w:val="00C55052"/>
    <w:rsid w:val="00C551F0"/>
    <w:rsid w:val="00C5615F"/>
    <w:rsid w:val="00C561F1"/>
    <w:rsid w:val="00C6069C"/>
    <w:rsid w:val="00C607C6"/>
    <w:rsid w:val="00C60EF5"/>
    <w:rsid w:val="00C62066"/>
    <w:rsid w:val="00C622A1"/>
    <w:rsid w:val="00C623FD"/>
    <w:rsid w:val="00C62610"/>
    <w:rsid w:val="00C632BB"/>
    <w:rsid w:val="00C645AB"/>
    <w:rsid w:val="00C64FBA"/>
    <w:rsid w:val="00C65023"/>
    <w:rsid w:val="00C650B8"/>
    <w:rsid w:val="00C65912"/>
    <w:rsid w:val="00C65F1F"/>
    <w:rsid w:val="00C66430"/>
    <w:rsid w:val="00C666DB"/>
    <w:rsid w:val="00C66810"/>
    <w:rsid w:val="00C668FE"/>
    <w:rsid w:val="00C70263"/>
    <w:rsid w:val="00C72A9D"/>
    <w:rsid w:val="00C72B6C"/>
    <w:rsid w:val="00C72BBB"/>
    <w:rsid w:val="00C74062"/>
    <w:rsid w:val="00C7423F"/>
    <w:rsid w:val="00C748D1"/>
    <w:rsid w:val="00C75286"/>
    <w:rsid w:val="00C760F0"/>
    <w:rsid w:val="00C76726"/>
    <w:rsid w:val="00C7755B"/>
    <w:rsid w:val="00C77CF3"/>
    <w:rsid w:val="00C77F7A"/>
    <w:rsid w:val="00C80439"/>
    <w:rsid w:val="00C80449"/>
    <w:rsid w:val="00C8094A"/>
    <w:rsid w:val="00C818E8"/>
    <w:rsid w:val="00C824C6"/>
    <w:rsid w:val="00C82A90"/>
    <w:rsid w:val="00C82C76"/>
    <w:rsid w:val="00C82C81"/>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1F5"/>
    <w:rsid w:val="00C876C1"/>
    <w:rsid w:val="00C87D52"/>
    <w:rsid w:val="00C9021C"/>
    <w:rsid w:val="00C90425"/>
    <w:rsid w:val="00C90C91"/>
    <w:rsid w:val="00C90D9A"/>
    <w:rsid w:val="00C91377"/>
    <w:rsid w:val="00C91414"/>
    <w:rsid w:val="00C91B9E"/>
    <w:rsid w:val="00C927FC"/>
    <w:rsid w:val="00C92A9D"/>
    <w:rsid w:val="00C92C3C"/>
    <w:rsid w:val="00C9388A"/>
    <w:rsid w:val="00C93AE0"/>
    <w:rsid w:val="00C9413A"/>
    <w:rsid w:val="00C9512B"/>
    <w:rsid w:val="00C959B7"/>
    <w:rsid w:val="00C97338"/>
    <w:rsid w:val="00CA0C1A"/>
    <w:rsid w:val="00CA0EC2"/>
    <w:rsid w:val="00CA13EF"/>
    <w:rsid w:val="00CA1704"/>
    <w:rsid w:val="00CA1A6B"/>
    <w:rsid w:val="00CA25FF"/>
    <w:rsid w:val="00CA2AB5"/>
    <w:rsid w:val="00CA2D9F"/>
    <w:rsid w:val="00CA3784"/>
    <w:rsid w:val="00CA3E40"/>
    <w:rsid w:val="00CA3E9B"/>
    <w:rsid w:val="00CA431B"/>
    <w:rsid w:val="00CA453C"/>
    <w:rsid w:val="00CA45E9"/>
    <w:rsid w:val="00CA4839"/>
    <w:rsid w:val="00CA4876"/>
    <w:rsid w:val="00CA499E"/>
    <w:rsid w:val="00CA4ACE"/>
    <w:rsid w:val="00CA5254"/>
    <w:rsid w:val="00CA5B44"/>
    <w:rsid w:val="00CA5FA6"/>
    <w:rsid w:val="00CA78B4"/>
    <w:rsid w:val="00CA7D19"/>
    <w:rsid w:val="00CB0796"/>
    <w:rsid w:val="00CB0A54"/>
    <w:rsid w:val="00CB1546"/>
    <w:rsid w:val="00CB1804"/>
    <w:rsid w:val="00CB33B6"/>
    <w:rsid w:val="00CB3743"/>
    <w:rsid w:val="00CB4040"/>
    <w:rsid w:val="00CB414F"/>
    <w:rsid w:val="00CB5320"/>
    <w:rsid w:val="00CB5723"/>
    <w:rsid w:val="00CB5A35"/>
    <w:rsid w:val="00CB600B"/>
    <w:rsid w:val="00CB6204"/>
    <w:rsid w:val="00CB6E7C"/>
    <w:rsid w:val="00CB7196"/>
    <w:rsid w:val="00CB7208"/>
    <w:rsid w:val="00CB7BE9"/>
    <w:rsid w:val="00CC051F"/>
    <w:rsid w:val="00CC0601"/>
    <w:rsid w:val="00CC0BE0"/>
    <w:rsid w:val="00CC25A2"/>
    <w:rsid w:val="00CC274C"/>
    <w:rsid w:val="00CC2A2B"/>
    <w:rsid w:val="00CC2F75"/>
    <w:rsid w:val="00CC365A"/>
    <w:rsid w:val="00CC3845"/>
    <w:rsid w:val="00CC3D3E"/>
    <w:rsid w:val="00CC3E23"/>
    <w:rsid w:val="00CC428C"/>
    <w:rsid w:val="00CC4437"/>
    <w:rsid w:val="00CC48C0"/>
    <w:rsid w:val="00CC4EDF"/>
    <w:rsid w:val="00CC4F3F"/>
    <w:rsid w:val="00CC64ED"/>
    <w:rsid w:val="00CC663A"/>
    <w:rsid w:val="00CC7664"/>
    <w:rsid w:val="00CC779C"/>
    <w:rsid w:val="00CC7AEC"/>
    <w:rsid w:val="00CD00B6"/>
    <w:rsid w:val="00CD00DC"/>
    <w:rsid w:val="00CD06EE"/>
    <w:rsid w:val="00CD093C"/>
    <w:rsid w:val="00CD19DF"/>
    <w:rsid w:val="00CD238B"/>
    <w:rsid w:val="00CD25A0"/>
    <w:rsid w:val="00CD2A08"/>
    <w:rsid w:val="00CD2A60"/>
    <w:rsid w:val="00CD2CC9"/>
    <w:rsid w:val="00CD2F04"/>
    <w:rsid w:val="00CD371F"/>
    <w:rsid w:val="00CD399F"/>
    <w:rsid w:val="00CD3CCF"/>
    <w:rsid w:val="00CD4093"/>
    <w:rsid w:val="00CD41F6"/>
    <w:rsid w:val="00CD4890"/>
    <w:rsid w:val="00CD51C1"/>
    <w:rsid w:val="00CD63BF"/>
    <w:rsid w:val="00CD6C8C"/>
    <w:rsid w:val="00CD6E9F"/>
    <w:rsid w:val="00CD737A"/>
    <w:rsid w:val="00CD7B19"/>
    <w:rsid w:val="00CE00D1"/>
    <w:rsid w:val="00CE09F8"/>
    <w:rsid w:val="00CE0B6E"/>
    <w:rsid w:val="00CE105A"/>
    <w:rsid w:val="00CE118E"/>
    <w:rsid w:val="00CE179E"/>
    <w:rsid w:val="00CE195D"/>
    <w:rsid w:val="00CE1A24"/>
    <w:rsid w:val="00CE1C05"/>
    <w:rsid w:val="00CE2262"/>
    <w:rsid w:val="00CE22B7"/>
    <w:rsid w:val="00CE27F0"/>
    <w:rsid w:val="00CE3093"/>
    <w:rsid w:val="00CE3A11"/>
    <w:rsid w:val="00CE438C"/>
    <w:rsid w:val="00CE44DB"/>
    <w:rsid w:val="00CE5355"/>
    <w:rsid w:val="00CE5834"/>
    <w:rsid w:val="00CE5EF0"/>
    <w:rsid w:val="00CE6C28"/>
    <w:rsid w:val="00CF0003"/>
    <w:rsid w:val="00CF010E"/>
    <w:rsid w:val="00CF03B5"/>
    <w:rsid w:val="00CF13CC"/>
    <w:rsid w:val="00CF18A2"/>
    <w:rsid w:val="00CF3455"/>
    <w:rsid w:val="00CF3896"/>
    <w:rsid w:val="00CF3A0D"/>
    <w:rsid w:val="00CF3FF2"/>
    <w:rsid w:val="00CF42AA"/>
    <w:rsid w:val="00CF46B5"/>
    <w:rsid w:val="00CF4743"/>
    <w:rsid w:val="00CF4E1D"/>
    <w:rsid w:val="00CF4F9D"/>
    <w:rsid w:val="00CF543B"/>
    <w:rsid w:val="00CF5C43"/>
    <w:rsid w:val="00CF610E"/>
    <w:rsid w:val="00CF64E8"/>
    <w:rsid w:val="00CF654C"/>
    <w:rsid w:val="00CF6FFB"/>
    <w:rsid w:val="00CF7033"/>
    <w:rsid w:val="00CF7415"/>
    <w:rsid w:val="00CF76CB"/>
    <w:rsid w:val="00CF7853"/>
    <w:rsid w:val="00D006A0"/>
    <w:rsid w:val="00D0076D"/>
    <w:rsid w:val="00D00985"/>
    <w:rsid w:val="00D00C43"/>
    <w:rsid w:val="00D0174F"/>
    <w:rsid w:val="00D02961"/>
    <w:rsid w:val="00D02F8F"/>
    <w:rsid w:val="00D03A5C"/>
    <w:rsid w:val="00D03F59"/>
    <w:rsid w:val="00D0434B"/>
    <w:rsid w:val="00D04FE3"/>
    <w:rsid w:val="00D0533C"/>
    <w:rsid w:val="00D05426"/>
    <w:rsid w:val="00D05BF8"/>
    <w:rsid w:val="00D07AD9"/>
    <w:rsid w:val="00D1074F"/>
    <w:rsid w:val="00D11900"/>
    <w:rsid w:val="00D127D9"/>
    <w:rsid w:val="00D12BAF"/>
    <w:rsid w:val="00D12BFF"/>
    <w:rsid w:val="00D13441"/>
    <w:rsid w:val="00D13844"/>
    <w:rsid w:val="00D13FC4"/>
    <w:rsid w:val="00D147DD"/>
    <w:rsid w:val="00D14A7D"/>
    <w:rsid w:val="00D14A9C"/>
    <w:rsid w:val="00D152C8"/>
    <w:rsid w:val="00D15B1A"/>
    <w:rsid w:val="00D15C73"/>
    <w:rsid w:val="00D15CB8"/>
    <w:rsid w:val="00D15FEA"/>
    <w:rsid w:val="00D166AD"/>
    <w:rsid w:val="00D1694D"/>
    <w:rsid w:val="00D169F8"/>
    <w:rsid w:val="00D16B40"/>
    <w:rsid w:val="00D16BEA"/>
    <w:rsid w:val="00D17D78"/>
    <w:rsid w:val="00D20088"/>
    <w:rsid w:val="00D20179"/>
    <w:rsid w:val="00D201DC"/>
    <w:rsid w:val="00D20DF3"/>
    <w:rsid w:val="00D21559"/>
    <w:rsid w:val="00D21834"/>
    <w:rsid w:val="00D21D9E"/>
    <w:rsid w:val="00D21FE2"/>
    <w:rsid w:val="00D22CB6"/>
    <w:rsid w:val="00D23C67"/>
    <w:rsid w:val="00D25057"/>
    <w:rsid w:val="00D257F6"/>
    <w:rsid w:val="00D25AC9"/>
    <w:rsid w:val="00D25D7E"/>
    <w:rsid w:val="00D25ECD"/>
    <w:rsid w:val="00D262A0"/>
    <w:rsid w:val="00D26344"/>
    <w:rsid w:val="00D2775D"/>
    <w:rsid w:val="00D27867"/>
    <w:rsid w:val="00D278BD"/>
    <w:rsid w:val="00D3053E"/>
    <w:rsid w:val="00D30575"/>
    <w:rsid w:val="00D306D2"/>
    <w:rsid w:val="00D30AC3"/>
    <w:rsid w:val="00D314AC"/>
    <w:rsid w:val="00D31956"/>
    <w:rsid w:val="00D3198E"/>
    <w:rsid w:val="00D3216F"/>
    <w:rsid w:val="00D32817"/>
    <w:rsid w:val="00D32BFD"/>
    <w:rsid w:val="00D32F6E"/>
    <w:rsid w:val="00D347F5"/>
    <w:rsid w:val="00D349BA"/>
    <w:rsid w:val="00D34B29"/>
    <w:rsid w:val="00D35D84"/>
    <w:rsid w:val="00D35E2F"/>
    <w:rsid w:val="00D35E32"/>
    <w:rsid w:val="00D360B4"/>
    <w:rsid w:val="00D36433"/>
    <w:rsid w:val="00D364C8"/>
    <w:rsid w:val="00D365C4"/>
    <w:rsid w:val="00D36CA8"/>
    <w:rsid w:val="00D37EA2"/>
    <w:rsid w:val="00D41163"/>
    <w:rsid w:val="00D41AC3"/>
    <w:rsid w:val="00D4253B"/>
    <w:rsid w:val="00D429A1"/>
    <w:rsid w:val="00D42ABC"/>
    <w:rsid w:val="00D43C47"/>
    <w:rsid w:val="00D43ED6"/>
    <w:rsid w:val="00D441C3"/>
    <w:rsid w:val="00D44EAE"/>
    <w:rsid w:val="00D4523F"/>
    <w:rsid w:val="00D4536E"/>
    <w:rsid w:val="00D45F45"/>
    <w:rsid w:val="00D46153"/>
    <w:rsid w:val="00D47CDE"/>
    <w:rsid w:val="00D47D87"/>
    <w:rsid w:val="00D47FF3"/>
    <w:rsid w:val="00D500F0"/>
    <w:rsid w:val="00D50AF2"/>
    <w:rsid w:val="00D512B0"/>
    <w:rsid w:val="00D519E4"/>
    <w:rsid w:val="00D51FD1"/>
    <w:rsid w:val="00D520AB"/>
    <w:rsid w:val="00D5227F"/>
    <w:rsid w:val="00D5235A"/>
    <w:rsid w:val="00D5338C"/>
    <w:rsid w:val="00D53DB8"/>
    <w:rsid w:val="00D53FF2"/>
    <w:rsid w:val="00D5455E"/>
    <w:rsid w:val="00D54615"/>
    <w:rsid w:val="00D546D5"/>
    <w:rsid w:val="00D54AD4"/>
    <w:rsid w:val="00D55C5E"/>
    <w:rsid w:val="00D56416"/>
    <w:rsid w:val="00D57D46"/>
    <w:rsid w:val="00D60CF5"/>
    <w:rsid w:val="00D60D55"/>
    <w:rsid w:val="00D61062"/>
    <w:rsid w:val="00D61AD4"/>
    <w:rsid w:val="00D61FDA"/>
    <w:rsid w:val="00D62166"/>
    <w:rsid w:val="00D62560"/>
    <w:rsid w:val="00D6319A"/>
    <w:rsid w:val="00D635D2"/>
    <w:rsid w:val="00D63B6A"/>
    <w:rsid w:val="00D64470"/>
    <w:rsid w:val="00D647F3"/>
    <w:rsid w:val="00D64AD3"/>
    <w:rsid w:val="00D654C3"/>
    <w:rsid w:val="00D66185"/>
    <w:rsid w:val="00D6765F"/>
    <w:rsid w:val="00D67CE2"/>
    <w:rsid w:val="00D7047C"/>
    <w:rsid w:val="00D706A6"/>
    <w:rsid w:val="00D70761"/>
    <w:rsid w:val="00D70A82"/>
    <w:rsid w:val="00D70A8F"/>
    <w:rsid w:val="00D70C4C"/>
    <w:rsid w:val="00D71619"/>
    <w:rsid w:val="00D71781"/>
    <w:rsid w:val="00D71A01"/>
    <w:rsid w:val="00D71B9A"/>
    <w:rsid w:val="00D72E2F"/>
    <w:rsid w:val="00D7315B"/>
    <w:rsid w:val="00D7327C"/>
    <w:rsid w:val="00D73760"/>
    <w:rsid w:val="00D748D5"/>
    <w:rsid w:val="00D74E44"/>
    <w:rsid w:val="00D756BE"/>
    <w:rsid w:val="00D75909"/>
    <w:rsid w:val="00D759C8"/>
    <w:rsid w:val="00D77758"/>
    <w:rsid w:val="00D809FC"/>
    <w:rsid w:val="00D80C59"/>
    <w:rsid w:val="00D80E82"/>
    <w:rsid w:val="00D81A53"/>
    <w:rsid w:val="00D81D2D"/>
    <w:rsid w:val="00D8233A"/>
    <w:rsid w:val="00D82AC8"/>
    <w:rsid w:val="00D833EB"/>
    <w:rsid w:val="00D842B9"/>
    <w:rsid w:val="00D845C5"/>
    <w:rsid w:val="00D854EF"/>
    <w:rsid w:val="00D861B7"/>
    <w:rsid w:val="00D86925"/>
    <w:rsid w:val="00D86D1D"/>
    <w:rsid w:val="00D871CC"/>
    <w:rsid w:val="00D900C0"/>
    <w:rsid w:val="00D907DA"/>
    <w:rsid w:val="00D90F22"/>
    <w:rsid w:val="00D916A1"/>
    <w:rsid w:val="00D91810"/>
    <w:rsid w:val="00D9181F"/>
    <w:rsid w:val="00D9205E"/>
    <w:rsid w:val="00D92616"/>
    <w:rsid w:val="00D92654"/>
    <w:rsid w:val="00D9276B"/>
    <w:rsid w:val="00D92ED0"/>
    <w:rsid w:val="00D93116"/>
    <w:rsid w:val="00D93279"/>
    <w:rsid w:val="00D9378A"/>
    <w:rsid w:val="00D938C6"/>
    <w:rsid w:val="00D93B22"/>
    <w:rsid w:val="00D940FB"/>
    <w:rsid w:val="00D942FE"/>
    <w:rsid w:val="00D949DD"/>
    <w:rsid w:val="00D94CC8"/>
    <w:rsid w:val="00D94E28"/>
    <w:rsid w:val="00D953D2"/>
    <w:rsid w:val="00D95488"/>
    <w:rsid w:val="00D95D8A"/>
    <w:rsid w:val="00D96403"/>
    <w:rsid w:val="00D969AC"/>
    <w:rsid w:val="00DA03A1"/>
    <w:rsid w:val="00DA13AE"/>
    <w:rsid w:val="00DA1EE9"/>
    <w:rsid w:val="00DA20C3"/>
    <w:rsid w:val="00DA25FB"/>
    <w:rsid w:val="00DA2D01"/>
    <w:rsid w:val="00DA2F97"/>
    <w:rsid w:val="00DA34A3"/>
    <w:rsid w:val="00DA37DB"/>
    <w:rsid w:val="00DA3A5B"/>
    <w:rsid w:val="00DA45BE"/>
    <w:rsid w:val="00DA4673"/>
    <w:rsid w:val="00DA4676"/>
    <w:rsid w:val="00DA478C"/>
    <w:rsid w:val="00DA50B0"/>
    <w:rsid w:val="00DA5479"/>
    <w:rsid w:val="00DA58F0"/>
    <w:rsid w:val="00DA6451"/>
    <w:rsid w:val="00DA72DD"/>
    <w:rsid w:val="00DA74F7"/>
    <w:rsid w:val="00DA7C58"/>
    <w:rsid w:val="00DB0230"/>
    <w:rsid w:val="00DB0B9F"/>
    <w:rsid w:val="00DB0ED6"/>
    <w:rsid w:val="00DB11C5"/>
    <w:rsid w:val="00DB1225"/>
    <w:rsid w:val="00DB16B7"/>
    <w:rsid w:val="00DB2BF1"/>
    <w:rsid w:val="00DB2CCA"/>
    <w:rsid w:val="00DB305C"/>
    <w:rsid w:val="00DB3444"/>
    <w:rsid w:val="00DB36DB"/>
    <w:rsid w:val="00DB3A06"/>
    <w:rsid w:val="00DB3B46"/>
    <w:rsid w:val="00DB3D36"/>
    <w:rsid w:val="00DB4A2E"/>
    <w:rsid w:val="00DB4B06"/>
    <w:rsid w:val="00DB4F26"/>
    <w:rsid w:val="00DB5A57"/>
    <w:rsid w:val="00DB5BBD"/>
    <w:rsid w:val="00DB66DC"/>
    <w:rsid w:val="00DB6940"/>
    <w:rsid w:val="00DB6CB0"/>
    <w:rsid w:val="00DB6F04"/>
    <w:rsid w:val="00DB6F7D"/>
    <w:rsid w:val="00DB7A02"/>
    <w:rsid w:val="00DB7D70"/>
    <w:rsid w:val="00DB7D9E"/>
    <w:rsid w:val="00DB7DC3"/>
    <w:rsid w:val="00DC0A99"/>
    <w:rsid w:val="00DC1146"/>
    <w:rsid w:val="00DC1242"/>
    <w:rsid w:val="00DC1443"/>
    <w:rsid w:val="00DC1E7C"/>
    <w:rsid w:val="00DC2EAB"/>
    <w:rsid w:val="00DC3045"/>
    <w:rsid w:val="00DC3233"/>
    <w:rsid w:val="00DC3575"/>
    <w:rsid w:val="00DC3A49"/>
    <w:rsid w:val="00DC40B9"/>
    <w:rsid w:val="00DC432A"/>
    <w:rsid w:val="00DC4481"/>
    <w:rsid w:val="00DC4951"/>
    <w:rsid w:val="00DC4989"/>
    <w:rsid w:val="00DC4C2E"/>
    <w:rsid w:val="00DC508B"/>
    <w:rsid w:val="00DC5C0A"/>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2B75"/>
    <w:rsid w:val="00DD3244"/>
    <w:rsid w:val="00DD344C"/>
    <w:rsid w:val="00DD3493"/>
    <w:rsid w:val="00DD3DFF"/>
    <w:rsid w:val="00DD4536"/>
    <w:rsid w:val="00DD48BB"/>
    <w:rsid w:val="00DD53CE"/>
    <w:rsid w:val="00DD58A0"/>
    <w:rsid w:val="00DD5C72"/>
    <w:rsid w:val="00DD5DEC"/>
    <w:rsid w:val="00DD5FB1"/>
    <w:rsid w:val="00DD660F"/>
    <w:rsid w:val="00DD6B0E"/>
    <w:rsid w:val="00DD6BE9"/>
    <w:rsid w:val="00DD6ED9"/>
    <w:rsid w:val="00DE00B6"/>
    <w:rsid w:val="00DE07C4"/>
    <w:rsid w:val="00DE1346"/>
    <w:rsid w:val="00DE15FD"/>
    <w:rsid w:val="00DE1617"/>
    <w:rsid w:val="00DE1C31"/>
    <w:rsid w:val="00DE1CF9"/>
    <w:rsid w:val="00DE22A0"/>
    <w:rsid w:val="00DE2596"/>
    <w:rsid w:val="00DE28F4"/>
    <w:rsid w:val="00DE29B1"/>
    <w:rsid w:val="00DE2A9D"/>
    <w:rsid w:val="00DE31D3"/>
    <w:rsid w:val="00DE320C"/>
    <w:rsid w:val="00DE3556"/>
    <w:rsid w:val="00DE3579"/>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EB4"/>
    <w:rsid w:val="00DF071F"/>
    <w:rsid w:val="00DF0864"/>
    <w:rsid w:val="00DF092F"/>
    <w:rsid w:val="00DF0B7D"/>
    <w:rsid w:val="00DF2075"/>
    <w:rsid w:val="00DF21D3"/>
    <w:rsid w:val="00DF46C9"/>
    <w:rsid w:val="00DF4886"/>
    <w:rsid w:val="00DF49D9"/>
    <w:rsid w:val="00DF5209"/>
    <w:rsid w:val="00DF54BA"/>
    <w:rsid w:val="00DF54DA"/>
    <w:rsid w:val="00DF567D"/>
    <w:rsid w:val="00DF5956"/>
    <w:rsid w:val="00DF63AF"/>
    <w:rsid w:val="00DF640D"/>
    <w:rsid w:val="00DF7CE7"/>
    <w:rsid w:val="00DF7F50"/>
    <w:rsid w:val="00E00D7F"/>
    <w:rsid w:val="00E01089"/>
    <w:rsid w:val="00E02E7C"/>
    <w:rsid w:val="00E03610"/>
    <w:rsid w:val="00E038DB"/>
    <w:rsid w:val="00E03EFA"/>
    <w:rsid w:val="00E04056"/>
    <w:rsid w:val="00E0487E"/>
    <w:rsid w:val="00E04E7C"/>
    <w:rsid w:val="00E05B53"/>
    <w:rsid w:val="00E05F5F"/>
    <w:rsid w:val="00E061BE"/>
    <w:rsid w:val="00E061FB"/>
    <w:rsid w:val="00E06D47"/>
    <w:rsid w:val="00E06F73"/>
    <w:rsid w:val="00E07381"/>
    <w:rsid w:val="00E07D6A"/>
    <w:rsid w:val="00E07E0D"/>
    <w:rsid w:val="00E1018D"/>
    <w:rsid w:val="00E10754"/>
    <w:rsid w:val="00E107A5"/>
    <w:rsid w:val="00E12E2E"/>
    <w:rsid w:val="00E133BF"/>
    <w:rsid w:val="00E13416"/>
    <w:rsid w:val="00E135BD"/>
    <w:rsid w:val="00E13D95"/>
    <w:rsid w:val="00E13FFA"/>
    <w:rsid w:val="00E1415C"/>
    <w:rsid w:val="00E14C70"/>
    <w:rsid w:val="00E14C8B"/>
    <w:rsid w:val="00E1539B"/>
    <w:rsid w:val="00E15A2B"/>
    <w:rsid w:val="00E15D5B"/>
    <w:rsid w:val="00E1604B"/>
    <w:rsid w:val="00E16352"/>
    <w:rsid w:val="00E1636D"/>
    <w:rsid w:val="00E164E3"/>
    <w:rsid w:val="00E169AF"/>
    <w:rsid w:val="00E177FF"/>
    <w:rsid w:val="00E17D97"/>
    <w:rsid w:val="00E20E6B"/>
    <w:rsid w:val="00E20EC6"/>
    <w:rsid w:val="00E2115B"/>
    <w:rsid w:val="00E2183E"/>
    <w:rsid w:val="00E22028"/>
    <w:rsid w:val="00E22E82"/>
    <w:rsid w:val="00E22F6E"/>
    <w:rsid w:val="00E230FD"/>
    <w:rsid w:val="00E232EF"/>
    <w:rsid w:val="00E233B4"/>
    <w:rsid w:val="00E23973"/>
    <w:rsid w:val="00E23B6B"/>
    <w:rsid w:val="00E241D1"/>
    <w:rsid w:val="00E242FB"/>
    <w:rsid w:val="00E2457D"/>
    <w:rsid w:val="00E248F7"/>
    <w:rsid w:val="00E24DB4"/>
    <w:rsid w:val="00E24DBC"/>
    <w:rsid w:val="00E25080"/>
    <w:rsid w:val="00E25427"/>
    <w:rsid w:val="00E2632F"/>
    <w:rsid w:val="00E263E6"/>
    <w:rsid w:val="00E268FF"/>
    <w:rsid w:val="00E26B54"/>
    <w:rsid w:val="00E272AD"/>
    <w:rsid w:val="00E307EA"/>
    <w:rsid w:val="00E309DA"/>
    <w:rsid w:val="00E3165C"/>
    <w:rsid w:val="00E31BA0"/>
    <w:rsid w:val="00E32087"/>
    <w:rsid w:val="00E32185"/>
    <w:rsid w:val="00E32B55"/>
    <w:rsid w:val="00E3367A"/>
    <w:rsid w:val="00E340AD"/>
    <w:rsid w:val="00E34C98"/>
    <w:rsid w:val="00E35140"/>
    <w:rsid w:val="00E35465"/>
    <w:rsid w:val="00E355C7"/>
    <w:rsid w:val="00E3582A"/>
    <w:rsid w:val="00E359D8"/>
    <w:rsid w:val="00E35C2F"/>
    <w:rsid w:val="00E3618A"/>
    <w:rsid w:val="00E36C13"/>
    <w:rsid w:val="00E36ED5"/>
    <w:rsid w:val="00E36F05"/>
    <w:rsid w:val="00E374DB"/>
    <w:rsid w:val="00E37F8D"/>
    <w:rsid w:val="00E40703"/>
    <w:rsid w:val="00E40E60"/>
    <w:rsid w:val="00E41411"/>
    <w:rsid w:val="00E4147B"/>
    <w:rsid w:val="00E4173B"/>
    <w:rsid w:val="00E41B46"/>
    <w:rsid w:val="00E421CF"/>
    <w:rsid w:val="00E42FEE"/>
    <w:rsid w:val="00E432D2"/>
    <w:rsid w:val="00E436B4"/>
    <w:rsid w:val="00E4411A"/>
    <w:rsid w:val="00E442A0"/>
    <w:rsid w:val="00E443BD"/>
    <w:rsid w:val="00E44B53"/>
    <w:rsid w:val="00E45107"/>
    <w:rsid w:val="00E45244"/>
    <w:rsid w:val="00E463C6"/>
    <w:rsid w:val="00E46EB1"/>
    <w:rsid w:val="00E46EB6"/>
    <w:rsid w:val="00E47B39"/>
    <w:rsid w:val="00E50914"/>
    <w:rsid w:val="00E50F32"/>
    <w:rsid w:val="00E5104D"/>
    <w:rsid w:val="00E51232"/>
    <w:rsid w:val="00E51D0D"/>
    <w:rsid w:val="00E53611"/>
    <w:rsid w:val="00E53638"/>
    <w:rsid w:val="00E536D0"/>
    <w:rsid w:val="00E53BC9"/>
    <w:rsid w:val="00E53E6B"/>
    <w:rsid w:val="00E53FE5"/>
    <w:rsid w:val="00E54478"/>
    <w:rsid w:val="00E5452C"/>
    <w:rsid w:val="00E5462F"/>
    <w:rsid w:val="00E5464A"/>
    <w:rsid w:val="00E5466F"/>
    <w:rsid w:val="00E54704"/>
    <w:rsid w:val="00E569D6"/>
    <w:rsid w:val="00E56CFF"/>
    <w:rsid w:val="00E57063"/>
    <w:rsid w:val="00E57584"/>
    <w:rsid w:val="00E60A64"/>
    <w:rsid w:val="00E619AA"/>
    <w:rsid w:val="00E61B20"/>
    <w:rsid w:val="00E61CAD"/>
    <w:rsid w:val="00E625BC"/>
    <w:rsid w:val="00E628C8"/>
    <w:rsid w:val="00E62E85"/>
    <w:rsid w:val="00E632E1"/>
    <w:rsid w:val="00E6387C"/>
    <w:rsid w:val="00E63DFF"/>
    <w:rsid w:val="00E6563A"/>
    <w:rsid w:val="00E65766"/>
    <w:rsid w:val="00E65DCD"/>
    <w:rsid w:val="00E6644C"/>
    <w:rsid w:val="00E6655C"/>
    <w:rsid w:val="00E669C1"/>
    <w:rsid w:val="00E703CA"/>
    <w:rsid w:val="00E7069E"/>
    <w:rsid w:val="00E70A72"/>
    <w:rsid w:val="00E70D08"/>
    <w:rsid w:val="00E71609"/>
    <w:rsid w:val="00E716FC"/>
    <w:rsid w:val="00E7222A"/>
    <w:rsid w:val="00E724F6"/>
    <w:rsid w:val="00E7277F"/>
    <w:rsid w:val="00E729FA"/>
    <w:rsid w:val="00E735B6"/>
    <w:rsid w:val="00E73C3E"/>
    <w:rsid w:val="00E73DAE"/>
    <w:rsid w:val="00E7440C"/>
    <w:rsid w:val="00E74D3A"/>
    <w:rsid w:val="00E74F5F"/>
    <w:rsid w:val="00E75055"/>
    <w:rsid w:val="00E75114"/>
    <w:rsid w:val="00E759AD"/>
    <w:rsid w:val="00E75BB4"/>
    <w:rsid w:val="00E764AA"/>
    <w:rsid w:val="00E76547"/>
    <w:rsid w:val="00E76568"/>
    <w:rsid w:val="00E769EE"/>
    <w:rsid w:val="00E771C8"/>
    <w:rsid w:val="00E77691"/>
    <w:rsid w:val="00E778C9"/>
    <w:rsid w:val="00E77B01"/>
    <w:rsid w:val="00E77F1C"/>
    <w:rsid w:val="00E8090B"/>
    <w:rsid w:val="00E8123E"/>
    <w:rsid w:val="00E8134B"/>
    <w:rsid w:val="00E81FBF"/>
    <w:rsid w:val="00E81FC8"/>
    <w:rsid w:val="00E82154"/>
    <w:rsid w:val="00E8266F"/>
    <w:rsid w:val="00E82693"/>
    <w:rsid w:val="00E82EC8"/>
    <w:rsid w:val="00E832ED"/>
    <w:rsid w:val="00E83F86"/>
    <w:rsid w:val="00E83F90"/>
    <w:rsid w:val="00E84062"/>
    <w:rsid w:val="00E8519A"/>
    <w:rsid w:val="00E853C6"/>
    <w:rsid w:val="00E85751"/>
    <w:rsid w:val="00E85AE1"/>
    <w:rsid w:val="00E85C8D"/>
    <w:rsid w:val="00E86073"/>
    <w:rsid w:val="00E86BEF"/>
    <w:rsid w:val="00E87766"/>
    <w:rsid w:val="00E87B4A"/>
    <w:rsid w:val="00E87C6B"/>
    <w:rsid w:val="00E87CB8"/>
    <w:rsid w:val="00E90EE0"/>
    <w:rsid w:val="00E91093"/>
    <w:rsid w:val="00E919D4"/>
    <w:rsid w:val="00E91B8E"/>
    <w:rsid w:val="00E91CB2"/>
    <w:rsid w:val="00E91D6F"/>
    <w:rsid w:val="00E93552"/>
    <w:rsid w:val="00E936F9"/>
    <w:rsid w:val="00E93D80"/>
    <w:rsid w:val="00E93E38"/>
    <w:rsid w:val="00E94A5C"/>
    <w:rsid w:val="00E95175"/>
    <w:rsid w:val="00E95912"/>
    <w:rsid w:val="00E95CE9"/>
    <w:rsid w:val="00E963AF"/>
    <w:rsid w:val="00E96803"/>
    <w:rsid w:val="00E96808"/>
    <w:rsid w:val="00E96F3A"/>
    <w:rsid w:val="00E974EE"/>
    <w:rsid w:val="00E97E39"/>
    <w:rsid w:val="00EA0322"/>
    <w:rsid w:val="00EA03F0"/>
    <w:rsid w:val="00EA0749"/>
    <w:rsid w:val="00EA133B"/>
    <w:rsid w:val="00EA19BD"/>
    <w:rsid w:val="00EA209B"/>
    <w:rsid w:val="00EA23F0"/>
    <w:rsid w:val="00EA282A"/>
    <w:rsid w:val="00EA3BEE"/>
    <w:rsid w:val="00EA3E4B"/>
    <w:rsid w:val="00EA428A"/>
    <w:rsid w:val="00EA5D46"/>
    <w:rsid w:val="00EA5DA9"/>
    <w:rsid w:val="00EA5F5C"/>
    <w:rsid w:val="00EA60CB"/>
    <w:rsid w:val="00EA61CC"/>
    <w:rsid w:val="00EA63C3"/>
    <w:rsid w:val="00EA63DA"/>
    <w:rsid w:val="00EA6433"/>
    <w:rsid w:val="00EA6EB0"/>
    <w:rsid w:val="00EA702D"/>
    <w:rsid w:val="00EA7154"/>
    <w:rsid w:val="00EA7BC8"/>
    <w:rsid w:val="00EA7D65"/>
    <w:rsid w:val="00EA7EB3"/>
    <w:rsid w:val="00EB01B1"/>
    <w:rsid w:val="00EB0320"/>
    <w:rsid w:val="00EB0663"/>
    <w:rsid w:val="00EB12DB"/>
    <w:rsid w:val="00EB2588"/>
    <w:rsid w:val="00EB269A"/>
    <w:rsid w:val="00EB2BBE"/>
    <w:rsid w:val="00EB34C5"/>
    <w:rsid w:val="00EB3F1A"/>
    <w:rsid w:val="00EB46FB"/>
    <w:rsid w:val="00EB49FF"/>
    <w:rsid w:val="00EB4B49"/>
    <w:rsid w:val="00EB4D63"/>
    <w:rsid w:val="00EB4ED4"/>
    <w:rsid w:val="00EB54D5"/>
    <w:rsid w:val="00EB6835"/>
    <w:rsid w:val="00EB6927"/>
    <w:rsid w:val="00EB6A25"/>
    <w:rsid w:val="00EB6B14"/>
    <w:rsid w:val="00EB7250"/>
    <w:rsid w:val="00EB7FD7"/>
    <w:rsid w:val="00EC01B9"/>
    <w:rsid w:val="00EC0248"/>
    <w:rsid w:val="00EC0A96"/>
    <w:rsid w:val="00EC0B9C"/>
    <w:rsid w:val="00EC0EC8"/>
    <w:rsid w:val="00EC1500"/>
    <w:rsid w:val="00EC15AC"/>
    <w:rsid w:val="00EC1930"/>
    <w:rsid w:val="00EC1B67"/>
    <w:rsid w:val="00EC1DEB"/>
    <w:rsid w:val="00EC1F5A"/>
    <w:rsid w:val="00EC21BB"/>
    <w:rsid w:val="00EC26DD"/>
    <w:rsid w:val="00EC3024"/>
    <w:rsid w:val="00EC3388"/>
    <w:rsid w:val="00EC351C"/>
    <w:rsid w:val="00EC3F30"/>
    <w:rsid w:val="00EC458C"/>
    <w:rsid w:val="00EC4ED1"/>
    <w:rsid w:val="00EC513A"/>
    <w:rsid w:val="00EC5527"/>
    <w:rsid w:val="00EC58B2"/>
    <w:rsid w:val="00EC5C3E"/>
    <w:rsid w:val="00EC5E68"/>
    <w:rsid w:val="00EC6B09"/>
    <w:rsid w:val="00EC6BBD"/>
    <w:rsid w:val="00EC7578"/>
    <w:rsid w:val="00EC7ABB"/>
    <w:rsid w:val="00EC7B5F"/>
    <w:rsid w:val="00ED011C"/>
    <w:rsid w:val="00ED0803"/>
    <w:rsid w:val="00ED14EF"/>
    <w:rsid w:val="00ED15CD"/>
    <w:rsid w:val="00ED1E0A"/>
    <w:rsid w:val="00ED389E"/>
    <w:rsid w:val="00ED3B21"/>
    <w:rsid w:val="00ED4295"/>
    <w:rsid w:val="00ED4407"/>
    <w:rsid w:val="00ED4B78"/>
    <w:rsid w:val="00ED4C79"/>
    <w:rsid w:val="00ED4CB6"/>
    <w:rsid w:val="00ED50CF"/>
    <w:rsid w:val="00ED5D0C"/>
    <w:rsid w:val="00ED7164"/>
    <w:rsid w:val="00ED77FC"/>
    <w:rsid w:val="00ED7D7F"/>
    <w:rsid w:val="00EE0179"/>
    <w:rsid w:val="00EE01D2"/>
    <w:rsid w:val="00EE0227"/>
    <w:rsid w:val="00EE04D0"/>
    <w:rsid w:val="00EE0C41"/>
    <w:rsid w:val="00EE1301"/>
    <w:rsid w:val="00EE1B31"/>
    <w:rsid w:val="00EE1FF3"/>
    <w:rsid w:val="00EE2291"/>
    <w:rsid w:val="00EE22F2"/>
    <w:rsid w:val="00EE23B5"/>
    <w:rsid w:val="00EE243F"/>
    <w:rsid w:val="00EE2712"/>
    <w:rsid w:val="00EE2B2F"/>
    <w:rsid w:val="00EE2C94"/>
    <w:rsid w:val="00EE2D35"/>
    <w:rsid w:val="00EE350B"/>
    <w:rsid w:val="00EE37E4"/>
    <w:rsid w:val="00EE4FA2"/>
    <w:rsid w:val="00EE5611"/>
    <w:rsid w:val="00EE5E11"/>
    <w:rsid w:val="00EE5EA5"/>
    <w:rsid w:val="00EE5F97"/>
    <w:rsid w:val="00EE65A6"/>
    <w:rsid w:val="00EE6A06"/>
    <w:rsid w:val="00EE756D"/>
    <w:rsid w:val="00EE7907"/>
    <w:rsid w:val="00EE7D62"/>
    <w:rsid w:val="00EF0491"/>
    <w:rsid w:val="00EF0683"/>
    <w:rsid w:val="00EF0F50"/>
    <w:rsid w:val="00EF1784"/>
    <w:rsid w:val="00EF1F3A"/>
    <w:rsid w:val="00EF226A"/>
    <w:rsid w:val="00EF2794"/>
    <w:rsid w:val="00EF2963"/>
    <w:rsid w:val="00EF2AC8"/>
    <w:rsid w:val="00EF437B"/>
    <w:rsid w:val="00EF4804"/>
    <w:rsid w:val="00EF4D4D"/>
    <w:rsid w:val="00EF56DF"/>
    <w:rsid w:val="00EF62B4"/>
    <w:rsid w:val="00EF64AF"/>
    <w:rsid w:val="00EF6E80"/>
    <w:rsid w:val="00EF6FE8"/>
    <w:rsid w:val="00EF7926"/>
    <w:rsid w:val="00EF7CA3"/>
    <w:rsid w:val="00F002DB"/>
    <w:rsid w:val="00F0074A"/>
    <w:rsid w:val="00F0078E"/>
    <w:rsid w:val="00F0090C"/>
    <w:rsid w:val="00F00D8A"/>
    <w:rsid w:val="00F01361"/>
    <w:rsid w:val="00F014E5"/>
    <w:rsid w:val="00F01A3A"/>
    <w:rsid w:val="00F01A7A"/>
    <w:rsid w:val="00F020CC"/>
    <w:rsid w:val="00F0261C"/>
    <w:rsid w:val="00F02706"/>
    <w:rsid w:val="00F02834"/>
    <w:rsid w:val="00F0331D"/>
    <w:rsid w:val="00F04405"/>
    <w:rsid w:val="00F052A9"/>
    <w:rsid w:val="00F055F2"/>
    <w:rsid w:val="00F05DBE"/>
    <w:rsid w:val="00F05EA2"/>
    <w:rsid w:val="00F069EE"/>
    <w:rsid w:val="00F06A51"/>
    <w:rsid w:val="00F07AF3"/>
    <w:rsid w:val="00F07E22"/>
    <w:rsid w:val="00F07F9C"/>
    <w:rsid w:val="00F10128"/>
    <w:rsid w:val="00F10A1F"/>
    <w:rsid w:val="00F10B4F"/>
    <w:rsid w:val="00F10ED7"/>
    <w:rsid w:val="00F114D2"/>
    <w:rsid w:val="00F11546"/>
    <w:rsid w:val="00F12B94"/>
    <w:rsid w:val="00F12CA1"/>
    <w:rsid w:val="00F12F78"/>
    <w:rsid w:val="00F13AC2"/>
    <w:rsid w:val="00F13CE3"/>
    <w:rsid w:val="00F140AD"/>
    <w:rsid w:val="00F14777"/>
    <w:rsid w:val="00F14B59"/>
    <w:rsid w:val="00F14C2D"/>
    <w:rsid w:val="00F15DE8"/>
    <w:rsid w:val="00F16309"/>
    <w:rsid w:val="00F17901"/>
    <w:rsid w:val="00F17FDD"/>
    <w:rsid w:val="00F200D9"/>
    <w:rsid w:val="00F20513"/>
    <w:rsid w:val="00F21408"/>
    <w:rsid w:val="00F21C64"/>
    <w:rsid w:val="00F234AA"/>
    <w:rsid w:val="00F23733"/>
    <w:rsid w:val="00F23AA8"/>
    <w:rsid w:val="00F24021"/>
    <w:rsid w:val="00F242FE"/>
    <w:rsid w:val="00F24BB9"/>
    <w:rsid w:val="00F24CFF"/>
    <w:rsid w:val="00F25515"/>
    <w:rsid w:val="00F25697"/>
    <w:rsid w:val="00F26B5E"/>
    <w:rsid w:val="00F26FF8"/>
    <w:rsid w:val="00F27999"/>
    <w:rsid w:val="00F2799F"/>
    <w:rsid w:val="00F27B29"/>
    <w:rsid w:val="00F30546"/>
    <w:rsid w:val="00F30EE1"/>
    <w:rsid w:val="00F31018"/>
    <w:rsid w:val="00F31330"/>
    <w:rsid w:val="00F321BE"/>
    <w:rsid w:val="00F32306"/>
    <w:rsid w:val="00F33EF1"/>
    <w:rsid w:val="00F340D7"/>
    <w:rsid w:val="00F344C7"/>
    <w:rsid w:val="00F34E44"/>
    <w:rsid w:val="00F34E7B"/>
    <w:rsid w:val="00F350ED"/>
    <w:rsid w:val="00F3558B"/>
    <w:rsid w:val="00F3569F"/>
    <w:rsid w:val="00F35817"/>
    <w:rsid w:val="00F35860"/>
    <w:rsid w:val="00F35FE0"/>
    <w:rsid w:val="00F362D2"/>
    <w:rsid w:val="00F36835"/>
    <w:rsid w:val="00F368BD"/>
    <w:rsid w:val="00F36A41"/>
    <w:rsid w:val="00F36B4E"/>
    <w:rsid w:val="00F36BC0"/>
    <w:rsid w:val="00F376AB"/>
    <w:rsid w:val="00F378E1"/>
    <w:rsid w:val="00F37B5C"/>
    <w:rsid w:val="00F37BEF"/>
    <w:rsid w:val="00F400C8"/>
    <w:rsid w:val="00F40DC2"/>
    <w:rsid w:val="00F411D2"/>
    <w:rsid w:val="00F4137D"/>
    <w:rsid w:val="00F41526"/>
    <w:rsid w:val="00F4229D"/>
    <w:rsid w:val="00F42B91"/>
    <w:rsid w:val="00F42E42"/>
    <w:rsid w:val="00F43791"/>
    <w:rsid w:val="00F43C37"/>
    <w:rsid w:val="00F43E92"/>
    <w:rsid w:val="00F448F9"/>
    <w:rsid w:val="00F44958"/>
    <w:rsid w:val="00F44BA9"/>
    <w:rsid w:val="00F44D99"/>
    <w:rsid w:val="00F44F09"/>
    <w:rsid w:val="00F45C13"/>
    <w:rsid w:val="00F45CC8"/>
    <w:rsid w:val="00F45D57"/>
    <w:rsid w:val="00F45E27"/>
    <w:rsid w:val="00F47371"/>
    <w:rsid w:val="00F47389"/>
    <w:rsid w:val="00F47402"/>
    <w:rsid w:val="00F476A0"/>
    <w:rsid w:val="00F47CCE"/>
    <w:rsid w:val="00F50087"/>
    <w:rsid w:val="00F500B2"/>
    <w:rsid w:val="00F50457"/>
    <w:rsid w:val="00F50478"/>
    <w:rsid w:val="00F519D5"/>
    <w:rsid w:val="00F52311"/>
    <w:rsid w:val="00F52AD3"/>
    <w:rsid w:val="00F52B12"/>
    <w:rsid w:val="00F52CFA"/>
    <w:rsid w:val="00F52DCC"/>
    <w:rsid w:val="00F5303C"/>
    <w:rsid w:val="00F531CC"/>
    <w:rsid w:val="00F531F9"/>
    <w:rsid w:val="00F53E86"/>
    <w:rsid w:val="00F542A4"/>
    <w:rsid w:val="00F55663"/>
    <w:rsid w:val="00F575FB"/>
    <w:rsid w:val="00F57F04"/>
    <w:rsid w:val="00F602E2"/>
    <w:rsid w:val="00F603AA"/>
    <w:rsid w:val="00F6096A"/>
    <w:rsid w:val="00F60BE5"/>
    <w:rsid w:val="00F60E4D"/>
    <w:rsid w:val="00F61556"/>
    <w:rsid w:val="00F6195B"/>
    <w:rsid w:val="00F622B1"/>
    <w:rsid w:val="00F626F4"/>
    <w:rsid w:val="00F62C25"/>
    <w:rsid w:val="00F63696"/>
    <w:rsid w:val="00F638A4"/>
    <w:rsid w:val="00F63E07"/>
    <w:rsid w:val="00F6420E"/>
    <w:rsid w:val="00F643E7"/>
    <w:rsid w:val="00F643FE"/>
    <w:rsid w:val="00F644B8"/>
    <w:rsid w:val="00F646B2"/>
    <w:rsid w:val="00F648C1"/>
    <w:rsid w:val="00F649C5"/>
    <w:rsid w:val="00F64D73"/>
    <w:rsid w:val="00F655DF"/>
    <w:rsid w:val="00F65603"/>
    <w:rsid w:val="00F6560A"/>
    <w:rsid w:val="00F65792"/>
    <w:rsid w:val="00F65832"/>
    <w:rsid w:val="00F6584B"/>
    <w:rsid w:val="00F667C2"/>
    <w:rsid w:val="00F668E0"/>
    <w:rsid w:val="00F66E56"/>
    <w:rsid w:val="00F7163D"/>
    <w:rsid w:val="00F717E9"/>
    <w:rsid w:val="00F71B7F"/>
    <w:rsid w:val="00F71BBD"/>
    <w:rsid w:val="00F7200B"/>
    <w:rsid w:val="00F72616"/>
    <w:rsid w:val="00F72ECD"/>
    <w:rsid w:val="00F72FF7"/>
    <w:rsid w:val="00F73128"/>
    <w:rsid w:val="00F74070"/>
    <w:rsid w:val="00F74288"/>
    <w:rsid w:val="00F744AB"/>
    <w:rsid w:val="00F74EC7"/>
    <w:rsid w:val="00F75C1C"/>
    <w:rsid w:val="00F75E4C"/>
    <w:rsid w:val="00F76B9F"/>
    <w:rsid w:val="00F76C6A"/>
    <w:rsid w:val="00F772DF"/>
    <w:rsid w:val="00F77A5B"/>
    <w:rsid w:val="00F77A6E"/>
    <w:rsid w:val="00F8064A"/>
    <w:rsid w:val="00F80A1C"/>
    <w:rsid w:val="00F81A11"/>
    <w:rsid w:val="00F81DD3"/>
    <w:rsid w:val="00F82317"/>
    <w:rsid w:val="00F82D71"/>
    <w:rsid w:val="00F83A4A"/>
    <w:rsid w:val="00F83BF7"/>
    <w:rsid w:val="00F8542D"/>
    <w:rsid w:val="00F85CE5"/>
    <w:rsid w:val="00F85F41"/>
    <w:rsid w:val="00F869A3"/>
    <w:rsid w:val="00F86DDA"/>
    <w:rsid w:val="00F8757B"/>
    <w:rsid w:val="00F87816"/>
    <w:rsid w:val="00F879BC"/>
    <w:rsid w:val="00F87D59"/>
    <w:rsid w:val="00F903AB"/>
    <w:rsid w:val="00F90E1B"/>
    <w:rsid w:val="00F916AB"/>
    <w:rsid w:val="00F92B18"/>
    <w:rsid w:val="00F92BC5"/>
    <w:rsid w:val="00F932CE"/>
    <w:rsid w:val="00F947BC"/>
    <w:rsid w:val="00F959A8"/>
    <w:rsid w:val="00F95EEF"/>
    <w:rsid w:val="00F9663F"/>
    <w:rsid w:val="00F96BA4"/>
    <w:rsid w:val="00F972F4"/>
    <w:rsid w:val="00F978CA"/>
    <w:rsid w:val="00F97CBD"/>
    <w:rsid w:val="00FA05A5"/>
    <w:rsid w:val="00FA1F5E"/>
    <w:rsid w:val="00FA4283"/>
    <w:rsid w:val="00FA4BDD"/>
    <w:rsid w:val="00FA4C94"/>
    <w:rsid w:val="00FA4E03"/>
    <w:rsid w:val="00FA52A2"/>
    <w:rsid w:val="00FA5623"/>
    <w:rsid w:val="00FA586F"/>
    <w:rsid w:val="00FA5EE6"/>
    <w:rsid w:val="00FA6087"/>
    <w:rsid w:val="00FA68E8"/>
    <w:rsid w:val="00FA6D4E"/>
    <w:rsid w:val="00FB001A"/>
    <w:rsid w:val="00FB05BD"/>
    <w:rsid w:val="00FB0D36"/>
    <w:rsid w:val="00FB0DAA"/>
    <w:rsid w:val="00FB12FE"/>
    <w:rsid w:val="00FB1634"/>
    <w:rsid w:val="00FB1D8E"/>
    <w:rsid w:val="00FB31C5"/>
    <w:rsid w:val="00FB3754"/>
    <w:rsid w:val="00FB39A7"/>
    <w:rsid w:val="00FB3AD8"/>
    <w:rsid w:val="00FB3BFC"/>
    <w:rsid w:val="00FB3C52"/>
    <w:rsid w:val="00FB3FBA"/>
    <w:rsid w:val="00FB40D8"/>
    <w:rsid w:val="00FB451F"/>
    <w:rsid w:val="00FB617D"/>
    <w:rsid w:val="00FB6389"/>
    <w:rsid w:val="00FB69DA"/>
    <w:rsid w:val="00FB6A74"/>
    <w:rsid w:val="00FB6FCB"/>
    <w:rsid w:val="00FB7059"/>
    <w:rsid w:val="00FB731D"/>
    <w:rsid w:val="00FB7965"/>
    <w:rsid w:val="00FC0094"/>
    <w:rsid w:val="00FC05DE"/>
    <w:rsid w:val="00FC0CEE"/>
    <w:rsid w:val="00FC20FF"/>
    <w:rsid w:val="00FC241A"/>
    <w:rsid w:val="00FC259C"/>
    <w:rsid w:val="00FC2BA6"/>
    <w:rsid w:val="00FC2CC3"/>
    <w:rsid w:val="00FC2F4C"/>
    <w:rsid w:val="00FC33B1"/>
    <w:rsid w:val="00FC3551"/>
    <w:rsid w:val="00FC3E10"/>
    <w:rsid w:val="00FC3ED9"/>
    <w:rsid w:val="00FC458C"/>
    <w:rsid w:val="00FC4853"/>
    <w:rsid w:val="00FC5D4D"/>
    <w:rsid w:val="00FC5D9E"/>
    <w:rsid w:val="00FC69EE"/>
    <w:rsid w:val="00FC6F3B"/>
    <w:rsid w:val="00FC7168"/>
    <w:rsid w:val="00FC7C56"/>
    <w:rsid w:val="00FD0197"/>
    <w:rsid w:val="00FD032A"/>
    <w:rsid w:val="00FD11C1"/>
    <w:rsid w:val="00FD131B"/>
    <w:rsid w:val="00FD1419"/>
    <w:rsid w:val="00FD1463"/>
    <w:rsid w:val="00FD15F9"/>
    <w:rsid w:val="00FD17D8"/>
    <w:rsid w:val="00FD1F10"/>
    <w:rsid w:val="00FD272B"/>
    <w:rsid w:val="00FD28ED"/>
    <w:rsid w:val="00FD327C"/>
    <w:rsid w:val="00FD49B8"/>
    <w:rsid w:val="00FD4D03"/>
    <w:rsid w:val="00FD58F1"/>
    <w:rsid w:val="00FD5A87"/>
    <w:rsid w:val="00FD5C20"/>
    <w:rsid w:val="00FD682D"/>
    <w:rsid w:val="00FD6A7E"/>
    <w:rsid w:val="00FD70AB"/>
    <w:rsid w:val="00FD71ED"/>
    <w:rsid w:val="00FD723F"/>
    <w:rsid w:val="00FD7293"/>
    <w:rsid w:val="00FD7D2B"/>
    <w:rsid w:val="00FE0BC6"/>
    <w:rsid w:val="00FE1360"/>
    <w:rsid w:val="00FE14DA"/>
    <w:rsid w:val="00FE1F82"/>
    <w:rsid w:val="00FE22B0"/>
    <w:rsid w:val="00FE28BE"/>
    <w:rsid w:val="00FE2A51"/>
    <w:rsid w:val="00FE2B97"/>
    <w:rsid w:val="00FE2FCB"/>
    <w:rsid w:val="00FE3D2E"/>
    <w:rsid w:val="00FE4181"/>
    <w:rsid w:val="00FE4E54"/>
    <w:rsid w:val="00FE532D"/>
    <w:rsid w:val="00FE587F"/>
    <w:rsid w:val="00FE5908"/>
    <w:rsid w:val="00FE6228"/>
    <w:rsid w:val="00FE6457"/>
    <w:rsid w:val="00FE6463"/>
    <w:rsid w:val="00FE6C3D"/>
    <w:rsid w:val="00FE6D98"/>
    <w:rsid w:val="00FE7250"/>
    <w:rsid w:val="00FE73A2"/>
    <w:rsid w:val="00FE778F"/>
    <w:rsid w:val="00FE7917"/>
    <w:rsid w:val="00FE7D5D"/>
    <w:rsid w:val="00FE7D78"/>
    <w:rsid w:val="00FF0A69"/>
    <w:rsid w:val="00FF14D9"/>
    <w:rsid w:val="00FF1AB9"/>
    <w:rsid w:val="00FF1AF7"/>
    <w:rsid w:val="00FF1C3E"/>
    <w:rsid w:val="00FF26EC"/>
    <w:rsid w:val="00FF292C"/>
    <w:rsid w:val="00FF2DD9"/>
    <w:rsid w:val="00FF3D50"/>
    <w:rsid w:val="00FF3D5C"/>
    <w:rsid w:val="00FF433A"/>
    <w:rsid w:val="00FF4A4C"/>
    <w:rsid w:val="00FF4F57"/>
    <w:rsid w:val="00FF52C2"/>
    <w:rsid w:val="00FF54C5"/>
    <w:rsid w:val="00FF5EFD"/>
    <w:rsid w:val="00FF61F9"/>
    <w:rsid w:val="00FF68C1"/>
    <w:rsid w:val="00FF7306"/>
    <w:rsid w:val="00FF7A87"/>
    <w:rsid w:val="00FF7E45"/>
    <w:rsid w:val="06991905"/>
    <w:rsid w:val="0A8D71B4"/>
    <w:rsid w:val="0C347BAA"/>
    <w:rsid w:val="1CC117A4"/>
    <w:rsid w:val="1E3234CD"/>
    <w:rsid w:val="1E5267EA"/>
    <w:rsid w:val="2D432AA0"/>
    <w:rsid w:val="2DF2303F"/>
    <w:rsid w:val="2F3A63F6"/>
    <w:rsid w:val="307E0D44"/>
    <w:rsid w:val="31E51769"/>
    <w:rsid w:val="32930568"/>
    <w:rsid w:val="343F1381"/>
    <w:rsid w:val="38DE3088"/>
    <w:rsid w:val="399207DD"/>
    <w:rsid w:val="42817DBD"/>
    <w:rsid w:val="44963E54"/>
    <w:rsid w:val="4CCC4EFF"/>
    <w:rsid w:val="4FCA5CB3"/>
    <w:rsid w:val="50056EB3"/>
    <w:rsid w:val="57723160"/>
    <w:rsid w:val="57EB308F"/>
    <w:rsid w:val="5B0C544E"/>
    <w:rsid w:val="65182D3C"/>
    <w:rsid w:val="67191D02"/>
    <w:rsid w:val="6A0E5AA7"/>
    <w:rsid w:val="6A8C636B"/>
    <w:rsid w:val="702657B6"/>
    <w:rsid w:val="72C37B85"/>
    <w:rsid w:val="78C31FDA"/>
    <w:rsid w:val="7D0C2918"/>
    <w:rsid w:val="7F021BE6"/>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9B777"/>
  <w15:docId w15:val="{74B8623C-7E09-42AE-8C18-6BD40C1B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Revision2">
    <w:name w:val="Revision2"/>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71276">
      <w:bodyDiv w:val="1"/>
      <w:marLeft w:val="0"/>
      <w:marRight w:val="0"/>
      <w:marTop w:val="0"/>
      <w:marBottom w:val="0"/>
      <w:divBdr>
        <w:top w:val="none" w:sz="0" w:space="0" w:color="auto"/>
        <w:left w:val="none" w:sz="0" w:space="0" w:color="auto"/>
        <w:bottom w:val="none" w:sz="0" w:space="0" w:color="auto"/>
        <w:right w:val="none" w:sz="0" w:space="0" w:color="auto"/>
      </w:divBdr>
    </w:div>
    <w:div w:id="422535725">
      <w:bodyDiv w:val="1"/>
      <w:marLeft w:val="0"/>
      <w:marRight w:val="0"/>
      <w:marTop w:val="0"/>
      <w:marBottom w:val="0"/>
      <w:divBdr>
        <w:top w:val="none" w:sz="0" w:space="0" w:color="auto"/>
        <w:left w:val="none" w:sz="0" w:space="0" w:color="auto"/>
        <w:bottom w:val="none" w:sz="0" w:space="0" w:color="auto"/>
        <w:right w:val="none" w:sz="0" w:space="0" w:color="auto"/>
      </w:divBdr>
    </w:div>
    <w:div w:id="1041829865">
      <w:bodyDiv w:val="1"/>
      <w:marLeft w:val="0"/>
      <w:marRight w:val="0"/>
      <w:marTop w:val="0"/>
      <w:marBottom w:val="0"/>
      <w:divBdr>
        <w:top w:val="none" w:sz="0" w:space="0" w:color="auto"/>
        <w:left w:val="none" w:sz="0" w:space="0" w:color="auto"/>
        <w:bottom w:val="none" w:sz="0" w:space="0" w:color="auto"/>
        <w:right w:val="none" w:sz="0" w:space="0" w:color="auto"/>
      </w:divBdr>
    </w:div>
    <w:div w:id="1616524493">
      <w:bodyDiv w:val="1"/>
      <w:marLeft w:val="0"/>
      <w:marRight w:val="0"/>
      <w:marTop w:val="0"/>
      <w:marBottom w:val="0"/>
      <w:divBdr>
        <w:top w:val="none" w:sz="0" w:space="0" w:color="auto"/>
        <w:left w:val="none" w:sz="0" w:space="0" w:color="auto"/>
        <w:bottom w:val="none" w:sz="0" w:space="0" w:color="auto"/>
        <w:right w:val="none" w:sz="0" w:space="0" w:color="auto"/>
      </w:divBdr>
    </w:div>
    <w:div w:id="1736394101">
      <w:bodyDiv w:val="1"/>
      <w:marLeft w:val="0"/>
      <w:marRight w:val="0"/>
      <w:marTop w:val="0"/>
      <w:marBottom w:val="0"/>
      <w:divBdr>
        <w:top w:val="none" w:sz="0" w:space="0" w:color="auto"/>
        <w:left w:val="none" w:sz="0" w:space="0" w:color="auto"/>
        <w:bottom w:val="none" w:sz="0" w:space="0" w:color="auto"/>
        <w:right w:val="none" w:sz="0" w:space="0" w:color="auto"/>
      </w:divBdr>
    </w:div>
    <w:div w:id="1832410932">
      <w:bodyDiv w:val="1"/>
      <w:marLeft w:val="0"/>
      <w:marRight w:val="0"/>
      <w:marTop w:val="0"/>
      <w:marBottom w:val="0"/>
      <w:divBdr>
        <w:top w:val="none" w:sz="0" w:space="0" w:color="auto"/>
        <w:left w:val="none" w:sz="0" w:space="0" w:color="auto"/>
        <w:bottom w:val="none" w:sz="0" w:space="0" w:color="auto"/>
        <w:right w:val="none" w:sz="0" w:space="0" w:color="auto"/>
      </w:divBdr>
    </w:div>
    <w:div w:id="2046250776">
      <w:bodyDiv w:val="1"/>
      <w:marLeft w:val="0"/>
      <w:marRight w:val="0"/>
      <w:marTop w:val="0"/>
      <w:marBottom w:val="0"/>
      <w:divBdr>
        <w:top w:val="none" w:sz="0" w:space="0" w:color="auto"/>
        <w:left w:val="none" w:sz="0" w:space="0" w:color="auto"/>
        <w:bottom w:val="none" w:sz="0" w:space="0" w:color="auto"/>
        <w:right w:val="none" w:sz="0" w:space="0" w:color="auto"/>
      </w:divBdr>
    </w:div>
    <w:div w:id="2092043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3872.zip" TargetMode="External"/><Relationship Id="rId18" Type="http://schemas.openxmlformats.org/officeDocument/2006/relationships/hyperlink" Target="https://www.3gpp.org/ftp/TSG_RAN/WG1_RL1/TSGR1_117/Docs/R1-2404019.zip" TargetMode="External"/><Relationship Id="rId26" Type="http://schemas.openxmlformats.org/officeDocument/2006/relationships/hyperlink" Target="https://www.3gpp.org/ftp/TSG_RAN/WG1_RL1/TSGR1_117/Docs/R1-2404475.zip" TargetMode="External"/><Relationship Id="rId39" Type="http://schemas.openxmlformats.org/officeDocument/2006/relationships/hyperlink" Target="https://www.3gpp.org/ftp/TSG_RAN/WG1_RL1/TSGR1_117/Docs/R1-2404970.zip" TargetMode="External"/><Relationship Id="rId21" Type="http://schemas.openxmlformats.org/officeDocument/2006/relationships/hyperlink" Target="https://www.3gpp.org/ftp/TSG_RAN/WG1_RL1/TSGR1_117/Docs/R1-2404239.zip" TargetMode="External"/><Relationship Id="rId34" Type="http://schemas.openxmlformats.org/officeDocument/2006/relationships/hyperlink" Target="https://www.3gpp.org/ftp/TSG_RAN/WG1_RL1/TSGR1_117/Docs/R1-2404746.zip" TargetMode="External"/><Relationship Id="rId42" Type="http://schemas.openxmlformats.org/officeDocument/2006/relationships/hyperlink" Target="https://www.3gpp.org/ftp/TSG_RAN/WG1_RL1/TSGR1_117/Docs/R1-2405122.zip" TargetMode="External"/><Relationship Id="rId47" Type="http://schemas.openxmlformats.org/officeDocument/2006/relationships/hyperlink" Target="https://www.3gpp.org/ftp/TSG_RAN/WG1_RL1/TSGR1_117/Docs/R1-2405258.zip"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7/Docs/R1-2403944.zip" TargetMode="External"/><Relationship Id="rId29" Type="http://schemas.openxmlformats.org/officeDocument/2006/relationships/hyperlink" Target="https://www.3gpp.org/ftp/TSG_RAN/WG1_RL1/TSGR1_117/Docs/R1-2404574.zip" TargetMode="External"/><Relationship Id="rId11" Type="http://schemas.openxmlformats.org/officeDocument/2006/relationships/hyperlink" Target="https://www.3gpp.org/ftp/TSG_RAN/WG1_RL1/TSGR1_117/Docs/R1-2404712.zip" TargetMode="External"/><Relationship Id="rId24" Type="http://schemas.openxmlformats.org/officeDocument/2006/relationships/hyperlink" Target="https://www.3gpp.org/ftp/TSG_RAN/WG1_RL1/TSGR1_117/Docs/R1-2404394.zip" TargetMode="External"/><Relationship Id="rId32" Type="http://schemas.openxmlformats.org/officeDocument/2006/relationships/hyperlink" Target="https://www.3gpp.org/ftp/TSG_RAN/WG1_RL1/TSGR1_117/Docs/R1-2404657.zip" TargetMode="External"/><Relationship Id="rId37" Type="http://schemas.openxmlformats.org/officeDocument/2006/relationships/hyperlink" Target="https://www.3gpp.org/ftp/TSG_RAN/WG1_RL1/TSGR1_117/Docs/R1-2404882.zip" TargetMode="External"/><Relationship Id="rId40" Type="http://schemas.openxmlformats.org/officeDocument/2006/relationships/hyperlink" Target="https://www.3gpp.org/ftp/TSG_RAN/WG1_RL1/TSGR1_117/Docs/R1-2405035.zip" TargetMode="External"/><Relationship Id="rId45" Type="http://schemas.openxmlformats.org/officeDocument/2006/relationships/hyperlink" Target="https://www.3gpp.org/ftp/TSG_RAN/WG1_RL1/TSGR1_117/Docs/R1-2405205.zip" TargetMode="External"/><Relationship Id="rId5" Type="http://schemas.openxmlformats.org/officeDocument/2006/relationships/webSettings" Target="webSettings.xml"/><Relationship Id="rId15" Type="http://schemas.openxmlformats.org/officeDocument/2006/relationships/hyperlink" Target="https://www.3gpp.org/ftp/TSG_RAN/WG1_RL1/TSGR1_117/Docs/R1-2403900.zip" TargetMode="External"/><Relationship Id="rId23" Type="http://schemas.openxmlformats.org/officeDocument/2006/relationships/hyperlink" Target="https://www.3gpp.org/ftp/TSG_RAN/WG1_RL1/TSGR1_117/Docs/R1-2404336.zip" TargetMode="External"/><Relationship Id="rId28" Type="http://schemas.openxmlformats.org/officeDocument/2006/relationships/hyperlink" Target="https://www.3gpp.org/ftp/TSG_RAN/WG1_RL1/TSGR1_117/Docs/R1-2404550.zip" TargetMode="External"/><Relationship Id="rId36" Type="http://schemas.openxmlformats.org/officeDocument/2006/relationships/hyperlink" Target="https://www.3gpp.org/ftp/TSG_RAN/WG1_RL1/TSGR1_117/Docs/R1-2404813.zip" TargetMode="External"/><Relationship Id="rId49"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hyperlink" Target="https://www.3gpp.org/ftp/TSG_RAN/WG1_RL1/TSGR1_117/Docs/R1-2404106.zip" TargetMode="External"/><Relationship Id="rId31" Type="http://schemas.openxmlformats.org/officeDocument/2006/relationships/hyperlink" Target="https://www.3gpp.org/ftp/TSG_RAN/WG1_RL1/TSGR1_117/Docs/R1-2404611.zip" TargetMode="External"/><Relationship Id="rId44" Type="http://schemas.openxmlformats.org/officeDocument/2006/relationships/hyperlink" Target="https://www.3gpp.org/ftp/TSG_RAN/WG1_RL1/TSGR1_117/Docs/R1-2405187.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3gpp.org/ftp/TSG_RAN/WG1_RL1/TSGR1_117/Docs/R1-2403877.zip" TargetMode="External"/><Relationship Id="rId22" Type="http://schemas.openxmlformats.org/officeDocument/2006/relationships/hyperlink" Target="https://www.3gpp.org/ftp/TSG_RAN/WG1_RL1/TSGR1_117/Docs/R1-2404277.zip" TargetMode="External"/><Relationship Id="rId27" Type="http://schemas.openxmlformats.org/officeDocument/2006/relationships/hyperlink" Target="https://www.3gpp.org/ftp/TSG_RAN/WG1_RL1/TSGR1_117/Docs/R1-2404494.zip" TargetMode="External"/><Relationship Id="rId30" Type="http://schemas.openxmlformats.org/officeDocument/2006/relationships/hyperlink" Target="https://www.3gpp.org/ftp/TSG_RAN/WG1_RL1/TSGR1_117/Docs/R1-2404587.zip" TargetMode="External"/><Relationship Id="rId35" Type="http://schemas.openxmlformats.org/officeDocument/2006/relationships/hyperlink" Target="https://www.3gpp.org/ftp/TSG_RAN/WG1_RL1/TSGR1_117/Docs/R1-2404770.zip" TargetMode="External"/><Relationship Id="rId43" Type="http://schemas.openxmlformats.org/officeDocument/2006/relationships/hyperlink" Target="https://www.3gpp.org/ftp/TSG_RAN/WG1_RL1/TSGR1_117/Docs/R1-2405148.zip" TargetMode="External"/><Relationship Id="rId48" Type="http://schemas.openxmlformats.org/officeDocument/2006/relationships/hyperlink" Target="https://www.3gpp.org/ftp/TSG_RAN/WG1_RL1/TSGR1_117/Docs/R1-2405271.zip" TargetMode="Externa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7/Docs/R1-2403846.zip" TargetMode="External"/><Relationship Id="rId17" Type="http://schemas.openxmlformats.org/officeDocument/2006/relationships/hyperlink" Target="https://www.3gpp.org/ftp/TSG_RAN/WG1_RL1/TSGR1_117/Docs/R1-2403985.zip" TargetMode="External"/><Relationship Id="rId25" Type="http://schemas.openxmlformats.org/officeDocument/2006/relationships/hyperlink" Target="https://www.3gpp.org/ftp/TSG_RAN/WG1_RL1/TSGR1_117/Docs/R1-2404449.zip" TargetMode="External"/><Relationship Id="rId33" Type="http://schemas.openxmlformats.org/officeDocument/2006/relationships/hyperlink" Target="https://www.3gpp.org/ftp/TSG_RAN/WG1_RL1/TSGR1_117/Docs/R1-2404739.zip" TargetMode="External"/><Relationship Id="rId38" Type="http://schemas.openxmlformats.org/officeDocument/2006/relationships/hyperlink" Target="https://www.3gpp.org/ftp/TSG_RAN/WG1_RL1/TSGR1_117/Docs/R1-2404918.zip" TargetMode="External"/><Relationship Id="rId46" Type="http://schemas.openxmlformats.org/officeDocument/2006/relationships/hyperlink" Target="https://www.3gpp.org/ftp/TSG_RAN/WG1_RL1/TSGR1_117/Docs/R1-2405238.zip" TargetMode="External"/><Relationship Id="rId20" Type="http://schemas.openxmlformats.org/officeDocument/2006/relationships/hyperlink" Target="https://www.3gpp.org/ftp/TSG_RAN/WG1_RL1/TSGR1_117/Docs/R1-2404170.zip" TargetMode="External"/><Relationship Id="rId41" Type="http://schemas.openxmlformats.org/officeDocument/2006/relationships/hyperlink" Target="https://www.3gpp.org/ftp/TSG_RAN/WG1_RL1/TSGR1_117/Docs/R1-2405111.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46CC1-FC8E-4B0B-B8CF-03238684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20</Pages>
  <Words>8992</Words>
  <Characters>51260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keywords>CTPClassification=CTP_NT</cp:keywords>
  <cp:lastModifiedBy>ZTE-Bo</cp:lastModifiedBy>
  <cp:revision>22</cp:revision>
  <cp:lastPrinted>2021-10-06T09:28:00Z</cp:lastPrinted>
  <dcterms:created xsi:type="dcterms:W3CDTF">2024-05-21T21:44:00Z</dcterms:created>
  <dcterms:modified xsi:type="dcterms:W3CDTF">2024-05-21T23:37:00Z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2052-12.1.0.16929</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ies>
</file>